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1C6B09">
      <w:pPr>
        <w:pStyle w:val="a6"/>
        <w:numPr>
          <w:ilvl w:val="0"/>
          <w:numId w:val="2"/>
        </w:numPr>
        <w:shd w:val="clear" w:color="auto" w:fill="auto"/>
        <w:tabs>
          <w:tab w:val="left" w:pos="645"/>
        </w:tabs>
        <w:ind w:left="20" w:firstLine="0"/>
      </w:pPr>
      <w:bookmarkStart w:id="0" w:name="_GoBack"/>
      <w:bookmarkEnd w:id="0"/>
      <w:r>
        <w:rPr>
          <w:rStyle w:val="1"/>
          <w:color w:val="000000"/>
          <w:lang w:eastAsia="en-US"/>
        </w:rPr>
        <w:t>Women with the beautiful sweets.</w:t>
      </w:r>
    </w:p>
    <w:p w:rsidR="00000000" w:rsidRDefault="001C6B09">
      <w:pPr>
        <w:pStyle w:val="a6"/>
        <w:numPr>
          <w:ilvl w:val="0"/>
          <w:numId w:val="2"/>
        </w:numPr>
        <w:shd w:val="clear" w:color="auto" w:fill="auto"/>
        <w:tabs>
          <w:tab w:val="left" w:pos="645"/>
        </w:tabs>
        <w:ind w:left="20" w:firstLine="0"/>
      </w:pPr>
      <w:r>
        <w:rPr>
          <w:rStyle w:val="1"/>
          <w:color w:val="000000"/>
          <w:lang w:eastAsia="en-US"/>
        </w:rPr>
        <w:t>Their promise.</w:t>
      </w:r>
    </w:p>
    <w:p w:rsidR="00000000" w:rsidRDefault="001C6B09">
      <w:pPr>
        <w:pStyle w:val="a6"/>
        <w:numPr>
          <w:ilvl w:val="0"/>
          <w:numId w:val="2"/>
        </w:numPr>
        <w:shd w:val="clear" w:color="auto" w:fill="auto"/>
        <w:tabs>
          <w:tab w:val="left" w:pos="645"/>
        </w:tabs>
        <w:ind w:left="20" w:firstLine="0"/>
      </w:pPr>
      <w:r>
        <w:rPr>
          <w:rStyle w:val="1"/>
          <w:color w:val="000000"/>
          <w:lang w:eastAsia="en-US"/>
        </w:rPr>
        <w:t>A missing shawl.</w:t>
      </w:r>
    </w:p>
    <w:p w:rsidR="00000000" w:rsidRDefault="001C6B09">
      <w:pPr>
        <w:pStyle w:val="a6"/>
        <w:numPr>
          <w:ilvl w:val="0"/>
          <w:numId w:val="2"/>
        </w:numPr>
        <w:shd w:val="clear" w:color="auto" w:fill="auto"/>
        <w:tabs>
          <w:tab w:val="left" w:pos="645"/>
        </w:tabs>
        <w:ind w:left="20" w:firstLine="0"/>
      </w:pPr>
      <w:r>
        <w:rPr>
          <w:rStyle w:val="1"/>
          <w:color w:val="000000"/>
          <w:lang w:eastAsia="en-US"/>
        </w:rPr>
        <w:t>Liza’s story to her mother.</w:t>
      </w:r>
    </w:p>
    <w:p w:rsidR="00000000" w:rsidRDefault="001C6B09">
      <w:pPr>
        <w:pStyle w:val="a6"/>
        <w:numPr>
          <w:ilvl w:val="0"/>
          <w:numId w:val="2"/>
        </w:numPr>
        <w:shd w:val="clear" w:color="auto" w:fill="auto"/>
        <w:tabs>
          <w:tab w:val="left" w:pos="645"/>
        </w:tabs>
        <w:spacing w:after="596"/>
        <w:ind w:left="20" w:firstLine="0"/>
      </w:pPr>
      <w:r>
        <w:rPr>
          <w:rStyle w:val="1"/>
          <w:color w:val="000000"/>
          <w:lang w:eastAsia="en-US"/>
        </w:rPr>
        <w:t>The role of that deception.</w:t>
      </w:r>
    </w:p>
    <w:p w:rsidR="00000000" w:rsidRDefault="001C6B09">
      <w:pPr>
        <w:pStyle w:val="a6"/>
        <w:shd w:val="clear" w:color="auto" w:fill="auto"/>
        <w:spacing w:after="674" w:line="260" w:lineRule="exact"/>
        <w:ind w:left="20" w:firstLine="0"/>
      </w:pPr>
      <w:r>
        <w:rPr>
          <w:rStyle w:val="1"/>
          <w:color w:val="000000"/>
          <w:lang w:val="ru-RU"/>
        </w:rPr>
        <w:t>Учащиеся задают вопросы:</w:t>
      </w:r>
    </w:p>
    <w:p w:rsidR="00000000" w:rsidRDefault="001C6B09">
      <w:pPr>
        <w:pStyle w:val="a6"/>
        <w:shd w:val="clear" w:color="auto" w:fill="auto"/>
        <w:spacing w:line="245" w:lineRule="exact"/>
        <w:ind w:left="20" w:right="4380" w:firstLine="0"/>
        <w:jc w:val="left"/>
      </w:pPr>
      <w:r>
        <w:rPr>
          <w:rStyle w:val="1"/>
          <w:color w:val="000000"/>
          <w:lang w:eastAsia="en-US"/>
        </w:rPr>
        <w:t xml:space="preserve">Why did mother buy a shawl for Liza? </w:t>
      </w:r>
    </w:p>
    <w:p w:rsidR="00000000" w:rsidRDefault="001C6B09">
      <w:pPr>
        <w:rPr>
          <w:color w:val="auto"/>
          <w:lang w:eastAsia="ru-RU"/>
        </w:rPr>
      </w:pPr>
    </w:p>
    <w:p w:rsidR="00000000" w:rsidRDefault="001C6B09">
      <w:pPr>
        <w:pStyle w:val="a6"/>
        <w:shd w:val="clear" w:color="auto" w:fill="auto"/>
        <w:spacing w:after="647" w:line="260" w:lineRule="exact"/>
        <w:ind w:left="20" w:firstLine="0"/>
      </w:pPr>
      <w:r>
        <w:rPr>
          <w:rStyle w:val="1"/>
          <w:color w:val="000000"/>
          <w:lang w:eastAsia="en-US"/>
        </w:rPr>
        <w:t>Liza had never seen such sweets, hadn’t she?</w:t>
      </w:r>
    </w:p>
    <w:p w:rsidR="00000000" w:rsidRDefault="001C6B09">
      <w:pPr>
        <w:pStyle w:val="a6"/>
        <w:shd w:val="clear" w:color="auto" w:fill="auto"/>
        <w:spacing w:after="486" w:line="260" w:lineRule="exact"/>
        <w:ind w:right="60" w:firstLine="0"/>
        <w:jc w:val="center"/>
      </w:pPr>
      <w:r>
        <w:rPr>
          <w:rStyle w:val="1"/>
          <w:color w:val="000000"/>
          <w:lang w:val="ru-RU"/>
        </w:rPr>
        <w:t>Беседа</w:t>
      </w:r>
    </w:p>
    <w:p w:rsidR="00000000" w:rsidRDefault="001C6B09">
      <w:pPr>
        <w:pStyle w:val="a6"/>
        <w:shd w:val="clear" w:color="auto" w:fill="auto"/>
        <w:ind w:left="20" w:firstLine="0"/>
      </w:pPr>
      <w:r>
        <w:rPr>
          <w:rStyle w:val="1"/>
          <w:color w:val="000000"/>
          <w:lang w:eastAsia="en-US"/>
        </w:rPr>
        <w:t>Have you ever lost any precious thing? What was it?</w:t>
      </w:r>
    </w:p>
    <w:p w:rsidR="00000000" w:rsidRDefault="001C6B09">
      <w:pPr>
        <w:pStyle w:val="a6"/>
        <w:shd w:val="clear" w:color="auto" w:fill="auto"/>
        <w:ind w:left="20" w:firstLine="0"/>
      </w:pPr>
      <w:r>
        <w:rPr>
          <w:rStyle w:val="1"/>
          <w:color w:val="000000"/>
          <w:lang w:eastAsia="en-US"/>
        </w:rPr>
        <w:t>Was it a present?</w:t>
      </w:r>
    </w:p>
    <w:p w:rsidR="00000000" w:rsidRDefault="001C6B09">
      <w:pPr>
        <w:pStyle w:val="a6"/>
        <w:shd w:val="clear" w:color="auto" w:fill="auto"/>
        <w:ind w:left="20" w:firstLine="0"/>
      </w:pPr>
      <w:r>
        <w:rPr>
          <w:rStyle w:val="1"/>
          <w:color w:val="000000"/>
          <w:lang w:eastAsia="en-US"/>
        </w:rPr>
        <w:t>You valued this thing, didn’t you?</w:t>
      </w:r>
    </w:p>
    <w:p w:rsidR="00000000" w:rsidRDefault="001C6B09">
      <w:pPr>
        <w:pStyle w:val="a6"/>
        <w:shd w:val="clear" w:color="auto" w:fill="auto"/>
        <w:ind w:left="20" w:firstLine="0"/>
      </w:pPr>
      <w:r>
        <w:rPr>
          <w:rStyle w:val="1"/>
          <w:color w:val="000000"/>
          <w:lang w:eastAsia="en-US"/>
        </w:rPr>
        <w:t>Do you think that it’s a great sorrow that we haven’</w:t>
      </w:r>
      <w:r>
        <w:rPr>
          <w:rStyle w:val="1"/>
          <w:color w:val="000000"/>
          <w:lang w:eastAsia="en-US"/>
        </w:rPr>
        <w:t>t got Lost Property?</w:t>
      </w:r>
    </w:p>
    <w:p w:rsidR="00000000" w:rsidRDefault="001C6B09">
      <w:pPr>
        <w:pStyle w:val="a6"/>
        <w:shd w:val="clear" w:color="auto" w:fill="auto"/>
        <w:ind w:left="20" w:right="20" w:firstLine="0"/>
      </w:pPr>
      <w:r>
        <w:rPr>
          <w:rStyle w:val="1"/>
          <w:color w:val="000000"/>
          <w:lang w:eastAsia="en-US"/>
        </w:rPr>
        <w:t>On the other hand Lost Property in our country is of no use because of our low consciousness. Do you agree with me?</w:t>
      </w:r>
    </w:p>
    <w:p w:rsidR="00000000" w:rsidRDefault="001C6B09">
      <w:pPr>
        <w:pStyle w:val="a6"/>
        <w:shd w:val="clear" w:color="auto" w:fill="auto"/>
        <w:spacing w:after="596"/>
        <w:ind w:left="20" w:firstLine="0"/>
      </w:pPr>
      <w:r>
        <w:rPr>
          <w:noProof/>
          <w:lang w:val="ru-RU"/>
        </w:rPr>
        <mc:AlternateContent>
          <mc:Choice Requires="wps">
            <w:drawing>
              <wp:anchor distT="0" distB="420370" distL="187960" distR="63500" simplePos="0" relativeHeight="251658240" behindDoc="1" locked="0" layoutInCell="1" allowOverlap="1">
                <wp:simplePos x="0" y="0"/>
                <wp:positionH relativeFrom="margin">
                  <wp:posOffset>5081270</wp:posOffset>
                </wp:positionH>
                <wp:positionV relativeFrom="paragraph">
                  <wp:posOffset>494030</wp:posOffset>
                </wp:positionV>
                <wp:extent cx="428625" cy="172720"/>
                <wp:effectExtent l="4445"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0.1pt;margin-top:38.9pt;width:33.75pt;height:13.6pt;z-index:-251658240;visibility:visible;mso-wrap-style:square;mso-width-percent:0;mso-height-percent:0;mso-wrap-distance-left:14.8pt;mso-wrap-distance-top:0;mso-wrap-distance-right:5pt;mso-wrap-distance-bottom:33.1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" filled="f" stroked="f">
                <v:textbox style="mso-fit-shape-to-text:t" inset="0,0,0,0">
                  <w:txbxContent>
                    <w:p w:rsidR="00000000" w:rsidRDefault="001C6B09">
                      <w:pPr>
                        <w:rPr>
                          <w:color w:val="auto"/>
                          <w:lang w:eastAsia="ru-RU"/>
                        </w:rPr>
                      </w:pPr>
                    </w:p>
                  </w:txbxContent>
                </v:textbox>
                <w10:wrap type="square" anchorx="margin"/>
              </v:shape>
            </w:pict>
          </mc:Fallback>
        </mc:AlternateContent>
      </w:r>
      <w:r>
        <w:rPr>
          <w:rStyle w:val="1"/>
          <w:color w:val="000000"/>
          <w:lang w:eastAsia="en-US"/>
        </w:rPr>
        <w:t>What is the conclusion?</w:t>
      </w:r>
    </w:p>
    <w:p w:rsidR="00000000" w:rsidRDefault="001C6B09">
      <w:pPr>
        <w:pStyle w:val="a6"/>
        <w:shd w:val="clear" w:color="auto" w:fill="auto"/>
        <w:spacing w:after="477" w:line="260" w:lineRule="exact"/>
        <w:ind w:left="20" w:firstLine="0"/>
      </w:pPr>
      <w:r>
        <w:rPr>
          <w:rStyle w:val="1"/>
          <w:color w:val="000000"/>
          <w:lang w:val="ru-RU"/>
        </w:rPr>
        <w:t>Умения устной речи на иностранном языке</w:t>
      </w:r>
    </w:p>
    <w:p w:rsidR="00000000" w:rsidRDefault="001C6B09">
      <w:pPr>
        <w:pStyle w:val="a6"/>
        <w:shd w:val="clear" w:color="auto" w:fill="auto"/>
        <w:spacing w:line="485" w:lineRule="exact"/>
        <w:ind w:left="20" w:right="20" w:firstLine="360"/>
      </w:pPr>
      <w:r>
        <w:rPr>
          <w:rStyle w:val="1"/>
          <w:color w:val="000000"/>
          <w:lang w:val="ru-RU"/>
        </w:rPr>
        <w:t>Роль устно-речевого общения трудно переоценить. Уст</w:t>
      </w:r>
      <w:r>
        <w:rPr>
          <w:rStyle w:val="1"/>
          <w:color w:val="000000"/>
          <w:lang w:val="ru-RU"/>
        </w:rPr>
        <w:t>ная речь в целом и говорение выходят на первый план. Учащиеся хотят говорить на иностранном языке. Родители обращают внимание на способность своих детей к устно-речевому общению. Речь на уроках выступает средством общения, ознакомления, контроля, формирова</w:t>
      </w:r>
      <w:r>
        <w:rPr>
          <w:rStyle w:val="1"/>
          <w:color w:val="000000"/>
          <w:lang w:val="ru-RU"/>
        </w:rPr>
        <w:t>ния языковых речевых навыков. Однако навыки говорения определяются использованием специальных упражнений и заданий.</w:t>
      </w:r>
      <w:r>
        <w:br w:type="page"/>
      </w:r>
    </w:p>
    <w:p w:rsidR="00000000" w:rsidRDefault="001C6B09">
      <w:pPr>
        <w:pStyle w:val="a6"/>
        <w:shd w:val="clear" w:color="auto" w:fill="auto"/>
        <w:spacing w:line="485" w:lineRule="exact"/>
        <w:ind w:left="20" w:right="300" w:firstLine="0"/>
        <w:jc w:val="left"/>
      </w:pPr>
      <w:r>
        <w:rPr>
          <w:rStyle w:val="1"/>
          <w:color w:val="000000"/>
          <w:lang w:eastAsia="en-US"/>
        </w:rPr>
        <w:lastRenderedPageBreak/>
        <w:t>Stephen’s ideas remained the same, to live to make kind things to be devoted to his profession. He wasn’t interested in material goods.</w:t>
      </w:r>
    </w:p>
    <w:p w:rsidR="00000000" w:rsidRDefault="001C6B09">
      <w:pPr>
        <w:pStyle w:val="a6"/>
        <w:shd w:val="clear" w:color="auto" w:fill="auto"/>
        <w:spacing w:after="416" w:line="485" w:lineRule="exact"/>
        <w:ind w:left="20" w:firstLine="0"/>
        <w:jc w:val="left"/>
      </w:pPr>
      <w:r>
        <w:rPr>
          <w:rStyle w:val="1"/>
          <w:color w:val="000000"/>
          <w:lang w:eastAsia="en-US"/>
        </w:rPr>
        <w:t>The main thing for Stephen was to serve people and love them.</w:t>
      </w:r>
    </w:p>
    <w:p w:rsidR="00000000" w:rsidRDefault="001C6B09">
      <w:pPr>
        <w:pStyle w:val="a6"/>
        <w:shd w:val="clear" w:color="auto" w:fill="auto"/>
        <w:spacing w:after="604" w:line="490" w:lineRule="exact"/>
        <w:ind w:left="20" w:right="300" w:firstLine="340"/>
      </w:pPr>
      <w:r>
        <w:rPr>
          <w:rStyle w:val="1"/>
          <w:color w:val="000000"/>
          <w:lang w:val="ru-RU"/>
        </w:rPr>
        <w:t>Важно научить кружковцев составлять свои рассказы, аналогичные учителя.</w:t>
      </w:r>
    </w:p>
    <w:p w:rsidR="00000000" w:rsidRDefault="001C6B09">
      <w:pPr>
        <w:pStyle w:val="a6"/>
        <w:shd w:val="clear" w:color="auto" w:fill="auto"/>
        <w:spacing w:after="182" w:line="260" w:lineRule="exact"/>
        <w:ind w:left="20" w:firstLine="0"/>
        <w:jc w:val="left"/>
      </w:pPr>
      <w:r>
        <w:rPr>
          <w:rStyle w:val="1"/>
          <w:color w:val="000000"/>
          <w:lang w:val="ru-RU"/>
        </w:rPr>
        <w:t>Рассказ педагога:</w:t>
      </w:r>
    </w:p>
    <w:p w:rsidR="00000000" w:rsidRDefault="001C6B09">
      <w:pPr>
        <w:pStyle w:val="a6"/>
        <w:shd w:val="clear" w:color="auto" w:fill="auto"/>
        <w:spacing w:after="657" w:line="260" w:lineRule="exact"/>
        <w:ind w:left="20" w:firstLine="0"/>
        <w:jc w:val="left"/>
      </w:pPr>
      <w:r>
        <w:rPr>
          <w:color w:val="000000"/>
          <w:u w:val="single"/>
          <w:lang w:eastAsia="en-US"/>
        </w:rPr>
        <w:t>The text is written, teacher reads the text.</w:t>
      </w:r>
    </w:p>
    <w:p w:rsidR="00000000" w:rsidRDefault="001C6B09">
      <w:pPr>
        <w:pStyle w:val="a6"/>
        <w:shd w:val="clear" w:color="auto" w:fill="auto"/>
        <w:spacing w:after="314" w:line="260" w:lineRule="exact"/>
        <w:ind w:left="160" w:firstLine="0"/>
        <w:jc w:val="center"/>
      </w:pPr>
      <w:r>
        <w:rPr>
          <w:color w:val="000000"/>
          <w:u w:val="single"/>
          <w:lang w:eastAsia="en-US"/>
        </w:rPr>
        <w:t>Mother’s Love</w:t>
      </w:r>
    </w:p>
    <w:p w:rsidR="00000000" w:rsidRDefault="001C6B09">
      <w:pPr>
        <w:rPr>
          <w:color w:val="auto"/>
          <w:lang w:eastAsia="ru-RU"/>
        </w:rPr>
      </w:pPr>
    </w:p>
    <w:p w:rsidR="00000000" w:rsidRDefault="001C6B09">
      <w:pPr>
        <w:pStyle w:val="a6"/>
        <w:shd w:val="clear" w:color="auto" w:fill="auto"/>
        <w:spacing w:line="485" w:lineRule="exact"/>
        <w:ind w:left="20" w:right="300" w:firstLine="340"/>
      </w:pPr>
      <w:r>
        <w:rPr>
          <w:rStyle w:val="1"/>
          <w:color w:val="000000"/>
          <w:lang w:eastAsia="en-US"/>
        </w:rPr>
        <w:t>Though the war was over</w:t>
      </w:r>
      <w:r>
        <w:rPr>
          <w:rStyle w:val="1"/>
          <w:color w:val="000000"/>
          <w:lang w:eastAsia="en-US"/>
        </w:rPr>
        <w:t xml:space="preserve"> my Granny always hoped her favorite son Mike brave enlistment officer would come back.Tt</w:t>
      </w:r>
      <w:r>
        <w:rPr>
          <w:rStyle w:val="1"/>
          <w:color w:val="000000"/>
          <w:lang w:val="ru-RU"/>
        </w:rPr>
        <w:t xml:space="preserve"> </w:t>
      </w:r>
      <w:r>
        <w:rPr>
          <w:rStyle w:val="1"/>
          <w:color w:val="000000"/>
          <w:lang w:eastAsia="en-US"/>
        </w:rPr>
        <w:t>helped her to survive her sorrow. My aunt carefully hid the notice about his heroic death in the store-room. Some time later</w:t>
      </w:r>
    </w:p>
    <w:p w:rsidR="00000000" w:rsidRDefault="001C6B09">
      <w:pPr>
        <w:pStyle w:val="a6"/>
        <w:shd w:val="clear" w:color="auto" w:fill="auto"/>
        <w:tabs>
          <w:tab w:val="left" w:leader="dot" w:pos="9510"/>
        </w:tabs>
        <w:spacing w:line="485" w:lineRule="exact"/>
        <w:ind w:left="760" w:firstLine="0"/>
      </w:pPr>
      <w:r>
        <w:rPr>
          <w:rStyle w:val="1"/>
          <w:color w:val="000000"/>
          <w:lang w:eastAsia="en-US"/>
        </w:rPr>
        <w:t>the necessary things . The</w:t>
      </w:r>
      <w:r>
        <w:rPr>
          <w:rStyle w:val="1"/>
          <w:color w:val="000000"/>
          <w:lang w:eastAsia="en-US"/>
        </w:rPr>
        <w:tab/>
        <w:t>-</w:t>
      </w:r>
    </w:p>
    <w:p w:rsidR="00000000" w:rsidRDefault="001C6B09">
      <w:pPr>
        <w:pStyle w:val="a6"/>
        <w:shd w:val="clear" w:color="auto" w:fill="auto"/>
        <w:spacing w:line="485" w:lineRule="exact"/>
        <w:ind w:left="760" w:right="20" w:firstLine="0"/>
      </w:pPr>
      <w:r>
        <w:rPr>
          <w:rStyle w:val="1"/>
          <w:color w:val="000000"/>
          <w:lang w:eastAsia="en-US"/>
        </w:rPr>
        <w:t xml:space="preserve"> </w:t>
      </w:r>
      <w:r>
        <w:rPr>
          <w:color w:val="000000"/>
          <w:u w:val="single"/>
          <w:lang w:eastAsia="en-US"/>
        </w:rPr>
        <w:t>Only my a</w:t>
      </w:r>
      <w:r>
        <w:rPr>
          <w:rStyle w:val="1"/>
          <w:color w:val="000000"/>
          <w:lang w:eastAsia="en-US"/>
        </w:rPr>
        <w:t>un</w:t>
      </w:r>
      <w:r>
        <w:rPr>
          <w:rStyle w:val="1"/>
          <w:color w:val="000000"/>
          <w:lang w:eastAsia="en-US"/>
        </w:rPr>
        <w:t>t had the boy to it. When my aunt Lida came into the room with the clothes, the notice fell on the floor from the</w:t>
      </w:r>
      <w:r>
        <w:rPr>
          <w:rStyle w:val="1"/>
          <w:color w:val="000000"/>
          <w:lang w:val="ru-RU"/>
        </w:rPr>
        <w:t xml:space="preserve"> </w:t>
      </w:r>
      <w:r>
        <w:rPr>
          <w:rStyle w:val="1"/>
          <w:color w:val="000000"/>
          <w:lang w:eastAsia="en-US"/>
        </w:rPr>
        <w:t>shirt. After reading that fatal paper Granny felt bad, lost her consciousness. In several</w:t>
      </w:r>
    </w:p>
    <w:p w:rsidR="00000000" w:rsidRDefault="001C6B09">
      <w:pPr>
        <w:rPr>
          <w:color w:val="auto"/>
          <w:lang w:eastAsia="ru-RU"/>
        </w:rPr>
      </w:pPr>
    </w:p>
    <w:p w:rsidR="00000000" w:rsidRDefault="001C6B09">
      <w:pPr>
        <w:pStyle w:val="a6"/>
        <w:shd w:val="clear" w:color="auto" w:fill="auto"/>
        <w:spacing w:line="485" w:lineRule="exact"/>
        <w:ind w:left="760" w:firstLine="0"/>
      </w:pPr>
      <w:r>
        <w:rPr>
          <w:rStyle w:val="1"/>
          <w:color w:val="000000"/>
          <w:lang w:eastAsia="en-US"/>
        </w:rPr>
        <w:t>weeks my Granny died, and</w:t>
      </w:r>
      <w:r>
        <w:rPr>
          <w:rStyle w:val="1"/>
          <w:color w:val="000000"/>
          <w:lang w:eastAsia="en-US"/>
        </w:rPr>
        <w:t xml:space="preserve"> now I often remember her telling us tales, showing</w:t>
      </w:r>
    </w:p>
    <w:p w:rsidR="00000000" w:rsidRDefault="001C6B09">
      <w:pPr>
        <w:pStyle w:val="a6"/>
        <w:shd w:val="clear" w:color="auto" w:fill="auto"/>
        <w:tabs>
          <w:tab w:val="left" w:pos="389"/>
        </w:tabs>
        <w:spacing w:line="485" w:lineRule="exact"/>
        <w:ind w:firstLine="0"/>
      </w:pPr>
      <w:r>
        <w:rPr>
          <w:rStyle w:val="1"/>
          <w:color w:val="000000"/>
          <w:lang w:eastAsia="en-US"/>
        </w:rPr>
        <w:t>different plants, trees with their names. She made me admiring and save nature. I</w:t>
      </w:r>
    </w:p>
    <w:p w:rsidR="00000000" w:rsidRDefault="001C6B09">
      <w:pPr>
        <w:rPr>
          <w:color w:val="auto"/>
          <w:lang w:eastAsia="ru-RU"/>
        </w:rPr>
      </w:pPr>
    </w:p>
    <w:p w:rsidR="00000000" w:rsidRDefault="001C6B09">
      <w:pPr>
        <w:pStyle w:val="a6"/>
        <w:shd w:val="clear" w:color="auto" w:fill="auto"/>
        <w:spacing w:after="600" w:line="485" w:lineRule="exact"/>
        <w:ind w:left="760" w:right="20" w:firstLine="0"/>
      </w:pPr>
      <w:r>
        <w:rPr>
          <w:rStyle w:val="1"/>
          <w:color w:val="000000"/>
          <w:lang w:eastAsia="en-US"/>
        </w:rPr>
        <w:t>loved my Granny I suffered very much and now remembering my precious Granny I can’t help crying.</w:t>
      </w:r>
    </w:p>
    <w:p w:rsidR="00000000" w:rsidRDefault="001C6B09">
      <w:pPr>
        <w:pStyle w:val="a6"/>
        <w:shd w:val="clear" w:color="auto" w:fill="auto"/>
        <w:spacing w:after="657" w:line="260" w:lineRule="exact"/>
        <w:ind w:left="760" w:firstLine="0"/>
      </w:pPr>
      <w:r>
        <w:rPr>
          <w:rStyle w:val="1"/>
          <w:color w:val="000000"/>
          <w:lang w:val="ru-RU"/>
        </w:rPr>
        <w:t>Рассказ кружковца:</w:t>
      </w:r>
    </w:p>
    <w:p w:rsidR="00000000" w:rsidRDefault="001C6B09">
      <w:pPr>
        <w:pStyle w:val="a6"/>
        <w:shd w:val="clear" w:color="auto" w:fill="auto"/>
        <w:spacing w:after="662" w:line="260" w:lineRule="exact"/>
        <w:ind w:left="4780" w:firstLine="0"/>
        <w:jc w:val="left"/>
      </w:pPr>
      <w:r>
        <w:rPr>
          <w:color w:val="000000"/>
          <w:u w:val="single"/>
          <w:lang w:eastAsia="en-US"/>
        </w:rPr>
        <w:t>Deception</w:t>
      </w:r>
    </w:p>
    <w:p w:rsidR="00000000" w:rsidRDefault="001C6B09">
      <w:pPr>
        <w:pStyle w:val="a6"/>
        <w:shd w:val="clear" w:color="auto" w:fill="auto"/>
        <w:spacing w:after="182" w:line="260" w:lineRule="exact"/>
        <w:ind w:left="760" w:firstLine="360"/>
        <w:jc w:val="left"/>
      </w:pPr>
      <w:r>
        <w:rPr>
          <w:rStyle w:val="1"/>
          <w:color w:val="000000"/>
          <w:lang w:eastAsia="en-US"/>
        </w:rPr>
        <w:t>It was after the war. Liza a girl of 6 was skipping in the yard. Her friend Nina</w:t>
      </w:r>
    </w:p>
    <w:p w:rsidR="00000000" w:rsidRDefault="001C6B09">
      <w:pPr>
        <w:pStyle w:val="a6"/>
        <w:shd w:val="clear" w:color="auto" w:fill="auto"/>
        <w:spacing w:line="260" w:lineRule="exact"/>
        <w:ind w:left="760" w:firstLine="0"/>
      </w:pPr>
      <w:r>
        <w:rPr>
          <w:rStyle w:val="1"/>
          <w:color w:val="000000"/>
          <w:lang w:eastAsia="en-US"/>
        </w:rPr>
        <w:t>couldn’t play, she was ill. Liza’s mother had gone to get some food and covered</w:t>
      </w:r>
    </w:p>
    <w:p w:rsidR="00000000" w:rsidRDefault="001C6B09">
      <w:pPr>
        <w:rPr>
          <w:color w:val="auto"/>
          <w:lang w:eastAsia="ru-RU"/>
        </w:rPr>
      </w:pPr>
    </w:p>
    <w:p w:rsidR="00000000" w:rsidRDefault="001C6B09">
      <w:pPr>
        <w:pStyle w:val="a6"/>
        <w:shd w:val="clear" w:color="auto" w:fill="auto"/>
        <w:ind w:left="760" w:right="20" w:firstLine="0"/>
      </w:pPr>
      <w:r>
        <w:rPr>
          <w:rStyle w:val="1"/>
          <w:color w:val="000000"/>
          <w:lang w:eastAsia="en-US"/>
        </w:rPr>
        <w:t>the breast of her daughter with a woolen shawl. Two women coming to Liza showed  and</w:t>
      </w:r>
      <w:r>
        <w:rPr>
          <w:rStyle w:val="1"/>
          <w:color w:val="000000"/>
          <w:lang w:eastAsia="en-US"/>
        </w:rPr>
        <w:t xml:space="preserve"> </w:t>
      </w:r>
      <w:r>
        <w:rPr>
          <w:rStyle w:val="1"/>
          <w:color w:val="000000"/>
          <w:lang w:eastAsia="en-US"/>
        </w:rPr>
        <w:lastRenderedPageBreak/>
        <w:t>promised to give her tasteful beautiful sweets in another house. The women and Liza reached an attic of a house. Liza was told to wait for sweets. Suddenly the girl found out she had no shawl on. Liza had to tell Mother</w:t>
      </w:r>
    </w:p>
    <w:p w:rsidR="00000000" w:rsidRDefault="001C6B09">
      <w:pPr>
        <w:rPr>
          <w:color w:val="auto"/>
          <w:lang w:eastAsia="ru-RU"/>
        </w:rPr>
      </w:pPr>
    </w:p>
    <w:p w:rsidR="00000000" w:rsidRDefault="001C6B09">
      <w:pPr>
        <w:pStyle w:val="a6"/>
        <w:shd w:val="clear" w:color="auto" w:fill="auto"/>
        <w:spacing w:after="416" w:line="485" w:lineRule="exact"/>
        <w:ind w:left="760" w:right="20" w:firstLine="0"/>
      </w:pPr>
      <w:r>
        <w:rPr>
          <w:rStyle w:val="1"/>
          <w:color w:val="000000"/>
          <w:lang w:eastAsia="en-US"/>
        </w:rPr>
        <w:t>everything. She was sad, but calme</w:t>
      </w:r>
      <w:r>
        <w:rPr>
          <w:rStyle w:val="1"/>
          <w:color w:val="000000"/>
          <w:lang w:eastAsia="en-US"/>
        </w:rPr>
        <w:t>d her daughter. Liza knew it was difficult for mother to sore money for her shawl. She understood she was too credulous. The girl began crying bitterly. But this deception didn’t change the kind heart of the girl and her attitude to people.</w:t>
      </w:r>
    </w:p>
    <w:p w:rsidR="00000000" w:rsidRDefault="001C6B09">
      <w:pPr>
        <w:pStyle w:val="a6"/>
        <w:shd w:val="clear" w:color="auto" w:fill="auto"/>
        <w:spacing w:after="604" w:line="490" w:lineRule="exact"/>
        <w:ind w:left="760" w:right="20" w:firstLine="360"/>
        <w:jc w:val="left"/>
      </w:pPr>
      <w:r>
        <w:rPr>
          <w:rStyle w:val="1"/>
          <w:color w:val="000000"/>
          <w:lang w:val="ru-RU"/>
        </w:rPr>
        <w:t>Кружковцы соста</w:t>
      </w:r>
      <w:r>
        <w:rPr>
          <w:rStyle w:val="1"/>
          <w:color w:val="000000"/>
          <w:lang w:val="ru-RU"/>
        </w:rPr>
        <w:t xml:space="preserve">влявли дома письменно свои рассказы. Рассказ </w:t>
      </w:r>
      <w:r>
        <w:rPr>
          <w:rStyle w:val="1"/>
          <w:color w:val="000000"/>
          <w:lang w:eastAsia="en-US"/>
        </w:rPr>
        <w:t xml:space="preserve">«Deception» </w:t>
      </w:r>
      <w:r>
        <w:rPr>
          <w:rStyle w:val="1"/>
          <w:color w:val="000000"/>
          <w:lang w:val="ru-RU"/>
        </w:rPr>
        <w:t>был признан лучшим.</w:t>
      </w:r>
    </w:p>
    <w:p w:rsidR="00000000" w:rsidRDefault="001C6B09">
      <w:pPr>
        <w:pStyle w:val="a9"/>
        <w:shd w:val="clear" w:color="auto" w:fill="auto"/>
        <w:tabs>
          <w:tab w:val="right" w:pos="8897"/>
        </w:tabs>
        <w:spacing w:before="0" w:after="748" w:line="260" w:lineRule="exact"/>
        <w:ind w:left="5220"/>
      </w:pPr>
      <w:r>
        <w:fldChar w:fldCharType="begin"/>
      </w:r>
      <w:r>
        <w:instrText xml:space="preserve"> TOC \o "1-5" \h \z </w:instrText>
      </w:r>
      <w:r>
        <w:fldChar w:fldCharType="separate"/>
      </w:r>
      <w:r>
        <w:rPr>
          <w:rStyle w:val="a8"/>
          <w:color w:val="000000"/>
          <w:lang w:eastAsia="en-US"/>
        </w:rPr>
        <w:t>Plan</w:t>
      </w:r>
    </w:p>
    <w:p w:rsidR="00000000" w:rsidRDefault="001C6B09">
      <w:pPr>
        <w:pStyle w:val="a9"/>
        <w:numPr>
          <w:ilvl w:val="0"/>
          <w:numId w:val="3"/>
        </w:numPr>
        <w:shd w:val="clear" w:color="auto" w:fill="auto"/>
        <w:tabs>
          <w:tab w:val="left" w:pos="1394"/>
          <w:tab w:val="left" w:pos="4523"/>
          <w:tab w:val="right" w:pos="7341"/>
        </w:tabs>
        <w:spacing w:before="0" w:after="177" w:line="260" w:lineRule="exact"/>
        <w:ind w:left="760"/>
      </w:pPr>
      <w:r>
        <w:rPr>
          <w:rStyle w:val="a8"/>
          <w:color w:val="000000"/>
          <w:lang w:eastAsia="en-US"/>
        </w:rPr>
        <w:t>Mother’s present.</w:t>
      </w:r>
      <w:r>
        <w:rPr>
          <w:rStyle w:val="a8"/>
          <w:color w:val="000000"/>
          <w:lang w:eastAsia="en-US"/>
        </w:rPr>
        <w:tab/>
      </w:r>
    </w:p>
    <w:p w:rsidR="00000000" w:rsidRDefault="001C6B09">
      <w:pPr>
        <w:pStyle w:val="a9"/>
        <w:numPr>
          <w:ilvl w:val="0"/>
          <w:numId w:val="3"/>
        </w:numPr>
        <w:shd w:val="clear" w:color="auto" w:fill="auto"/>
        <w:tabs>
          <w:tab w:val="left" w:pos="1394"/>
          <w:tab w:val="left" w:pos="4523"/>
        </w:tabs>
        <w:spacing w:before="0" w:after="188" w:line="260" w:lineRule="exact"/>
        <w:ind w:left="760"/>
        <w:sectPr w:rsidR="00000000">
          <w:footnotePr>
            <w:numFmt w:val="chicago"/>
            <w:numRestart w:val="eachPage"/>
          </w:footnotePr>
          <w:type w:val="continuous"/>
          <w:pgSz w:w="11909" w:h="16838"/>
          <w:pgMar w:top="880" w:right="774" w:bottom="698" w:left="774" w:header="0" w:footer="3" w:gutter="194"/>
          <w:cols w:space="720"/>
          <w:noEndnote/>
          <w:docGrid w:linePitch="360"/>
        </w:sectPr>
      </w:pPr>
      <w:r>
        <w:rPr>
          <w:rStyle w:val="a8"/>
          <w:color w:val="000000"/>
          <w:lang w:eastAsia="en-US"/>
        </w:rPr>
        <w:t>Liza’s playing.</w:t>
      </w:r>
      <w:r>
        <w:rPr>
          <w:rStyle w:val="a8"/>
          <w:color w:val="000000"/>
          <w:lang w:eastAsia="en-US"/>
        </w:rPr>
        <w:tab/>
      </w:r>
    </w:p>
    <w:p w:rsidR="00000000" w:rsidRDefault="001C6B09">
      <w:pPr>
        <w:pStyle w:val="a6"/>
        <w:shd w:val="clear" w:color="auto" w:fill="auto"/>
        <w:spacing w:after="490" w:line="260" w:lineRule="exact"/>
        <w:ind w:left="3960" w:firstLine="0"/>
        <w:jc w:val="left"/>
      </w:pPr>
      <w:r>
        <w:lastRenderedPageBreak/>
        <w:fldChar w:fldCharType="end"/>
      </w:r>
      <w:r>
        <w:rPr>
          <w:color w:val="000000"/>
          <w:u w:val="single"/>
          <w:lang w:eastAsia="en-US"/>
        </w:rPr>
        <w:t>Find equivalents for the following</w:t>
      </w:r>
    </w:p>
    <w:p w:rsidR="00000000" w:rsidRDefault="001C6B09">
      <w:pPr>
        <w:pStyle w:val="a6"/>
        <w:shd w:val="clear" w:color="auto" w:fill="auto"/>
        <w:ind w:left="1200" w:firstLine="0"/>
        <w:jc w:val="left"/>
      </w:pPr>
      <w:r>
        <w:rPr>
          <w:rStyle w:val="1"/>
          <w:color w:val="000000"/>
          <w:lang w:eastAsia="en-US"/>
        </w:rPr>
        <w:t>Slip one’s memory - to</w:t>
      </w:r>
      <w:r>
        <w:rPr>
          <w:rStyle w:val="1"/>
          <w:color w:val="000000"/>
          <w:lang w:eastAsia="en-US"/>
        </w:rPr>
        <w:t xml:space="preserve"> forget smth. to have smth. disappeared from the memory</w:t>
      </w:r>
    </w:p>
    <w:p w:rsidR="00000000" w:rsidRDefault="001C6B09">
      <w:pPr>
        <w:pStyle w:val="a6"/>
        <w:shd w:val="clear" w:color="auto" w:fill="auto"/>
        <w:ind w:left="1200" w:firstLine="0"/>
        <w:jc w:val="left"/>
      </w:pPr>
      <w:r>
        <w:rPr>
          <w:rStyle w:val="1"/>
          <w:color w:val="000000"/>
          <w:lang w:eastAsia="en-US"/>
        </w:rPr>
        <w:t>A slight illness - not a dangerous disease</w:t>
      </w:r>
    </w:p>
    <w:p w:rsidR="00000000" w:rsidRDefault="001C6B09">
      <w:pPr>
        <w:pStyle w:val="a6"/>
        <w:shd w:val="clear" w:color="auto" w:fill="auto"/>
        <w:ind w:left="1200" w:firstLine="0"/>
        <w:jc w:val="left"/>
      </w:pPr>
      <w:r>
        <w:rPr>
          <w:rStyle w:val="1"/>
          <w:color w:val="000000"/>
          <w:lang w:eastAsia="en-US"/>
        </w:rPr>
        <w:t>Fastidious - refined</w:t>
      </w:r>
    </w:p>
    <w:p w:rsidR="00000000" w:rsidRDefault="001C6B09">
      <w:pPr>
        <w:pStyle w:val="a6"/>
        <w:shd w:val="clear" w:color="auto" w:fill="auto"/>
        <w:ind w:left="1200" w:firstLine="0"/>
        <w:jc w:val="left"/>
      </w:pPr>
      <w:r>
        <w:rPr>
          <w:rStyle w:val="1"/>
          <w:color w:val="000000"/>
          <w:lang w:eastAsia="en-US"/>
        </w:rPr>
        <w:t>Thrust smth. - throw smth on smb</w:t>
      </w:r>
    </w:p>
    <w:p w:rsidR="00000000" w:rsidRDefault="001C6B09">
      <w:pPr>
        <w:pStyle w:val="a6"/>
        <w:shd w:val="clear" w:color="auto" w:fill="auto"/>
        <w:spacing w:after="596"/>
        <w:ind w:left="1200" w:firstLine="0"/>
        <w:jc w:val="left"/>
      </w:pPr>
      <w:r>
        <w:rPr>
          <w:rStyle w:val="1"/>
          <w:color w:val="000000"/>
          <w:lang w:eastAsia="en-US"/>
        </w:rPr>
        <w:t>Release one’s hold of - set free</w:t>
      </w:r>
    </w:p>
    <w:p w:rsidR="00000000" w:rsidRDefault="001C6B09">
      <w:pPr>
        <w:pStyle w:val="a6"/>
        <w:shd w:val="clear" w:color="auto" w:fill="auto"/>
        <w:spacing w:after="477" w:line="260" w:lineRule="exact"/>
        <w:ind w:left="3600" w:firstLine="0"/>
        <w:jc w:val="left"/>
      </w:pPr>
      <w:r>
        <w:rPr>
          <w:rStyle w:val="1"/>
          <w:color w:val="000000"/>
          <w:lang w:eastAsia="en-US"/>
        </w:rPr>
        <w:t>Find English equivalents for the following</w:t>
      </w:r>
    </w:p>
    <w:p w:rsidR="00000000" w:rsidRDefault="001C6B09">
      <w:pPr>
        <w:pStyle w:val="a6"/>
        <w:shd w:val="clear" w:color="auto" w:fill="auto"/>
        <w:spacing w:line="485" w:lineRule="exact"/>
        <w:ind w:left="1200" w:firstLine="0"/>
        <w:jc w:val="left"/>
      </w:pPr>
      <w:r>
        <w:rPr>
          <w:rStyle w:val="1"/>
          <w:color w:val="000000"/>
          <w:lang w:eastAsia="en-US"/>
        </w:rPr>
        <w:t>Solitary - lonely</w:t>
      </w:r>
    </w:p>
    <w:p w:rsidR="00000000" w:rsidRDefault="001C6B09">
      <w:pPr>
        <w:pStyle w:val="a6"/>
        <w:shd w:val="clear" w:color="auto" w:fill="auto"/>
        <w:spacing w:line="485" w:lineRule="exact"/>
        <w:ind w:left="1200" w:firstLine="0"/>
        <w:jc w:val="left"/>
      </w:pPr>
      <w:r>
        <w:rPr>
          <w:rStyle w:val="1"/>
          <w:color w:val="000000"/>
          <w:lang w:eastAsia="en-US"/>
        </w:rPr>
        <w:t>Give good pilce of advice - advise well</w:t>
      </w:r>
    </w:p>
    <w:p w:rsidR="00000000" w:rsidRDefault="001C6B09">
      <w:pPr>
        <w:pStyle w:val="a6"/>
        <w:shd w:val="clear" w:color="auto" w:fill="auto"/>
        <w:spacing w:line="485" w:lineRule="exact"/>
        <w:ind w:left="1200" w:firstLine="0"/>
        <w:jc w:val="left"/>
      </w:pPr>
      <w:r>
        <w:rPr>
          <w:rStyle w:val="1"/>
          <w:color w:val="000000"/>
          <w:lang w:eastAsia="en-US"/>
        </w:rPr>
        <w:t>To give a cursory glance - fleeting look (passing) glance</w:t>
      </w:r>
    </w:p>
    <w:p w:rsidR="00000000" w:rsidRDefault="001C6B09">
      <w:pPr>
        <w:pStyle w:val="a6"/>
        <w:shd w:val="clear" w:color="auto" w:fill="auto"/>
        <w:spacing w:line="485" w:lineRule="exact"/>
        <w:ind w:left="1200" w:firstLine="0"/>
        <w:jc w:val="left"/>
      </w:pPr>
      <w:r>
        <w:rPr>
          <w:rStyle w:val="1"/>
          <w:color w:val="000000"/>
          <w:lang w:eastAsia="en-US"/>
        </w:rPr>
        <w:t>Thick - set - stocky</w:t>
      </w:r>
    </w:p>
    <w:p w:rsidR="00000000" w:rsidRDefault="001C6B09">
      <w:pPr>
        <w:pStyle w:val="a6"/>
        <w:shd w:val="clear" w:color="auto" w:fill="auto"/>
        <w:spacing w:after="600" w:line="485" w:lineRule="exact"/>
        <w:ind w:left="1200" w:right="600" w:firstLine="0"/>
        <w:jc w:val="left"/>
      </w:pPr>
      <w:r>
        <w:rPr>
          <w:rStyle w:val="1"/>
          <w:color w:val="000000"/>
          <w:lang w:eastAsia="en-US"/>
        </w:rPr>
        <w:t>Keep body and soul together - means of</w:t>
      </w:r>
      <w:r>
        <w:rPr>
          <w:rStyle w:val="1"/>
          <w:color w:val="000000"/>
          <w:lang w:val="ru-RU"/>
        </w:rPr>
        <w:t xml:space="preserve"> </w:t>
      </w:r>
      <w:r>
        <w:rPr>
          <w:rStyle w:val="1"/>
          <w:color w:val="000000"/>
          <w:lang w:eastAsia="en-US"/>
        </w:rPr>
        <w:t>subsistence Dark eyes shone - his dark eyes were bright</w:t>
      </w:r>
    </w:p>
    <w:p w:rsidR="00000000" w:rsidRDefault="001C6B09">
      <w:pPr>
        <w:pStyle w:val="a6"/>
        <w:shd w:val="clear" w:color="auto" w:fill="auto"/>
        <w:spacing w:after="477" w:line="260" w:lineRule="exact"/>
        <w:ind w:left="3600" w:firstLine="0"/>
        <w:jc w:val="left"/>
      </w:pPr>
      <w:r>
        <w:rPr>
          <w:rStyle w:val="1"/>
          <w:color w:val="000000"/>
          <w:lang w:eastAsia="en-US"/>
        </w:rPr>
        <w:lastRenderedPageBreak/>
        <w:t>Explain what is meant by the following</w:t>
      </w:r>
    </w:p>
    <w:p w:rsidR="00000000" w:rsidRDefault="001C6B09">
      <w:pPr>
        <w:pStyle w:val="a6"/>
        <w:shd w:val="clear" w:color="auto" w:fill="auto"/>
        <w:spacing w:line="485" w:lineRule="exact"/>
        <w:ind w:left="1200" w:firstLine="0"/>
        <w:jc w:val="left"/>
      </w:pPr>
      <w:r>
        <w:rPr>
          <w:rStyle w:val="1"/>
          <w:color w:val="000000"/>
          <w:lang w:eastAsia="en-US"/>
        </w:rPr>
        <w:t>Irr</w:t>
      </w:r>
      <w:r>
        <w:rPr>
          <w:rStyle w:val="1"/>
          <w:color w:val="000000"/>
          <w:lang w:eastAsia="en-US"/>
        </w:rPr>
        <w:t>eparable - impossible to correct</w:t>
      </w:r>
    </w:p>
    <w:p w:rsidR="00000000" w:rsidRDefault="001C6B09">
      <w:pPr>
        <w:pStyle w:val="a6"/>
        <w:shd w:val="clear" w:color="auto" w:fill="auto"/>
        <w:spacing w:line="485" w:lineRule="exact"/>
        <w:ind w:left="1200" w:firstLine="0"/>
        <w:jc w:val="left"/>
      </w:pPr>
      <w:r>
        <w:rPr>
          <w:rStyle w:val="1"/>
          <w:color w:val="000000"/>
          <w:lang w:eastAsia="en-US"/>
        </w:rPr>
        <w:t>Give smb a cursory glance to look at smb - on the way (in passing)</w:t>
      </w:r>
    </w:p>
    <w:p w:rsidR="00000000" w:rsidRDefault="001C6B09">
      <w:pPr>
        <w:pStyle w:val="a6"/>
        <w:shd w:val="clear" w:color="auto" w:fill="auto"/>
        <w:spacing w:line="485" w:lineRule="exact"/>
        <w:ind w:left="1200" w:right="600" w:firstLine="0"/>
        <w:jc w:val="left"/>
      </w:pPr>
      <w:r>
        <w:rPr>
          <w:rStyle w:val="1"/>
          <w:color w:val="000000"/>
          <w:lang w:eastAsia="en-US"/>
        </w:rPr>
        <w:t>Without letting go off his hat cot taking off one’s hat Total stranger - quite a foreigner</w:t>
      </w:r>
    </w:p>
    <w:p w:rsidR="00000000" w:rsidRDefault="001C6B09">
      <w:pPr>
        <w:pStyle w:val="a6"/>
        <w:shd w:val="clear" w:color="auto" w:fill="auto"/>
        <w:tabs>
          <w:tab w:val="right" w:pos="7776"/>
          <w:tab w:val="center" w:pos="8170"/>
        </w:tabs>
        <w:spacing w:after="600" w:line="485" w:lineRule="exact"/>
        <w:ind w:left="1200" w:right="600" w:firstLine="0"/>
        <w:jc w:val="left"/>
      </w:pPr>
      <w:r>
        <w:rPr>
          <w:rStyle w:val="1"/>
          <w:color w:val="000000"/>
          <w:lang w:eastAsia="en-US"/>
        </w:rPr>
        <w:t>He knew little enough of him - he didn’t know what will happen in</w:t>
      </w:r>
      <w:r>
        <w:rPr>
          <w:rStyle w:val="1"/>
          <w:color w:val="000000"/>
          <w:lang w:eastAsia="en-US"/>
        </w:rPr>
        <w:t xml:space="preserve"> future Everything depends on Destiny</w:t>
      </w:r>
      <w:r>
        <w:rPr>
          <w:rStyle w:val="1"/>
          <w:color w:val="000000"/>
          <w:lang w:eastAsia="en-US"/>
        </w:rPr>
        <w:tab/>
      </w:r>
    </w:p>
    <w:p w:rsidR="00000000" w:rsidRDefault="001C6B09">
      <w:pPr>
        <w:rPr>
          <w:color w:val="auto"/>
          <w:lang w:eastAsia="ru-RU"/>
        </w:rPr>
      </w:pPr>
    </w:p>
    <w:p w:rsidR="00000000" w:rsidRDefault="001C6B09">
      <w:pPr>
        <w:rPr>
          <w:color w:val="auto"/>
          <w:lang w:eastAsia="ru-RU"/>
        </w:rPr>
      </w:pPr>
    </w:p>
    <w:p w:rsidR="00000000" w:rsidRDefault="001C6B09">
      <w:pPr>
        <w:pStyle w:val="a6"/>
        <w:shd w:val="clear" w:color="auto" w:fill="auto"/>
        <w:spacing w:after="368" w:line="260" w:lineRule="exact"/>
        <w:ind w:left="1480" w:firstLine="0"/>
        <w:jc w:val="left"/>
      </w:pPr>
      <w:r>
        <w:rPr>
          <w:rStyle w:val="1"/>
          <w:color w:val="000000"/>
          <w:lang w:val="ru-RU"/>
        </w:rPr>
        <w:t xml:space="preserve"> </w:t>
      </w:r>
      <w:r>
        <w:rPr>
          <w:rStyle w:val="1"/>
          <w:color w:val="000000"/>
          <w:lang w:eastAsia="en-US"/>
        </w:rPr>
        <w:t>The writer didn’t give advice to people because every man makes irreparable</w:t>
      </w:r>
      <w:bookmarkStart w:id="1" w:name="bookmark0"/>
      <w:bookmarkEnd w:id="1"/>
    </w:p>
    <w:p w:rsidR="00000000" w:rsidRDefault="001C6B09">
      <w:pPr>
        <w:rPr>
          <w:color w:val="auto"/>
          <w:lang w:eastAsia="ru-RU"/>
        </w:rPr>
        <w:sectPr w:rsidR="00000000">
          <w:type w:val="continuous"/>
          <w:pgSz w:w="11909" w:h="16838"/>
          <w:pgMar w:top="79" w:right="539" w:bottom="650" w:left="477" w:header="0" w:footer="3" w:gutter="0"/>
          <w:cols w:space="720"/>
          <w:noEndnote/>
          <w:docGrid w:linePitch="360"/>
        </w:sectPr>
      </w:pPr>
    </w:p>
    <w:p w:rsidR="00000000" w:rsidRDefault="001C6B09">
      <w:pPr>
        <w:rPr>
          <w:color w:val="auto"/>
          <w:lang w:eastAsia="ru-RU"/>
        </w:rPr>
      </w:pPr>
    </w:p>
    <w:p w:rsidR="00000000" w:rsidRDefault="001C6B09">
      <w:pPr>
        <w:pStyle w:val="a6"/>
        <w:shd w:val="clear" w:color="auto" w:fill="auto"/>
        <w:spacing w:after="182" w:line="260" w:lineRule="exact"/>
        <w:ind w:firstLine="0"/>
        <w:jc w:val="left"/>
      </w:pPr>
      <w:r>
        <w:rPr>
          <w:rStyle w:val="1"/>
          <w:color w:val="000000"/>
          <w:lang w:eastAsia="en-US"/>
        </w:rPr>
        <w:t>And what happened?</w:t>
      </w:r>
    </w:p>
    <w:p w:rsidR="00000000" w:rsidRDefault="001C6B09">
      <w:pPr>
        <w:pStyle w:val="a6"/>
        <w:shd w:val="clear" w:color="auto" w:fill="auto"/>
        <w:spacing w:after="23" w:line="260" w:lineRule="exact"/>
        <w:ind w:firstLine="0"/>
        <w:jc w:val="left"/>
      </w:pPr>
      <w:r>
        <w:rPr>
          <w:noProof/>
          <w:lang w:val="ru-RU"/>
        </w:rPr>
        <mc:AlternateContent>
          <mc:Choice Requires="wps">
            <w:drawing>
              <wp:anchor distT="0" distB="0" distL="63500" distR="63500" simplePos="0" relativeHeight="251659264" behindDoc="1" locked="0" layoutInCell="1" allowOverlap="1">
                <wp:simplePos x="0" y="0"/>
                <wp:positionH relativeFrom="margin">
                  <wp:posOffset>4248150</wp:posOffset>
                </wp:positionH>
                <wp:positionV relativeFrom="paragraph">
                  <wp:posOffset>4445</wp:posOffset>
                </wp:positionV>
                <wp:extent cx="1268730" cy="158750"/>
                <wp:effectExtent l="0" t="4445" r="0" b="0"/>
                <wp:wrapSquare wrapText="bothSides"/>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pStyle w:val="a6"/>
                              <w:shd w:val="clear" w:color="auto" w:fill="auto"/>
                              <w:spacing w:line="250" w:lineRule="exact"/>
                              <w:ind w:left="100" w:firstLine="0"/>
                              <w:jc w:val="left"/>
                            </w:pPr>
                            <w:r>
                              <w:rPr>
                                <w:rStyle w:val="Exact"/>
                                <w:color w:val="000000"/>
                                <w:spacing w:val="0"/>
                                <w:lang w:eastAsia="en-US"/>
                              </w:rPr>
                              <w:t>read. And more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34.5pt;margin-top:.35pt;width:99.9pt;height:12.5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" filled="f" stroked="f">
                <v:textbox style="mso-fit-shape-to-text:t" inset="0,0,0,0">
                  <w:txbxContent>
                    <w:p w:rsidR="00000000" w:rsidRDefault="001C6B09">
                      <w:pPr>
                        <w:pStyle w:val="a6"/>
                        <w:shd w:val="clear" w:color="auto" w:fill="auto"/>
                        <w:spacing w:line="250" w:lineRule="exact"/>
                        <w:ind w:left="100" w:firstLine="0"/>
                        <w:jc w:val="left"/>
                      </w:pPr>
                      <w:r>
                        <w:rPr>
                          <w:rStyle w:val="Exact"/>
                          <w:color w:val="000000"/>
                          <w:spacing w:val="0"/>
                          <w:lang w:eastAsia="en-US"/>
                        </w:rPr>
                        <w:t>read. And more</w:t>
                      </w:r>
                    </w:p>
                  </w:txbxContent>
                </v:textbox>
                <w10:wrap type="square" anchorx="margin"/>
              </v:shape>
            </w:pict>
          </mc:Fallback>
        </mc:AlternateContent>
      </w:r>
      <w:r>
        <w:rPr>
          <w:rStyle w:val="1"/>
          <w:color w:val="000000"/>
          <w:lang w:eastAsia="en-US"/>
        </w:rPr>
        <w:t>I hardly reached you.</w:t>
      </w:r>
    </w:p>
    <w:p w:rsidR="00000000" w:rsidRDefault="001C6B09">
      <w:pPr>
        <w:rPr>
          <w:color w:val="auto"/>
          <w:lang w:eastAsia="ru-RU"/>
        </w:rPr>
      </w:pPr>
      <w:r>
        <w:rPr>
          <w:noProof/>
          <w:lang w:val="ru-RU" w:eastAsia="ru-RU"/>
        </w:rPr>
        <mc:AlternateContent>
          <mc:Choice Requires="wps">
            <w:drawing>
              <wp:anchor distT="0" distB="0" distL="63500" distR="63500" simplePos="0" relativeHeight="251660288" behindDoc="1" locked="0" layoutInCell="1" allowOverlap="1">
                <wp:simplePos x="0" y="0"/>
                <wp:positionH relativeFrom="margin">
                  <wp:posOffset>2790825</wp:posOffset>
                </wp:positionH>
                <wp:positionV relativeFrom="paragraph">
                  <wp:posOffset>31750</wp:posOffset>
                </wp:positionV>
                <wp:extent cx="1366520" cy="172720"/>
                <wp:effectExtent l="0" t="3175" r="0" b="1270"/>
                <wp:wrapSquare wrapText="bothSides"/>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652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219.75pt;margin-top:2.5pt;width:107.6pt;height:13.6pt;z-index:-2516561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LverQIAALA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" filled="f" stroked="f">
                <v:textbox style="mso-fit-shape-to-text:t" inset="0,0,0,0">
                  <w:txbxContent>
                    <w:p w:rsidR="00000000" w:rsidRDefault="001C6B09">
                      <w:pPr>
                        <w:rPr>
                          <w:color w:val="auto"/>
                          <w:lang w:eastAsia="ru-RU"/>
                        </w:rPr>
                      </w:pPr>
                    </w:p>
                  </w:txbxContent>
                </v:textbox>
                <w10:wrap type="square" anchorx="margin"/>
              </v:shape>
            </w:pict>
          </mc:Fallback>
        </mc:AlternateContent>
      </w:r>
    </w:p>
    <w:p w:rsidR="00000000" w:rsidRDefault="001C6B09">
      <w:pPr>
        <w:pStyle w:val="a6"/>
        <w:shd w:val="clear" w:color="auto" w:fill="auto"/>
        <w:spacing w:after="166" w:line="168" w:lineRule="exact"/>
        <w:ind w:firstLine="0"/>
        <w:jc w:val="left"/>
      </w:pPr>
      <w:r>
        <w:rPr>
          <w:rStyle w:val="1"/>
          <w:color w:val="000000"/>
          <w:lang w:eastAsia="en-US"/>
        </w:rPr>
        <w:t>oven two care, had an accident.</w:t>
      </w:r>
    </w:p>
    <w:p w:rsidR="00000000" w:rsidRDefault="001C6B09">
      <w:pPr>
        <w:pStyle w:val="a6"/>
        <w:shd w:val="clear" w:color="auto" w:fill="auto"/>
        <w:spacing w:line="260" w:lineRule="exact"/>
        <w:ind w:firstLine="0"/>
        <w:jc w:val="left"/>
        <w:sectPr w:rsidR="00000000">
          <w:pgSz w:w="11909" w:h="16838"/>
          <w:pgMar w:top="508" w:right="6174" w:bottom="906" w:left="1979" w:header="0" w:footer="3" w:gutter="0"/>
          <w:cols w:space="720"/>
          <w:noEndnote/>
          <w:docGrid w:linePitch="360"/>
        </w:sectPr>
      </w:pPr>
      <w:r>
        <w:rPr>
          <w:rStyle w:val="1"/>
          <w:color w:val="000000"/>
          <w:lang w:eastAsia="en-US"/>
        </w:rPr>
        <w:t>What did you do?</w:t>
      </w:r>
    </w:p>
    <w:p w:rsidR="00000000" w:rsidRDefault="001C6B09">
      <w:pPr>
        <w:spacing w:line="42" w:lineRule="exact"/>
        <w:rPr>
          <w:color w:val="auto"/>
          <w:sz w:val="3"/>
          <w:szCs w:val="3"/>
          <w:lang w:eastAsia="ru-RU"/>
        </w:rPr>
      </w:pPr>
    </w:p>
    <w:p w:rsidR="00000000" w:rsidRDefault="001C6B09">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1C6B09">
      <w:pPr>
        <w:pStyle w:val="a6"/>
        <w:shd w:val="clear" w:color="auto" w:fill="auto"/>
        <w:spacing w:line="485" w:lineRule="exact"/>
        <w:ind w:left="20" w:right="2180" w:firstLine="340"/>
        <w:jc w:val="left"/>
      </w:pPr>
      <w:r>
        <w:rPr>
          <w:noProof/>
          <w:lang w:val="ru-RU"/>
        </w:rPr>
        <mc:AlternateContent>
          <mc:Choice Requires="wps">
            <w:drawing>
              <wp:anchor distT="0" distB="0" distL="63500" distR="355600" simplePos="0" relativeHeight="251661312" behindDoc="1" locked="0" layoutInCell="1" allowOverlap="1">
                <wp:simplePos x="0" y="0"/>
                <wp:positionH relativeFrom="margin">
                  <wp:posOffset>-440690</wp:posOffset>
                </wp:positionH>
                <wp:positionV relativeFrom="paragraph">
                  <wp:posOffset>514985</wp:posOffset>
                </wp:positionV>
                <wp:extent cx="561975" cy="172720"/>
                <wp:effectExtent l="0" t="635" r="2540" b="3175"/>
                <wp:wrapSquare wrapText="bothSides"/>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34.7pt;margin-top:40.55pt;width:44.25pt;height:13.6pt;z-index:-251655168;visibility:visible;mso-wrap-style:square;mso-width-percent:0;mso-height-percent:0;mso-wrap-distance-left:5pt;mso-wrap-distance-top:0;mso-wrap-distance-right:28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" filled="f" stroked="f">
                <v:textbox style="mso-fit-shape-to-text:t" inset="0,0,0,0">
                  <w:txbxContent>
                    <w:p w:rsidR="00000000" w:rsidRDefault="001C6B09">
                      <w:pPr>
                        <w:rPr>
                          <w:color w:val="auto"/>
                          <w:lang w:eastAsia="ru-RU"/>
                        </w:rPr>
                      </w:pPr>
                    </w:p>
                  </w:txbxContent>
                </v:textbox>
                <w10:wrap type="square" anchorx="margin"/>
              </v:shape>
            </w:pict>
          </mc:Fallback>
        </mc:AlternateContent>
      </w:r>
      <w:r>
        <w:rPr>
          <w:rStyle w:val="1"/>
          <w:color w:val="000000"/>
          <w:lang w:eastAsia="en-US"/>
        </w:rPr>
        <w:t xml:space="preserve">I called a medical service. You see one car was almost crushed. There were mortally victims during this accident, weren’t there? Fortunately people </w:t>
      </w:r>
      <w:r>
        <w:rPr>
          <w:rStyle w:val="1"/>
          <w:color w:val="000000"/>
          <w:lang w:eastAsia="en-US"/>
        </w:rPr>
        <w:t>were alive.</w:t>
      </w:r>
    </w:p>
    <w:p w:rsidR="00000000" w:rsidRDefault="001C6B09">
      <w:pPr>
        <w:pStyle w:val="a6"/>
        <w:shd w:val="clear" w:color="auto" w:fill="auto"/>
        <w:spacing w:line="485" w:lineRule="exact"/>
        <w:ind w:left="660" w:firstLine="0"/>
        <w:jc w:val="left"/>
      </w:pPr>
      <w:r>
        <w:rPr>
          <w:rStyle w:val="1"/>
          <w:color w:val="000000"/>
          <w:lang w:eastAsia="en-US"/>
        </w:rPr>
        <w:t>But nevertheless, I can’t recover my wits.</w:t>
      </w:r>
    </w:p>
    <w:p w:rsidR="00000000" w:rsidRDefault="001C6B09">
      <w:pPr>
        <w:pStyle w:val="a6"/>
        <w:shd w:val="clear" w:color="auto" w:fill="auto"/>
        <w:spacing w:after="300" w:line="485" w:lineRule="exact"/>
        <w:ind w:left="660" w:firstLine="0"/>
        <w:jc w:val="left"/>
      </w:pPr>
      <w:r>
        <w:rPr>
          <w:rStyle w:val="1"/>
          <w:color w:val="000000"/>
          <w:lang w:eastAsia="en-US"/>
        </w:rPr>
        <w:t>Oh, it’s awful. And now please join our party, Mike.</w:t>
      </w:r>
    </w:p>
    <w:p w:rsidR="00000000" w:rsidRDefault="001C6B09">
      <w:pPr>
        <w:rPr>
          <w:color w:val="auto"/>
          <w:lang w:eastAsia="ru-RU"/>
        </w:rPr>
      </w:pPr>
    </w:p>
    <w:p w:rsidR="00000000" w:rsidRDefault="001C6B09">
      <w:pPr>
        <w:pStyle w:val="a6"/>
        <w:shd w:val="clear" w:color="auto" w:fill="auto"/>
        <w:spacing w:after="486" w:line="260" w:lineRule="exact"/>
        <w:ind w:left="3920" w:firstLine="0"/>
      </w:pPr>
      <w:r>
        <w:rPr>
          <w:rStyle w:val="1"/>
          <w:color w:val="000000"/>
          <w:lang w:eastAsia="en-US"/>
        </w:rPr>
        <w:t>Answer questions</w:t>
      </w:r>
    </w:p>
    <w:p w:rsidR="00000000" w:rsidRDefault="001C6B09">
      <w:pPr>
        <w:pStyle w:val="a6"/>
        <w:shd w:val="clear" w:color="auto" w:fill="auto"/>
        <w:ind w:left="360" w:firstLine="0"/>
        <w:jc w:val="left"/>
      </w:pPr>
      <w:r>
        <w:rPr>
          <w:rStyle w:val="1"/>
          <w:color w:val="000000"/>
          <w:lang w:eastAsia="en-US"/>
        </w:rPr>
        <w:t>Who is the narrator of the story?</w:t>
      </w:r>
    </w:p>
    <w:p w:rsidR="00000000" w:rsidRDefault="001C6B09">
      <w:pPr>
        <w:pStyle w:val="a6"/>
        <w:shd w:val="clear" w:color="auto" w:fill="auto"/>
        <w:ind w:left="360" w:firstLine="0"/>
        <w:jc w:val="left"/>
      </w:pPr>
      <w:r>
        <w:rPr>
          <w:rStyle w:val="1"/>
          <w:color w:val="000000"/>
          <w:lang w:eastAsia="en-US"/>
        </w:rPr>
        <w:t>What do you know about his life?</w:t>
      </w:r>
    </w:p>
    <w:p w:rsidR="00000000" w:rsidRDefault="001C6B09">
      <w:pPr>
        <w:pStyle w:val="a6"/>
        <w:shd w:val="clear" w:color="auto" w:fill="auto"/>
        <w:ind w:left="360" w:firstLine="0"/>
        <w:jc w:val="left"/>
      </w:pPr>
      <w:r>
        <w:rPr>
          <w:rStyle w:val="1"/>
          <w:color w:val="000000"/>
          <w:lang w:eastAsia="en-US"/>
        </w:rPr>
        <w:t>What is the writer’s attitude to people?</w:t>
      </w:r>
    </w:p>
    <w:p w:rsidR="00000000" w:rsidRDefault="001C6B09">
      <w:pPr>
        <w:pStyle w:val="a6"/>
        <w:shd w:val="clear" w:color="auto" w:fill="auto"/>
        <w:ind w:left="360" w:right="640" w:firstLine="0"/>
        <w:jc w:val="left"/>
      </w:pPr>
      <w:r>
        <w:rPr>
          <w:rStyle w:val="1"/>
          <w:color w:val="000000"/>
          <w:lang w:eastAsia="en-US"/>
        </w:rPr>
        <w:t>Wha</w:t>
      </w:r>
      <w:r>
        <w:rPr>
          <w:strike/>
          <w:color w:val="000000"/>
          <w:lang w:eastAsia="en-US"/>
        </w:rPr>
        <w:t>t</w:t>
      </w:r>
      <w:r>
        <w:rPr>
          <w:rStyle w:val="1"/>
          <w:color w:val="000000"/>
          <w:lang w:eastAsia="en-US"/>
        </w:rPr>
        <w:t xml:space="preserve"> a</w:t>
      </w:r>
      <w:r>
        <w:rPr>
          <w:strike/>
          <w:color w:val="000000"/>
          <w:lang w:eastAsia="en-US"/>
        </w:rPr>
        <w:t>re the</w:t>
      </w:r>
      <w:r>
        <w:rPr>
          <w:rStyle w:val="1"/>
          <w:color w:val="000000"/>
          <w:lang w:eastAsia="en-US"/>
        </w:rPr>
        <w:t xml:space="preserve">  synonyms of errand missio</w:t>
      </w:r>
      <w:r>
        <w:rPr>
          <w:color w:val="000000"/>
          <w:u w:val="single"/>
          <w:lang w:eastAsia="en-US"/>
        </w:rPr>
        <w:t>n, per</w:t>
      </w:r>
      <w:r>
        <w:rPr>
          <w:rStyle w:val="1"/>
          <w:color w:val="000000"/>
          <w:lang w:eastAsia="en-US"/>
        </w:rPr>
        <w:t xml:space="preserve">ceiye-understand, flounder- hesitate? </w:t>
      </w:r>
    </w:p>
    <w:p w:rsidR="00000000" w:rsidRDefault="001C6B09">
      <w:pPr>
        <w:pStyle w:val="a6"/>
        <w:shd w:val="clear" w:color="auto" w:fill="auto"/>
        <w:ind w:left="360" w:firstLine="0"/>
        <w:jc w:val="left"/>
      </w:pPr>
      <w:r>
        <w:rPr>
          <w:rStyle w:val="1"/>
          <w:color w:val="000000"/>
          <w:lang w:eastAsia="en-US"/>
        </w:rPr>
        <w:t>How can we gather that Stefan was happy in Seville?</w:t>
      </w:r>
    </w:p>
    <w:p w:rsidR="00000000" w:rsidRDefault="001C6B09">
      <w:pPr>
        <w:pStyle w:val="a6"/>
        <w:shd w:val="clear" w:color="auto" w:fill="auto"/>
        <w:ind w:left="360" w:firstLine="0"/>
        <w:jc w:val="left"/>
      </w:pPr>
      <w:r>
        <w:rPr>
          <w:rStyle w:val="1"/>
          <w:color w:val="000000"/>
          <w:lang w:eastAsia="en-US"/>
        </w:rPr>
        <w:t>What traits of character did Mr. Mills possess?</w:t>
      </w:r>
    </w:p>
    <w:p w:rsidR="00000000" w:rsidRDefault="001C6B09">
      <w:pPr>
        <w:pStyle w:val="a6"/>
        <w:shd w:val="clear" w:color="auto" w:fill="auto"/>
        <w:tabs>
          <w:tab w:val="right" w:pos="9606"/>
        </w:tabs>
        <w:ind w:left="20" w:firstLine="340"/>
      </w:pPr>
      <w:r>
        <w:rPr>
          <w:rStyle w:val="1"/>
          <w:color w:val="000000"/>
          <w:lang w:eastAsia="en-US"/>
        </w:rPr>
        <w:t>What is the message of the story</w:t>
      </w:r>
      <w:r>
        <w:rPr>
          <w:rStyle w:val="1"/>
          <w:color w:val="000000"/>
          <w:vertAlign w:val="superscript"/>
          <w:lang w:eastAsia="en-US"/>
        </w:rPr>
        <w:t>1</w:t>
      </w:r>
      <w:r>
        <w:rPr>
          <w:rStyle w:val="1"/>
          <w:color w:val="000000"/>
          <w:lang w:eastAsia="en-US"/>
        </w:rPr>
        <w:t>?</w:t>
      </w:r>
      <w:r>
        <w:rPr>
          <w:rStyle w:val="1"/>
          <w:color w:val="000000"/>
          <w:lang w:eastAsia="en-US"/>
        </w:rPr>
        <w:tab/>
      </w:r>
    </w:p>
    <w:p w:rsidR="00000000" w:rsidRDefault="001C6B09">
      <w:pPr>
        <w:pStyle w:val="23"/>
        <w:keepNext/>
        <w:keepLines/>
        <w:shd w:val="clear" w:color="auto" w:fill="auto"/>
        <w:tabs>
          <w:tab w:val="right" w:pos="8158"/>
          <w:tab w:val="right" w:pos="9606"/>
        </w:tabs>
        <w:spacing w:after="0" w:line="260" w:lineRule="exact"/>
        <w:ind w:left="3920"/>
      </w:pPr>
      <w:bookmarkStart w:id="2" w:name="bookmark3"/>
      <w:r>
        <w:rPr>
          <w:rStyle w:val="21"/>
          <w:i/>
          <w:iCs/>
          <w:noProof w:val="0"/>
          <w:color w:val="000000"/>
          <w:lang w:eastAsia="en-US"/>
        </w:rPr>
        <w:tab/>
      </w:r>
      <w:bookmarkEnd w:id="2"/>
    </w:p>
    <w:p w:rsidR="00000000" w:rsidRDefault="001C6B09">
      <w:pPr>
        <w:pStyle w:val="a6"/>
        <w:shd w:val="clear" w:color="auto" w:fill="auto"/>
        <w:ind w:left="20" w:right="640" w:firstLine="340"/>
      </w:pPr>
      <w:r>
        <w:rPr>
          <w:rStyle w:val="1"/>
          <w:color w:val="000000"/>
          <w:lang w:eastAsia="en-US"/>
        </w:rPr>
        <w:t>Mr. Mills was an ordinary</w:t>
      </w:r>
      <w:r>
        <w:rPr>
          <w:rStyle w:val="1"/>
          <w:color w:val="000000"/>
          <w:lang w:eastAsia="en-US"/>
        </w:rPr>
        <w:t xml:space="preserve"> man, brought up by two aunts, married, had no children. He didn’t pay attention to the modern way of dressing. And he had not enough money. I sympathize with the hero of the story. In spite of the fact that his</w:t>
      </w:r>
    </w:p>
    <w:p w:rsidR="00000000" w:rsidRDefault="001C6B09">
      <w:pPr>
        <w:pStyle w:val="a6"/>
        <w:shd w:val="clear" w:color="auto" w:fill="auto"/>
        <w:ind w:left="20" w:firstLine="0"/>
        <w:jc w:val="center"/>
      </w:pPr>
      <w:r>
        <w:rPr>
          <w:rStyle w:val="1"/>
          <w:color w:val="000000"/>
          <w:lang w:eastAsia="en-US"/>
        </w:rPr>
        <w:t>wife had gpn^DaQlc he was devoted to his pro</w:t>
      </w:r>
      <w:r>
        <w:rPr>
          <w:rStyle w:val="1"/>
          <w:color w:val="000000"/>
          <w:lang w:eastAsia="en-US"/>
        </w:rPr>
        <w:t>fession. It made him happy. He is</w:t>
      </w:r>
    </w:p>
    <w:p w:rsidR="00000000" w:rsidRDefault="001C6B09">
      <w:pPr>
        <w:rPr>
          <w:color w:val="auto"/>
          <w:lang w:eastAsia="ru-RU"/>
        </w:rPr>
      </w:pPr>
    </w:p>
    <w:p w:rsidR="00000000" w:rsidRDefault="001C6B09">
      <w:pPr>
        <w:pStyle w:val="a6"/>
        <w:shd w:val="clear" w:color="auto" w:fill="auto"/>
        <w:ind w:left="20" w:firstLine="0"/>
        <w:jc w:val="left"/>
      </w:pPr>
      <w:r>
        <w:rPr>
          <w:rStyle w:val="1"/>
          <w:color w:val="000000"/>
          <w:lang w:eastAsia="en-US"/>
        </w:rPr>
        <w:t>satisfied what he has got. And what makes him credit he learnt to speak Spanish.</w:t>
      </w:r>
    </w:p>
    <w:p w:rsidR="00000000" w:rsidRDefault="001C6B09">
      <w:pPr>
        <w:pStyle w:val="a6"/>
        <w:shd w:val="clear" w:color="auto" w:fill="auto"/>
        <w:ind w:left="20" w:right="640" w:firstLine="0"/>
        <w:jc w:val="left"/>
      </w:pPr>
      <w:r>
        <w:rPr>
          <w:rStyle w:val="1"/>
          <w:color w:val="000000"/>
          <w:lang w:eastAsia="en-US"/>
        </w:rPr>
        <w:t>I consider in undertaking decisions a man must rely upon God’s will and</w:t>
      </w:r>
      <w:r>
        <w:rPr>
          <w:rStyle w:val="1"/>
          <w:color w:val="000000"/>
          <w:lang w:val="ru-RU"/>
        </w:rPr>
        <w:t xml:space="preserve"> </w:t>
      </w:r>
      <w:r>
        <w:rPr>
          <w:rStyle w:val="1"/>
          <w:color w:val="000000"/>
          <w:lang w:eastAsia="en-US"/>
        </w:rPr>
        <w:t>to be resolute, to believe in better future.</w:t>
      </w:r>
    </w:p>
    <w:p w:rsidR="00000000" w:rsidRDefault="001C6B09">
      <w:pPr>
        <w:rPr>
          <w:color w:val="auto"/>
          <w:lang w:eastAsia="ru-RU"/>
        </w:rPr>
      </w:pPr>
      <w:r>
        <w:rPr>
          <w:color w:val="auto"/>
          <w:lang w:eastAsia="ru-RU"/>
        </w:rPr>
        <w:br w:type="page"/>
      </w:r>
    </w:p>
    <w:p w:rsidR="00000000" w:rsidRDefault="001C6B09">
      <w:pPr>
        <w:pStyle w:val="a6"/>
        <w:numPr>
          <w:ilvl w:val="0"/>
          <w:numId w:val="3"/>
        </w:numPr>
        <w:shd w:val="clear" w:color="auto" w:fill="auto"/>
        <w:tabs>
          <w:tab w:val="left" w:pos="710"/>
        </w:tabs>
        <w:spacing w:line="485" w:lineRule="exact"/>
        <w:ind w:left="360" w:firstLine="0"/>
      </w:pPr>
      <w:r>
        <w:rPr>
          <w:rStyle w:val="1"/>
          <w:color w:val="000000"/>
          <w:lang w:eastAsia="en-US"/>
        </w:rPr>
        <w:lastRenderedPageBreak/>
        <w:t>Who and what was he?</w:t>
      </w:r>
    </w:p>
    <w:p w:rsidR="00000000" w:rsidRDefault="001C6B09">
      <w:pPr>
        <w:pStyle w:val="a6"/>
        <w:numPr>
          <w:ilvl w:val="0"/>
          <w:numId w:val="3"/>
        </w:numPr>
        <w:shd w:val="clear" w:color="auto" w:fill="auto"/>
        <w:tabs>
          <w:tab w:val="left" w:pos="710"/>
        </w:tabs>
        <w:spacing w:line="485" w:lineRule="exact"/>
        <w:ind w:left="360" w:firstLine="0"/>
      </w:pPr>
      <w:r>
        <w:rPr>
          <w:rStyle w:val="1"/>
          <w:color w:val="000000"/>
          <w:lang w:eastAsia="en-US"/>
        </w:rPr>
        <w:t>What was the aim of his visit?</w:t>
      </w:r>
    </w:p>
    <w:p w:rsidR="00000000" w:rsidRDefault="001C6B09">
      <w:pPr>
        <w:pStyle w:val="a6"/>
        <w:numPr>
          <w:ilvl w:val="0"/>
          <w:numId w:val="3"/>
        </w:numPr>
        <w:shd w:val="clear" w:color="auto" w:fill="auto"/>
        <w:tabs>
          <w:tab w:val="left" w:pos="710"/>
        </w:tabs>
        <w:spacing w:line="485" w:lineRule="exact"/>
        <w:ind w:left="360" w:firstLine="0"/>
      </w:pPr>
      <w:r>
        <w:rPr>
          <w:rStyle w:val="1"/>
          <w:color w:val="000000"/>
          <w:lang w:eastAsia="en-US"/>
        </w:rPr>
        <w:t>Where did Mr. Mills work?</w:t>
      </w:r>
    </w:p>
    <w:p w:rsidR="00000000" w:rsidRDefault="001C6B09">
      <w:pPr>
        <w:pStyle w:val="a6"/>
        <w:numPr>
          <w:ilvl w:val="0"/>
          <w:numId w:val="3"/>
        </w:numPr>
        <w:shd w:val="clear" w:color="auto" w:fill="auto"/>
        <w:tabs>
          <w:tab w:val="left" w:pos="710"/>
        </w:tabs>
        <w:spacing w:line="485" w:lineRule="exact"/>
        <w:ind w:left="360" w:firstLine="0"/>
      </w:pPr>
      <w:r>
        <w:rPr>
          <w:rStyle w:val="1"/>
          <w:color w:val="000000"/>
          <w:lang w:eastAsia="en-US"/>
        </w:rPr>
        <w:t>What was his piece of advice to the writer?</w:t>
      </w:r>
    </w:p>
    <w:p w:rsidR="00000000" w:rsidRDefault="001C6B09">
      <w:pPr>
        <w:pStyle w:val="a6"/>
        <w:numPr>
          <w:ilvl w:val="0"/>
          <w:numId w:val="3"/>
        </w:numPr>
        <w:shd w:val="clear" w:color="auto" w:fill="auto"/>
        <w:tabs>
          <w:tab w:val="left" w:pos="710"/>
        </w:tabs>
        <w:spacing w:line="485" w:lineRule="exact"/>
        <w:ind w:left="360" w:firstLine="0"/>
      </w:pPr>
      <w:r>
        <w:rPr>
          <w:rStyle w:val="1"/>
          <w:color w:val="000000"/>
          <w:lang w:eastAsia="en-US"/>
        </w:rPr>
        <w:t>What can you tell us about his appearance?</w:t>
      </w:r>
    </w:p>
    <w:p w:rsidR="00000000" w:rsidRDefault="001C6B09">
      <w:pPr>
        <w:rPr>
          <w:color w:val="auto"/>
          <w:lang w:eastAsia="ru-RU"/>
        </w:rPr>
      </w:pPr>
    </w:p>
    <w:p w:rsidR="00000000" w:rsidRDefault="001C6B09">
      <w:pPr>
        <w:pStyle w:val="a6"/>
        <w:numPr>
          <w:ilvl w:val="0"/>
          <w:numId w:val="3"/>
        </w:numPr>
        <w:shd w:val="clear" w:color="auto" w:fill="auto"/>
        <w:tabs>
          <w:tab w:val="left" w:pos="710"/>
        </w:tabs>
        <w:spacing w:after="182" w:line="260" w:lineRule="exact"/>
        <w:ind w:left="360" w:firstLine="0"/>
      </w:pPr>
      <w:r>
        <w:rPr>
          <w:rStyle w:val="1"/>
          <w:color w:val="000000"/>
          <w:lang w:eastAsia="en-US"/>
        </w:rPr>
        <w:t>The write approved his desire, didn’t he?</w:t>
      </w:r>
    </w:p>
    <w:p w:rsidR="00000000" w:rsidRDefault="001C6B09">
      <w:pPr>
        <w:pStyle w:val="a6"/>
        <w:numPr>
          <w:ilvl w:val="0"/>
          <w:numId w:val="3"/>
        </w:numPr>
        <w:shd w:val="clear" w:color="auto" w:fill="auto"/>
        <w:tabs>
          <w:tab w:val="left" w:pos="710"/>
        </w:tabs>
        <w:spacing w:line="260" w:lineRule="exact"/>
        <w:ind w:left="360" w:firstLine="0"/>
      </w:pPr>
      <w:r>
        <w:rPr>
          <w:rStyle w:val="1"/>
          <w:color w:val="000000"/>
          <w:lang w:eastAsia="en-US"/>
        </w:rPr>
        <w:t>What happened 15 years l</w:t>
      </w:r>
      <w:r>
        <w:rPr>
          <w:rStyle w:val="1"/>
          <w:color w:val="000000"/>
          <w:lang w:eastAsia="en-US"/>
        </w:rPr>
        <w:t>ater in Seville?</w:t>
      </w:r>
    </w:p>
    <w:p w:rsidR="00000000" w:rsidRDefault="001C6B09">
      <w:pPr>
        <w:rPr>
          <w:color w:val="auto"/>
          <w:lang w:eastAsia="ru-RU"/>
        </w:rPr>
      </w:pPr>
    </w:p>
    <w:p w:rsidR="00000000" w:rsidRDefault="001C6B09">
      <w:pPr>
        <w:pStyle w:val="a6"/>
        <w:numPr>
          <w:ilvl w:val="0"/>
          <w:numId w:val="3"/>
        </w:numPr>
        <w:shd w:val="clear" w:color="auto" w:fill="auto"/>
        <w:tabs>
          <w:tab w:val="left" w:pos="710"/>
        </w:tabs>
        <w:spacing w:after="666" w:line="260" w:lineRule="exact"/>
        <w:ind w:left="360" w:firstLine="0"/>
      </w:pPr>
      <w:r>
        <w:rPr>
          <w:rStyle w:val="1"/>
          <w:color w:val="000000"/>
          <w:lang w:eastAsia="en-US"/>
        </w:rPr>
        <w:t>What did Mr. Mills tell the writer in parting?</w:t>
      </w:r>
    </w:p>
    <w:p w:rsidR="00000000" w:rsidRDefault="001C6B09">
      <w:pPr>
        <w:pStyle w:val="a6"/>
        <w:shd w:val="clear" w:color="auto" w:fill="auto"/>
        <w:spacing w:after="477" w:line="260" w:lineRule="exact"/>
        <w:ind w:left="260" w:firstLine="0"/>
        <w:jc w:val="center"/>
      </w:pPr>
      <w:r>
        <w:rPr>
          <w:rStyle w:val="1"/>
          <w:color w:val="000000"/>
          <w:lang w:eastAsia="en-US"/>
        </w:rPr>
        <w:t>Pick out the sentences with word combinations and phrases.</w:t>
      </w:r>
    </w:p>
    <w:p w:rsidR="00000000" w:rsidRDefault="001C6B09">
      <w:pPr>
        <w:pStyle w:val="a6"/>
        <w:shd w:val="clear" w:color="auto" w:fill="auto"/>
        <w:spacing w:line="485" w:lineRule="exact"/>
        <w:ind w:left="20" w:firstLine="0"/>
        <w:jc w:val="left"/>
      </w:pPr>
      <w:r>
        <w:rPr>
          <w:rStyle w:val="1"/>
          <w:color w:val="000000"/>
          <w:lang w:eastAsia="en-US"/>
        </w:rPr>
        <w:t xml:space="preserve">Mr. Pyne </w:t>
      </w:r>
      <w:r>
        <w:rPr>
          <w:color w:val="000000"/>
          <w:u w:val="single"/>
          <w:lang w:eastAsia="en-US"/>
        </w:rPr>
        <w:t>drove up to the house</w:t>
      </w:r>
      <w:r>
        <w:rPr>
          <w:rStyle w:val="1"/>
          <w:color w:val="000000"/>
          <w:lang w:eastAsia="en-US"/>
        </w:rPr>
        <w:t>.</w:t>
      </w:r>
    </w:p>
    <w:p w:rsidR="00000000" w:rsidRDefault="001C6B09">
      <w:pPr>
        <w:pStyle w:val="a6"/>
        <w:shd w:val="clear" w:color="auto" w:fill="auto"/>
        <w:spacing w:line="485" w:lineRule="exact"/>
        <w:ind w:left="20" w:firstLine="0"/>
        <w:jc w:val="left"/>
      </w:pPr>
      <w:r>
        <w:rPr>
          <w:rStyle w:val="1"/>
          <w:color w:val="000000"/>
          <w:lang w:eastAsia="en-US"/>
        </w:rPr>
        <w:t xml:space="preserve">He was sure to earn enough money </w:t>
      </w:r>
      <w:r>
        <w:rPr>
          <w:color w:val="000000"/>
          <w:u w:val="single"/>
          <w:lang w:eastAsia="en-US"/>
        </w:rPr>
        <w:t>to keep</w:t>
      </w:r>
      <w:r>
        <w:rPr>
          <w:rStyle w:val="1"/>
          <w:color w:val="000000"/>
          <w:lang w:eastAsia="en-US"/>
        </w:rPr>
        <w:t xml:space="preserve"> body </w:t>
      </w:r>
      <w:r>
        <w:rPr>
          <w:color w:val="000000"/>
          <w:u w:val="single"/>
          <w:lang w:eastAsia="en-US"/>
        </w:rPr>
        <w:t>and soul together</w:t>
      </w:r>
      <w:r>
        <w:rPr>
          <w:rStyle w:val="1"/>
          <w:color w:val="000000"/>
          <w:lang w:eastAsia="en-US"/>
        </w:rPr>
        <w:t>.</w:t>
      </w:r>
    </w:p>
    <w:p w:rsidR="00000000" w:rsidRDefault="001C6B09">
      <w:pPr>
        <w:pStyle w:val="a6"/>
        <w:shd w:val="clear" w:color="auto" w:fill="auto"/>
        <w:spacing w:line="485" w:lineRule="exact"/>
        <w:ind w:left="20" w:firstLine="0"/>
        <w:jc w:val="left"/>
      </w:pPr>
      <w:r>
        <w:rPr>
          <w:rStyle w:val="1"/>
          <w:color w:val="000000"/>
          <w:lang w:eastAsia="en-US"/>
        </w:rPr>
        <w:t>In Mr. Mill consulling room</w:t>
      </w:r>
    </w:p>
    <w:p w:rsidR="00000000" w:rsidRDefault="001C6B09">
      <w:pPr>
        <w:pStyle w:val="a6"/>
        <w:shd w:val="clear" w:color="auto" w:fill="auto"/>
        <w:spacing w:line="485" w:lineRule="exact"/>
        <w:ind w:left="20" w:firstLine="0"/>
        <w:jc w:val="left"/>
      </w:pPr>
      <w:r>
        <w:rPr>
          <w:rStyle w:val="1"/>
          <w:color w:val="000000"/>
          <w:lang w:eastAsia="en-US"/>
        </w:rPr>
        <w:t xml:space="preserve">He had a blue suit on </w:t>
      </w:r>
      <w:r>
        <w:rPr>
          <w:color w:val="000000"/>
          <w:u w:val="single"/>
          <w:lang w:eastAsia="en-US"/>
        </w:rPr>
        <w:t>with baggy at the knees</w:t>
      </w:r>
      <w:r>
        <w:rPr>
          <w:rStyle w:val="1"/>
          <w:color w:val="000000"/>
          <w:lang w:eastAsia="en-US"/>
        </w:rPr>
        <w:t xml:space="preserve"> and </w:t>
      </w:r>
      <w:r>
        <w:rPr>
          <w:color w:val="000000"/>
          <w:u w:val="single"/>
          <w:lang w:eastAsia="en-US"/>
        </w:rPr>
        <w:t>bulged pockets</w:t>
      </w:r>
      <w:r>
        <w:rPr>
          <w:rStyle w:val="1"/>
          <w:color w:val="000000"/>
          <w:lang w:eastAsia="en-US"/>
        </w:rPr>
        <w:t>.</w:t>
      </w:r>
    </w:p>
    <w:p w:rsidR="00000000" w:rsidRDefault="001C6B09">
      <w:pPr>
        <w:pStyle w:val="a6"/>
        <w:shd w:val="clear" w:color="auto" w:fill="auto"/>
        <w:spacing w:line="485" w:lineRule="exact"/>
        <w:ind w:left="20" w:firstLine="0"/>
        <w:jc w:val="left"/>
      </w:pPr>
      <w:r>
        <w:rPr>
          <w:rStyle w:val="1"/>
          <w:color w:val="000000"/>
          <w:lang w:eastAsia="en-US"/>
        </w:rPr>
        <w:t xml:space="preserve">His clothes were </w:t>
      </w:r>
      <w:r>
        <w:rPr>
          <w:color w:val="000000"/>
          <w:u w:val="single"/>
          <w:lang w:eastAsia="en-US"/>
        </w:rPr>
        <w:t>terribly shabby</w:t>
      </w:r>
      <w:r>
        <w:rPr>
          <w:rStyle w:val="1"/>
          <w:color w:val="000000"/>
          <w:lang w:eastAsia="en-US"/>
        </w:rPr>
        <w:t>.</w:t>
      </w:r>
    </w:p>
    <w:p w:rsidR="00000000" w:rsidRDefault="001C6B09">
      <w:pPr>
        <w:rPr>
          <w:color w:val="auto"/>
          <w:lang w:eastAsia="ru-RU"/>
        </w:rPr>
      </w:pPr>
    </w:p>
    <w:p w:rsidR="00000000" w:rsidRDefault="001C6B09">
      <w:pPr>
        <w:pStyle w:val="a6"/>
        <w:shd w:val="clear" w:color="auto" w:fill="auto"/>
        <w:spacing w:after="182" w:line="260" w:lineRule="exact"/>
        <w:ind w:left="20" w:firstLine="0"/>
        <w:jc w:val="left"/>
      </w:pPr>
      <w:r>
        <w:rPr>
          <w:rStyle w:val="1"/>
          <w:color w:val="000000"/>
          <w:lang w:eastAsia="en-US"/>
        </w:rPr>
        <w:t xml:space="preserve">Mr. Mills </w:t>
      </w:r>
      <w:r>
        <w:rPr>
          <w:color w:val="000000"/>
          <w:u w:val="single"/>
          <w:lang w:eastAsia="en-US"/>
        </w:rPr>
        <w:t>reminded of the</w:t>
      </w:r>
      <w:r>
        <w:rPr>
          <w:rStyle w:val="1"/>
          <w:color w:val="000000"/>
          <w:lang w:eastAsia="en-US"/>
        </w:rPr>
        <w:t xml:space="preserve"> author’s words.</w:t>
      </w:r>
    </w:p>
    <w:p w:rsidR="00000000" w:rsidRDefault="001C6B09">
      <w:pPr>
        <w:pStyle w:val="a6"/>
        <w:shd w:val="clear" w:color="auto" w:fill="auto"/>
        <w:spacing w:after="657" w:line="260" w:lineRule="exact"/>
        <w:ind w:left="20" w:firstLine="0"/>
        <w:jc w:val="left"/>
      </w:pPr>
      <w:r>
        <w:rPr>
          <w:rStyle w:val="1"/>
          <w:color w:val="000000"/>
          <w:lang w:eastAsia="en-US"/>
        </w:rPr>
        <w:t xml:space="preserve">But he looked a </w:t>
      </w:r>
      <w:r>
        <w:rPr>
          <w:color w:val="000000"/>
          <w:u w:val="single"/>
          <w:lang w:eastAsia="en-US"/>
        </w:rPr>
        <w:t>delightful creature</w:t>
      </w:r>
      <w:r>
        <w:rPr>
          <w:rStyle w:val="1"/>
          <w:color w:val="000000"/>
          <w:lang w:eastAsia="en-US"/>
        </w:rPr>
        <w:t>.</w:t>
      </w:r>
    </w:p>
    <w:p w:rsidR="00000000" w:rsidRDefault="001C6B09">
      <w:pPr>
        <w:pStyle w:val="a6"/>
        <w:shd w:val="clear" w:color="auto" w:fill="auto"/>
        <w:spacing w:after="477" w:line="260" w:lineRule="exact"/>
        <w:ind w:left="1860" w:firstLine="0"/>
        <w:jc w:val="left"/>
      </w:pPr>
      <w:r>
        <w:rPr>
          <w:rStyle w:val="1"/>
          <w:color w:val="000000"/>
          <w:lang w:eastAsia="en-US"/>
        </w:rPr>
        <w:t>Complete the sentences using word combinations.</w:t>
      </w:r>
    </w:p>
    <w:p w:rsidR="00000000" w:rsidRDefault="001C6B09">
      <w:pPr>
        <w:pStyle w:val="a6"/>
        <w:shd w:val="clear" w:color="auto" w:fill="auto"/>
        <w:spacing w:line="485" w:lineRule="exact"/>
        <w:ind w:left="20" w:firstLine="0"/>
        <w:jc w:val="left"/>
      </w:pPr>
      <w:r>
        <w:rPr>
          <w:rStyle w:val="1"/>
          <w:color w:val="000000"/>
          <w:lang w:eastAsia="en-US"/>
        </w:rPr>
        <w:t>He knew little enough of</w:t>
      </w:r>
      <w:r>
        <w:rPr>
          <w:rStyle w:val="1"/>
          <w:color w:val="000000"/>
          <w:lang w:eastAsia="en-US"/>
        </w:rPr>
        <w:t xml:space="preserve"> himself, that’s why it was </w:t>
      </w:r>
      <w:r>
        <w:rPr>
          <w:color w:val="000000"/>
          <w:u w:val="single"/>
          <w:lang w:eastAsia="en-US"/>
        </w:rPr>
        <w:t>not easy to give advices</w:t>
      </w:r>
      <w:r>
        <w:rPr>
          <w:rStyle w:val="1"/>
          <w:color w:val="000000"/>
          <w:lang w:eastAsia="en-US"/>
        </w:rPr>
        <w:t>.</w:t>
      </w:r>
    </w:p>
    <w:p w:rsidR="00000000" w:rsidRDefault="001C6B09">
      <w:pPr>
        <w:pStyle w:val="a6"/>
        <w:shd w:val="clear" w:color="auto" w:fill="auto"/>
        <w:spacing w:line="485" w:lineRule="exact"/>
        <w:ind w:left="20" w:firstLine="0"/>
        <w:jc w:val="left"/>
      </w:pPr>
      <w:r>
        <w:rPr>
          <w:rStyle w:val="1"/>
          <w:color w:val="000000"/>
          <w:lang w:eastAsia="en-US"/>
        </w:rPr>
        <w:t>Mr. Pyne looked at the his table</w:t>
      </w:r>
    </w:p>
    <w:p w:rsidR="00000000" w:rsidRDefault="001C6B09">
      <w:pPr>
        <w:pStyle w:val="a6"/>
        <w:shd w:val="clear" w:color="auto" w:fill="auto"/>
        <w:spacing w:line="485" w:lineRule="exact"/>
        <w:ind w:left="20" w:right="260" w:firstLine="0"/>
        <w:jc w:val="left"/>
      </w:pPr>
      <w:r>
        <w:rPr>
          <w:rStyle w:val="1"/>
          <w:color w:val="000000"/>
          <w:lang w:eastAsia="en-US"/>
        </w:rPr>
        <w:t xml:space="preserve">When the writer looked at Stephan he perceived his acquaintance was a </w:t>
      </w:r>
      <w:r>
        <w:rPr>
          <w:color w:val="000000"/>
          <w:u w:val="single"/>
          <w:lang w:eastAsia="en-US"/>
        </w:rPr>
        <w:t>delightful</w:t>
      </w:r>
      <w:r>
        <w:rPr>
          <w:rStyle w:val="1"/>
          <w:color w:val="000000"/>
          <w:lang w:eastAsia="en-US"/>
        </w:rPr>
        <w:t xml:space="preserve"> </w:t>
      </w:r>
      <w:r>
        <w:rPr>
          <w:color w:val="000000"/>
          <w:u w:val="single"/>
          <w:lang w:eastAsia="en-US"/>
        </w:rPr>
        <w:t>creature</w:t>
      </w:r>
      <w:r>
        <w:rPr>
          <w:rStyle w:val="1"/>
          <w:color w:val="000000"/>
          <w:lang w:eastAsia="en-US"/>
        </w:rPr>
        <w:t>.</w:t>
      </w:r>
    </w:p>
    <w:p w:rsidR="00000000" w:rsidRDefault="001C6B09">
      <w:pPr>
        <w:pStyle w:val="a6"/>
        <w:shd w:val="clear" w:color="auto" w:fill="auto"/>
        <w:spacing w:line="485" w:lineRule="exact"/>
        <w:ind w:left="20" w:firstLine="0"/>
        <w:jc w:val="left"/>
      </w:pPr>
      <w:r>
        <w:rPr>
          <w:rStyle w:val="1"/>
          <w:color w:val="000000"/>
          <w:lang w:eastAsia="en-US"/>
        </w:rPr>
        <w:t xml:space="preserve">He saw a little man </w:t>
      </w:r>
      <w:r>
        <w:rPr>
          <w:color w:val="000000"/>
          <w:u w:val="single"/>
          <w:lang w:eastAsia="en-US"/>
        </w:rPr>
        <w:t>with shining bright eyes</w:t>
      </w:r>
      <w:r>
        <w:rPr>
          <w:rStyle w:val="1"/>
          <w:color w:val="000000"/>
          <w:lang w:eastAsia="en-US"/>
        </w:rPr>
        <w:t>.</w:t>
      </w:r>
    </w:p>
    <w:p w:rsidR="00000000" w:rsidRDefault="001C6B09">
      <w:pPr>
        <w:pStyle w:val="a6"/>
        <w:shd w:val="clear" w:color="auto" w:fill="auto"/>
        <w:spacing w:after="600" w:line="485" w:lineRule="exact"/>
        <w:ind w:left="20" w:firstLine="0"/>
        <w:jc w:val="left"/>
      </w:pPr>
      <w:r>
        <w:rPr>
          <w:rStyle w:val="1"/>
          <w:color w:val="000000"/>
          <w:lang w:eastAsia="en-US"/>
        </w:rPr>
        <w:t xml:space="preserve">Stefan hesitated when he </w:t>
      </w:r>
      <w:r>
        <w:rPr>
          <w:color w:val="000000"/>
          <w:u w:val="single"/>
          <w:lang w:eastAsia="en-US"/>
        </w:rPr>
        <w:t>caught sight</w:t>
      </w:r>
      <w:r>
        <w:rPr>
          <w:rStyle w:val="1"/>
          <w:color w:val="000000"/>
          <w:lang w:eastAsia="en-US"/>
        </w:rPr>
        <w:t xml:space="preserve"> of Mr. Pyne.</w:t>
      </w:r>
    </w:p>
    <w:p w:rsidR="00000000" w:rsidRDefault="001C6B09">
      <w:pPr>
        <w:pStyle w:val="a6"/>
        <w:shd w:val="clear" w:color="auto" w:fill="auto"/>
        <w:spacing w:line="260" w:lineRule="exact"/>
        <w:ind w:left="20" w:firstLine="0"/>
        <w:jc w:val="left"/>
      </w:pPr>
      <w:r>
        <w:rPr>
          <w:rStyle w:val="1"/>
          <w:color w:val="000000"/>
          <w:lang w:eastAsia="en-US"/>
        </w:rPr>
        <w:t xml:space="preserve">The writer </w:t>
      </w:r>
      <w:r>
        <w:rPr>
          <w:color w:val="000000"/>
          <w:u w:val="single"/>
          <w:lang w:eastAsia="en-US"/>
        </w:rPr>
        <w:t>gave him more than a cursory glance</w:t>
      </w:r>
      <w:r>
        <w:rPr>
          <w:rStyle w:val="1"/>
          <w:color w:val="000000"/>
          <w:lang w:eastAsia="en-US"/>
        </w:rPr>
        <w:t>.</w:t>
      </w:r>
    </w:p>
    <w:p w:rsidR="00000000" w:rsidRDefault="001C6B09">
      <w:pPr>
        <w:pStyle w:val="a6"/>
        <w:shd w:val="clear" w:color="auto" w:fill="auto"/>
        <w:spacing w:after="486" w:line="260" w:lineRule="exact"/>
        <w:ind w:left="2200" w:firstLine="0"/>
        <w:jc w:val="left"/>
      </w:pPr>
      <w:r>
        <w:rPr>
          <w:rStyle w:val="1"/>
          <w:color w:val="000000"/>
          <w:lang w:eastAsia="en-US"/>
        </w:rPr>
        <w:t>The Happy Man (by Sommer set Maugham)</w:t>
      </w:r>
    </w:p>
    <w:p w:rsidR="00000000" w:rsidRDefault="001C6B09">
      <w:pPr>
        <w:pStyle w:val="a6"/>
        <w:shd w:val="clear" w:color="auto" w:fill="auto"/>
        <w:spacing w:line="485" w:lineRule="exact"/>
        <w:ind w:left="20" w:right="560" w:firstLine="360"/>
      </w:pPr>
      <w:r>
        <w:rPr>
          <w:rStyle w:val="1"/>
          <w:color w:val="000000"/>
          <w:lang w:eastAsia="en-US"/>
        </w:rPr>
        <w:t>The writer Mr. Pyne never gave advices to people, because each of them was a prisone</w:t>
      </w:r>
      <w:r>
        <w:rPr>
          <w:rStyle w:val="1"/>
          <w:color w:val="000000"/>
          <w:lang w:eastAsia="en-US"/>
        </w:rPr>
        <w:t xml:space="preserve">r in a solitary tower; a person led the life only once with irreparable mistakes with a dark </w:t>
      </w:r>
      <w:r>
        <w:rPr>
          <w:rStyle w:val="1"/>
          <w:color w:val="000000"/>
          <w:lang w:eastAsia="en-US"/>
        </w:rPr>
        <w:lastRenderedPageBreak/>
        <w:t>cloak of Destiny.</w:t>
      </w:r>
    </w:p>
    <w:p w:rsidR="00000000" w:rsidRDefault="001C6B09">
      <w:pPr>
        <w:pStyle w:val="a6"/>
        <w:shd w:val="clear" w:color="auto" w:fill="auto"/>
        <w:spacing w:line="485" w:lineRule="exact"/>
        <w:ind w:left="20" w:right="560" w:firstLine="360"/>
      </w:pPr>
      <w:r>
        <w:rPr>
          <w:rStyle w:val="1"/>
          <w:color w:val="000000"/>
          <w:lang w:eastAsia="en-US"/>
        </w:rPr>
        <w:t>But once Mr. Pyne happened to give an advice to. His name was Mr. Stefan Mills.</w:t>
      </w:r>
    </w:p>
    <w:p w:rsidR="00000000" w:rsidRDefault="001C6B09">
      <w:pPr>
        <w:pStyle w:val="a6"/>
        <w:shd w:val="clear" w:color="auto" w:fill="auto"/>
        <w:spacing w:line="485" w:lineRule="exact"/>
        <w:ind w:left="20" w:right="560" w:firstLine="360"/>
      </w:pPr>
      <w:r>
        <w:rPr>
          <w:rStyle w:val="1"/>
          <w:color w:val="000000"/>
          <w:lang w:eastAsia="en-US"/>
        </w:rPr>
        <w:t>In the afternoon Mr. Mills came to the writer to get some informa</w:t>
      </w:r>
      <w:r>
        <w:rPr>
          <w:rStyle w:val="1"/>
          <w:color w:val="000000"/>
          <w:lang w:eastAsia="en-US"/>
        </w:rPr>
        <w:t>tion. Mr. Mills seemed a trifle embarrassed. He had read Mr. Pyne’s book about Spain. Mr. Mills appeared to be married but having no children. He was a medical officer at the</w:t>
      </w:r>
    </w:p>
    <w:p w:rsidR="00000000" w:rsidRDefault="001C6B09">
      <w:pPr>
        <w:rPr>
          <w:color w:val="auto"/>
          <w:lang w:eastAsia="ru-RU"/>
        </w:rPr>
      </w:pPr>
    </w:p>
    <w:p w:rsidR="00000000" w:rsidRDefault="001C6B09">
      <w:pPr>
        <w:pStyle w:val="a6"/>
        <w:shd w:val="clear" w:color="auto" w:fill="auto"/>
        <w:spacing w:line="485" w:lineRule="exact"/>
        <w:ind w:left="20" w:right="560" w:firstLine="0"/>
      </w:pPr>
      <w:r>
        <w:rPr>
          <w:rStyle w:val="1"/>
          <w:color w:val="000000"/>
          <w:lang w:eastAsia="en-US"/>
        </w:rPr>
        <w:t>Camberwill Infirmary. He was thick-set, stout with a round face and dark eyes. H</w:t>
      </w:r>
      <w:r>
        <w:rPr>
          <w:rStyle w:val="1"/>
          <w:color w:val="000000"/>
          <w:lang w:eastAsia="en-US"/>
        </w:rPr>
        <w:t>e had a blue suit on with baggy at the knees and bulged pockets untidily.</w:t>
      </w:r>
    </w:p>
    <w:p w:rsidR="00000000" w:rsidRDefault="001C6B09">
      <w:pPr>
        <w:pStyle w:val="a6"/>
        <w:shd w:val="clear" w:color="auto" w:fill="auto"/>
        <w:spacing w:line="485" w:lineRule="exact"/>
        <w:ind w:left="20" w:firstLine="0"/>
      </w:pPr>
      <w:r>
        <w:rPr>
          <w:rStyle w:val="1"/>
          <w:color w:val="000000"/>
          <w:lang w:eastAsia="en-US"/>
        </w:rPr>
        <w:t>From Mr. Pyne’s book about Spain he knew there was a chance for the English</w:t>
      </w:r>
    </w:p>
    <w:p w:rsidR="00000000" w:rsidRDefault="001C6B09">
      <w:pPr>
        <w:rPr>
          <w:color w:val="auto"/>
          <w:lang w:eastAsia="ru-RU"/>
        </w:rPr>
      </w:pPr>
    </w:p>
    <w:p w:rsidR="00000000" w:rsidRDefault="001C6B09">
      <w:pPr>
        <w:pStyle w:val="a6"/>
        <w:shd w:val="clear" w:color="auto" w:fill="auto"/>
        <w:tabs>
          <w:tab w:val="left" w:pos="8410"/>
        </w:tabs>
        <w:ind w:left="20" w:right="560" w:firstLine="0"/>
      </w:pPr>
      <w:r>
        <w:rPr>
          <w:rStyle w:val="1"/>
          <w:color w:val="000000"/>
          <w:lang w:eastAsia="en-US"/>
        </w:rPr>
        <w:t>doctor in Spain in Seville. Mr. Mills said: «If you say take it I will. If you say stay where you are I’l</w:t>
      </w:r>
      <w:r>
        <w:rPr>
          <w:rStyle w:val="1"/>
          <w:color w:val="000000"/>
          <w:lang w:eastAsia="en-US"/>
        </w:rPr>
        <w:t>l stay». Mr. Pyne reflected for a moment. Mr. Mills was sure to earn enough money to keep his body and soul together. The author approved his decision to go to Spain. Mr. Mills left Mr. Pyne. 15 years later Mr. Pyne happened to be in Seville. The hotel por</w:t>
      </w:r>
      <w:r>
        <w:rPr>
          <w:rStyle w:val="1"/>
          <w:color w:val="000000"/>
          <w:lang w:eastAsia="en-US"/>
        </w:rPr>
        <w:t>ter gave him Mr. Mills’s address. Mr. Pyne drove to an ordinary Spanish house. Then he saw a little man with bright eyes. Mr. Mills hesitated when he caught sight of Mr. Pyne. In Mr. Mills consulting room papers, books, appliances were littered on the tabl</w:t>
      </w:r>
      <w:r>
        <w:rPr>
          <w:rStyle w:val="1"/>
          <w:color w:val="000000"/>
          <w:lang w:eastAsia="en-US"/>
        </w:rPr>
        <w:t>e. His clothes were terribly shabby. But he looked a delightful creature. Mr. Mills said his wife had</w:t>
      </w:r>
      <w:r>
        <w:rPr>
          <w:rStyle w:val="1"/>
          <w:color w:val="000000"/>
          <w:lang w:eastAsia="en-US"/>
        </w:rPr>
        <w:tab/>
        <w:t>Then the</w:t>
      </w:r>
    </w:p>
    <w:p w:rsidR="00000000" w:rsidRDefault="001C6B09">
      <w:pPr>
        <w:pStyle w:val="a6"/>
        <w:shd w:val="clear" w:color="auto" w:fill="auto"/>
        <w:spacing w:after="656"/>
        <w:ind w:left="20" w:right="560" w:firstLine="0"/>
      </w:pPr>
      <w:r>
        <w:rPr>
          <w:rStyle w:val="1"/>
          <w:color w:val="000000"/>
          <w:lang w:eastAsia="en-US"/>
        </w:rPr>
        <w:t xml:space="preserve">Spanish mistress of the house appeared at the door. They spoke Spanish. He said: you were right. I was poor, poor I have been and </w:t>
      </w:r>
      <w:r>
        <w:rPr>
          <w:rStyle w:val="1"/>
          <w:color w:val="000000"/>
          <w:lang w:val="ru-RU"/>
        </w:rPr>
        <w:t>ро</w:t>
      </w:r>
      <w:r>
        <w:rPr>
          <w:rStyle w:val="1"/>
          <w:color w:val="000000"/>
          <w:lang w:eastAsia="en-US"/>
        </w:rPr>
        <w:t>r</w:t>
      </w:r>
      <w:r>
        <w:rPr>
          <w:rStyle w:val="1"/>
          <w:color w:val="000000"/>
          <w:lang w:val="ru-RU"/>
        </w:rPr>
        <w:t xml:space="preserve"> </w:t>
      </w:r>
      <w:r>
        <w:rPr>
          <w:rStyle w:val="1"/>
          <w:color w:val="000000"/>
          <w:lang w:eastAsia="en-US"/>
        </w:rPr>
        <w:t>shall be bu</w:t>
      </w:r>
      <w:r>
        <w:rPr>
          <w:rStyle w:val="1"/>
          <w:color w:val="000000"/>
          <w:lang w:eastAsia="en-US"/>
        </w:rPr>
        <w:t>t by</w:t>
      </w:r>
      <w:r>
        <w:rPr>
          <w:rStyle w:val="1"/>
          <w:color w:val="000000"/>
          <w:lang w:val="ru-RU"/>
        </w:rPr>
        <w:t xml:space="preserve"> </w:t>
      </w:r>
      <w:r>
        <w:rPr>
          <w:rStyle w:val="1"/>
          <w:color w:val="000000"/>
          <w:lang w:eastAsia="en-US"/>
        </w:rPr>
        <w:t xml:space="preserve">heaven I’ve enjoyed myself. I wouldn’t exchange my life. </w:t>
      </w:r>
    </w:p>
    <w:p w:rsidR="00000000" w:rsidRDefault="001C6B09">
      <w:pPr>
        <w:pStyle w:val="a6"/>
        <w:shd w:val="clear" w:color="auto" w:fill="auto"/>
        <w:spacing w:after="297" w:line="260" w:lineRule="exact"/>
        <w:ind w:right="200" w:firstLine="0"/>
        <w:jc w:val="center"/>
      </w:pPr>
      <w:r>
        <w:rPr>
          <w:color w:val="000000"/>
          <w:u w:val="single"/>
          <w:lang w:eastAsia="en-US"/>
        </w:rPr>
        <w:t>questions</w:t>
      </w:r>
    </w:p>
    <w:p w:rsidR="00000000" w:rsidRDefault="001C6B09">
      <w:pPr>
        <w:rPr>
          <w:color w:val="auto"/>
          <w:lang w:eastAsia="ru-RU"/>
        </w:rPr>
      </w:pPr>
    </w:p>
    <w:p w:rsidR="00000000" w:rsidRDefault="001C6B09">
      <w:pPr>
        <w:pStyle w:val="a6"/>
        <w:numPr>
          <w:ilvl w:val="0"/>
          <w:numId w:val="4"/>
        </w:numPr>
        <w:shd w:val="clear" w:color="auto" w:fill="auto"/>
        <w:tabs>
          <w:tab w:val="left" w:pos="723"/>
        </w:tabs>
        <w:spacing w:after="182" w:line="260" w:lineRule="exact"/>
        <w:ind w:left="20" w:firstLine="360"/>
      </w:pPr>
      <w:r>
        <w:rPr>
          <w:rStyle w:val="1"/>
          <w:color w:val="000000"/>
          <w:lang w:eastAsia="en-US"/>
        </w:rPr>
        <w:t>Why (the writer give anybody pieces of advice?</w:t>
      </w:r>
    </w:p>
    <w:p w:rsidR="00000000" w:rsidRDefault="001C6B09">
      <w:pPr>
        <w:pStyle w:val="a6"/>
        <w:numPr>
          <w:ilvl w:val="0"/>
          <w:numId w:val="4"/>
        </w:numPr>
        <w:shd w:val="clear" w:color="auto" w:fill="auto"/>
        <w:tabs>
          <w:tab w:val="left" w:pos="723"/>
        </w:tabs>
        <w:spacing w:line="260" w:lineRule="exact"/>
        <w:ind w:left="20" w:firstLine="360"/>
      </w:pPr>
      <w:r>
        <w:rPr>
          <w:rStyle w:val="1"/>
          <w:color w:val="000000"/>
          <w:lang w:eastAsia="en-US"/>
        </w:rPr>
        <w:t>Whom did Mr. Pyne get acquainted?</w:t>
      </w:r>
    </w:p>
    <w:p w:rsidR="00000000" w:rsidRDefault="001C6B09">
      <w:pPr>
        <w:pStyle w:val="a6"/>
        <w:numPr>
          <w:ilvl w:val="0"/>
          <w:numId w:val="5"/>
        </w:numPr>
        <w:shd w:val="clear" w:color="auto" w:fill="auto"/>
        <w:tabs>
          <w:tab w:val="left" w:pos="895"/>
        </w:tabs>
        <w:spacing w:after="2" w:line="260" w:lineRule="exact"/>
        <w:ind w:left="540" w:firstLine="0"/>
      </w:pPr>
      <w:r>
        <w:rPr>
          <w:rStyle w:val="1"/>
          <w:color w:val="000000"/>
          <w:lang w:eastAsia="en-US"/>
        </w:rPr>
        <w:t>Key-words: «Moscow»</w:t>
      </w:r>
    </w:p>
    <w:p w:rsidR="00000000" w:rsidRDefault="001C6B09">
      <w:pPr>
        <w:pStyle w:val="a6"/>
        <w:shd w:val="clear" w:color="auto" w:fill="auto"/>
        <w:spacing w:after="420" w:line="485" w:lineRule="exact"/>
        <w:ind w:left="540" w:right="20" w:firstLine="0"/>
      </w:pPr>
      <w:r>
        <w:rPr>
          <w:rStyle w:val="1"/>
          <w:color w:val="000000"/>
          <w:lang w:eastAsia="en-US"/>
        </w:rPr>
        <w:t>The capital, was founded</w:t>
      </w:r>
      <w:r>
        <w:rPr>
          <w:rStyle w:val="1"/>
          <w:color w:val="000000"/>
          <w:lang w:eastAsia="en-US"/>
        </w:rPr>
        <w:t xml:space="preserve"> in 1147 by Yuri Dolgoruky, the popular is 9,5 million people, a port, cutlureal centre, the Bolshoi Theatre, famous, Tretyakov Art Gallery, Pushkin Fine Art Museum, Central Military Museum, war documents the Kremlin, the Red Square, monuments to A. Pushki</w:t>
      </w:r>
      <w:r>
        <w:rPr>
          <w:rStyle w:val="1"/>
          <w:color w:val="000000"/>
          <w:lang w:eastAsia="en-US"/>
        </w:rPr>
        <w:t xml:space="preserve">n, to Ivan Fedorov, the first printer, the highest building, the State Moscow University, founded in 1755, the Lenin State Library, the metro, more than 150 </w:t>
      </w:r>
      <w:r>
        <w:rPr>
          <w:rStyle w:val="1"/>
          <w:color w:val="000000"/>
          <w:lang w:eastAsia="en-US"/>
        </w:rPr>
        <w:lastRenderedPageBreak/>
        <w:t>stations, Russian Academy of Sciences, research institutes, colleges, St. Basil’s Cathedral in 1555</w:t>
      </w:r>
      <w:r>
        <w:rPr>
          <w:rStyle w:val="1"/>
          <w:color w:val="000000"/>
          <w:lang w:eastAsia="en-US"/>
        </w:rPr>
        <w:t>-156</w:t>
      </w:r>
      <w:r>
        <w:rPr>
          <w:rStyle w:val="1"/>
          <w:color w:val="000000"/>
          <w:lang w:val="ru-RU"/>
        </w:rPr>
        <w:t xml:space="preserve">1, </w:t>
      </w:r>
      <w:r>
        <w:rPr>
          <w:rStyle w:val="1"/>
          <w:color w:val="000000"/>
          <w:lang w:eastAsia="en-US"/>
        </w:rPr>
        <w:t>was erected by Ivan IV The Terrible, were crowned, the monument to Minin and Pozharsky by Ivan Martos , Under the leadership of Kusma Minin, Prince Dmitry Pozharsky in 1612, Russian people, drove the Polish envaders out of Moscow.</w:t>
      </w:r>
    </w:p>
    <w:p w:rsidR="00000000" w:rsidRDefault="001C6B09">
      <w:pPr>
        <w:pStyle w:val="a6"/>
        <w:shd w:val="clear" w:color="auto" w:fill="auto"/>
        <w:spacing w:line="485" w:lineRule="exact"/>
        <w:ind w:right="20" w:firstLine="0"/>
        <w:jc w:val="right"/>
      </w:pPr>
      <w:r>
        <w:rPr>
          <w:rStyle w:val="1"/>
          <w:color w:val="000000"/>
          <w:lang w:val="ru-RU"/>
        </w:rPr>
        <w:t>Даются задания, к</w:t>
      </w:r>
      <w:r>
        <w:rPr>
          <w:color w:val="000000"/>
          <w:u w:val="single"/>
          <w:lang w:val="ru-RU"/>
        </w:rPr>
        <w:t>л</w:t>
      </w:r>
      <w:r>
        <w:rPr>
          <w:color w:val="000000"/>
          <w:u w:val="single"/>
          <w:lang w:val="ru-RU"/>
        </w:rPr>
        <w:t>ючевые слова</w:t>
      </w:r>
      <w:r>
        <w:rPr>
          <w:rStyle w:val="1"/>
          <w:color w:val="000000"/>
          <w:lang w:val="ru-RU"/>
        </w:rPr>
        <w:t>, определяется время. Учитель учитывает индивидуальные особенности учащихся, он помогает семиклассникам оформить правильно мысли, заменять сложные конструкции или слова простыми языковыми средствами. Также проводятся работы и по другим ситуация</w:t>
      </w:r>
      <w:r>
        <w:rPr>
          <w:rStyle w:val="1"/>
          <w:color w:val="000000"/>
          <w:lang w:val="ru-RU"/>
        </w:rPr>
        <w:t>м.</w:t>
      </w:r>
    </w:p>
    <w:p w:rsidR="00000000" w:rsidRDefault="001C6B09">
      <w:pPr>
        <w:rPr>
          <w:color w:val="auto"/>
          <w:lang w:eastAsia="ru-RU"/>
        </w:rPr>
      </w:pPr>
    </w:p>
    <w:p w:rsidR="00000000" w:rsidRDefault="001C6B09">
      <w:pPr>
        <w:pStyle w:val="a6"/>
        <w:numPr>
          <w:ilvl w:val="0"/>
          <w:numId w:val="6"/>
        </w:numPr>
        <w:shd w:val="clear" w:color="auto" w:fill="auto"/>
        <w:tabs>
          <w:tab w:val="left" w:pos="347"/>
        </w:tabs>
        <w:spacing w:line="485" w:lineRule="exact"/>
        <w:ind w:left="380" w:hanging="380"/>
      </w:pPr>
      <w:r>
        <w:rPr>
          <w:rStyle w:val="1"/>
          <w:color w:val="000000"/>
          <w:lang w:eastAsia="en-US"/>
        </w:rPr>
        <w:t>Describe the English education</w:t>
      </w:r>
    </w:p>
    <w:p w:rsidR="00000000" w:rsidRDefault="001C6B09">
      <w:pPr>
        <w:pStyle w:val="a6"/>
        <w:numPr>
          <w:ilvl w:val="0"/>
          <w:numId w:val="6"/>
        </w:numPr>
        <w:shd w:val="clear" w:color="auto" w:fill="auto"/>
        <w:tabs>
          <w:tab w:val="left" w:pos="347"/>
        </w:tabs>
        <w:spacing w:line="485" w:lineRule="exact"/>
        <w:ind w:left="380" w:hanging="380"/>
      </w:pPr>
      <w:r>
        <w:rPr>
          <w:rStyle w:val="1"/>
          <w:color w:val="000000"/>
          <w:lang w:eastAsia="en-US"/>
        </w:rPr>
        <w:t>Tell us about the English holidays</w:t>
      </w:r>
    </w:p>
    <w:p w:rsidR="00000000" w:rsidRDefault="001C6B09">
      <w:pPr>
        <w:pStyle w:val="a6"/>
        <w:numPr>
          <w:ilvl w:val="0"/>
          <w:numId w:val="6"/>
        </w:numPr>
        <w:shd w:val="clear" w:color="auto" w:fill="auto"/>
        <w:tabs>
          <w:tab w:val="left" w:pos="347"/>
        </w:tabs>
        <w:spacing w:line="485" w:lineRule="exact"/>
        <w:ind w:left="380" w:hanging="380"/>
      </w:pPr>
      <w:r>
        <w:rPr>
          <w:rStyle w:val="1"/>
          <w:color w:val="000000"/>
          <w:lang w:eastAsia="en-US"/>
        </w:rPr>
        <w:t>Compare our traditions with English ones</w:t>
      </w:r>
    </w:p>
    <w:p w:rsidR="00000000" w:rsidRDefault="001C6B09">
      <w:pPr>
        <w:rPr>
          <w:color w:val="auto"/>
          <w:lang w:eastAsia="ru-RU"/>
        </w:rPr>
      </w:pPr>
    </w:p>
    <w:p w:rsidR="00000000" w:rsidRDefault="001C6B09">
      <w:pPr>
        <w:pStyle w:val="a6"/>
        <w:numPr>
          <w:ilvl w:val="0"/>
          <w:numId w:val="6"/>
        </w:numPr>
        <w:shd w:val="clear" w:color="auto" w:fill="auto"/>
        <w:tabs>
          <w:tab w:val="left" w:pos="347"/>
        </w:tabs>
        <w:spacing w:after="1132" w:line="260" w:lineRule="exact"/>
        <w:ind w:left="380" w:hanging="380"/>
      </w:pPr>
      <w:r>
        <w:rPr>
          <w:rStyle w:val="1"/>
          <w:color w:val="000000"/>
          <w:lang w:val="ru-RU"/>
        </w:rPr>
        <w:t xml:space="preserve">Вы </w:t>
      </w:r>
      <w:r>
        <w:rPr>
          <w:rStyle w:val="1"/>
          <w:color w:val="000000"/>
          <w:lang w:eastAsia="en-US"/>
        </w:rPr>
        <w:t xml:space="preserve">- </w:t>
      </w:r>
      <w:r>
        <w:rPr>
          <w:rStyle w:val="1"/>
          <w:color w:val="000000"/>
          <w:lang w:val="ru-RU"/>
        </w:rPr>
        <w:t>гид. Расскажите о достопримечательностях столицы нашей</w:t>
      </w:r>
    </w:p>
    <w:p w:rsidR="00000000" w:rsidRDefault="001C6B09">
      <w:pPr>
        <w:pStyle w:val="a6"/>
        <w:shd w:val="clear" w:color="auto" w:fill="auto"/>
        <w:spacing w:after="486" w:line="260" w:lineRule="exact"/>
        <w:ind w:firstLine="0"/>
        <w:jc w:val="left"/>
      </w:pPr>
      <w:r>
        <w:rPr>
          <w:rStyle w:val="1"/>
          <w:color w:val="000000"/>
          <w:lang w:val="ru-RU"/>
        </w:rPr>
        <w:t>Ученики делятся на 4 группы, даются ключевые слова.</w:t>
      </w:r>
    </w:p>
    <w:p w:rsidR="00000000" w:rsidRDefault="001C6B09">
      <w:pPr>
        <w:pStyle w:val="a6"/>
        <w:numPr>
          <w:ilvl w:val="0"/>
          <w:numId w:val="7"/>
        </w:numPr>
        <w:shd w:val="clear" w:color="auto" w:fill="auto"/>
        <w:tabs>
          <w:tab w:val="left" w:pos="347"/>
        </w:tabs>
        <w:spacing w:after="420"/>
        <w:ind w:left="380" w:right="40" w:hanging="380"/>
      </w:pPr>
      <w:r>
        <w:rPr>
          <w:rStyle w:val="1"/>
          <w:color w:val="000000"/>
          <w:lang w:eastAsia="en-US"/>
        </w:rPr>
        <w:t>Key-words: compatsory education, primary school for six years; secondary school, study, take examinations at the age of seven, eleven, fourteen lasts 5 years, take the General Certificate of secondary Education; higher education; lasts for four years unive</w:t>
      </w:r>
      <w:r>
        <w:rPr>
          <w:rStyle w:val="1"/>
          <w:color w:val="000000"/>
          <w:lang w:eastAsia="en-US"/>
        </w:rPr>
        <w:t>rsities, polytechnics, 80 universities.</w:t>
      </w:r>
    </w:p>
    <w:p w:rsidR="00000000" w:rsidRDefault="001C6B09">
      <w:pPr>
        <w:pStyle w:val="a6"/>
        <w:numPr>
          <w:ilvl w:val="0"/>
          <w:numId w:val="7"/>
        </w:numPr>
        <w:shd w:val="clear" w:color="auto" w:fill="auto"/>
        <w:tabs>
          <w:tab w:val="left" w:pos="347"/>
        </w:tabs>
        <w:ind w:left="380" w:right="40" w:hanging="380"/>
      </w:pPr>
      <w:r>
        <w:rPr>
          <w:rStyle w:val="1"/>
          <w:color w:val="000000"/>
          <w:lang w:eastAsia="en-US"/>
        </w:rPr>
        <w:t>Key-words: New Year, isn’t very popular, Christmas on the 25</w:t>
      </w:r>
      <w:r>
        <w:rPr>
          <w:rStyle w:val="1"/>
          <w:color w:val="000000"/>
          <w:vertAlign w:val="superscript"/>
          <w:lang w:eastAsia="en-US"/>
        </w:rPr>
        <w:t>th</w:t>
      </w:r>
      <w:r>
        <w:rPr>
          <w:rStyle w:val="1"/>
          <w:color w:val="000000"/>
          <w:lang w:eastAsia="en-US"/>
        </w:rPr>
        <w:t xml:space="preserve"> of December. The fir-tree from Norway, decorate, gifts, cards, make pudding, put 5-penny pieces, little charms of silver Palm Sunday, entry of Jesus</w:t>
      </w:r>
      <w:r>
        <w:rPr>
          <w:rStyle w:val="1"/>
          <w:color w:val="000000"/>
          <w:lang w:eastAsia="en-US"/>
        </w:rPr>
        <w:t xml:space="preserve"> into Jerusalem, St. Valentine Day on the fourteenth of February. Good Friday, commemorates the descent of Holy Ghost upon the apostles, Veterans Day, Halloween; New Year, parties at 8 o’clock, listen to the chiming of Big Ben, sing Auld hang Syne’ dancing</w:t>
      </w:r>
      <w:r>
        <w:rPr>
          <w:rStyle w:val="1"/>
          <w:color w:val="000000"/>
          <w:lang w:eastAsia="en-US"/>
        </w:rPr>
        <w:t xml:space="preserve"> round the zeros statue, fall into fountain.</w:t>
      </w:r>
    </w:p>
    <w:p w:rsidR="00000000" w:rsidRDefault="001C6B09">
      <w:pPr>
        <w:pStyle w:val="a6"/>
        <w:numPr>
          <w:ilvl w:val="0"/>
          <w:numId w:val="7"/>
        </w:numPr>
        <w:shd w:val="clear" w:color="auto" w:fill="auto"/>
        <w:tabs>
          <w:tab w:val="left" w:pos="347"/>
        </w:tabs>
        <w:ind w:left="380" w:right="40" w:hanging="380"/>
      </w:pPr>
      <w:r>
        <w:rPr>
          <w:rStyle w:val="1"/>
          <w:color w:val="000000"/>
          <w:lang w:eastAsia="en-US"/>
        </w:rPr>
        <w:t>Key-words: New Year, the most popular, holiday, in Russia have got fir- trees, in England fir-trees, honour the fallen, Etertal Flame parade on the Ninth of may, honour war veterants, prepare pudding in</w:t>
      </w:r>
    </w:p>
    <w:p w:rsidR="00000000" w:rsidRDefault="001C6B09">
      <w:pPr>
        <w:pStyle w:val="a6"/>
        <w:shd w:val="clear" w:color="auto" w:fill="auto"/>
        <w:tabs>
          <w:tab w:val="center" w:pos="3543"/>
          <w:tab w:val="right" w:pos="4676"/>
          <w:tab w:val="right" w:pos="5319"/>
          <w:tab w:val="right" w:pos="5530"/>
          <w:tab w:val="right" w:pos="6337"/>
          <w:tab w:val="right" w:pos="6706"/>
          <w:tab w:val="left" w:pos="6798"/>
        </w:tabs>
        <w:spacing w:line="485" w:lineRule="exact"/>
        <w:ind w:left="380" w:firstLine="0"/>
      </w:pPr>
      <w:r>
        <w:rPr>
          <w:rStyle w:val="1"/>
          <w:color w:val="000000"/>
          <w:lang w:eastAsia="en-US"/>
        </w:rPr>
        <w:lastRenderedPageBreak/>
        <w:t>Engl</w:t>
      </w:r>
      <w:r>
        <w:rPr>
          <w:rStyle w:val="1"/>
          <w:color w:val="000000"/>
          <w:lang w:eastAsia="en-US"/>
        </w:rPr>
        <w:t>and,</w:t>
      </w:r>
      <w:r>
        <w:rPr>
          <w:rStyle w:val="1"/>
          <w:color w:val="000000"/>
          <w:lang w:eastAsia="en-US"/>
        </w:rPr>
        <w:tab/>
        <w:t>of</w:t>
      </w:r>
      <w:r>
        <w:rPr>
          <w:rStyle w:val="1"/>
          <w:color w:val="000000"/>
          <w:lang w:eastAsia="en-US"/>
        </w:rPr>
        <w:tab/>
        <w:t>mistletoe</w:t>
      </w:r>
      <w:r>
        <w:rPr>
          <w:rStyle w:val="1"/>
          <w:color w:val="000000"/>
          <w:lang w:eastAsia="en-US"/>
        </w:rPr>
        <w:tab/>
        <w:t>cook</w:t>
      </w:r>
      <w:r>
        <w:rPr>
          <w:rStyle w:val="1"/>
          <w:color w:val="000000"/>
          <w:lang w:eastAsia="en-US"/>
        </w:rPr>
        <w:tab/>
        <w:t>a</w:t>
      </w:r>
      <w:r>
        <w:rPr>
          <w:rStyle w:val="1"/>
          <w:color w:val="000000"/>
          <w:lang w:eastAsia="en-US"/>
        </w:rPr>
        <w:tab/>
        <w:t>turkey</w:t>
      </w:r>
      <w:r>
        <w:rPr>
          <w:rStyle w:val="1"/>
          <w:color w:val="000000"/>
          <w:lang w:eastAsia="en-US"/>
        </w:rPr>
        <w:tab/>
        <w:t>on</w:t>
      </w:r>
      <w:r>
        <w:rPr>
          <w:rStyle w:val="1"/>
          <w:color w:val="000000"/>
          <w:lang w:eastAsia="en-US"/>
        </w:rPr>
        <w:tab/>
        <w:t>Christmas in Russia</w:t>
      </w:r>
    </w:p>
    <w:p w:rsidR="00000000" w:rsidRDefault="001C6B09">
      <w:pPr>
        <w:pStyle w:val="a6"/>
        <w:shd w:val="clear" w:color="auto" w:fill="auto"/>
        <w:spacing w:line="485" w:lineRule="exact"/>
        <w:ind w:left="380" w:right="40" w:hanging="380"/>
      </w:pPr>
      <w:r>
        <w:rPr>
          <w:rStyle w:val="1"/>
          <w:color w:val="000000"/>
          <w:lang w:eastAsia="en-US"/>
        </w:rPr>
        <w:t>a goose, put stockings of children over the bed and a carrot for the reindeer on the mantelpiece. In Russia, gifts; are put unter the fir-tree, speech of the President at 12 o’clock on New Year.</w:t>
      </w:r>
    </w:p>
    <w:p w:rsidR="00000000" w:rsidRDefault="001C6B09">
      <w:pPr>
        <w:pStyle w:val="a6"/>
        <w:numPr>
          <w:ilvl w:val="0"/>
          <w:numId w:val="8"/>
        </w:numPr>
        <w:shd w:val="clear" w:color="auto" w:fill="auto"/>
        <w:tabs>
          <w:tab w:val="left" w:pos="755"/>
        </w:tabs>
        <w:spacing w:line="475" w:lineRule="exact"/>
        <w:ind w:left="40" w:right="5900" w:firstLine="340"/>
        <w:jc w:val="left"/>
      </w:pPr>
      <w:r>
        <w:rPr>
          <w:color w:val="000000"/>
          <w:u w:val="single"/>
          <w:lang w:eastAsia="en-US"/>
        </w:rPr>
        <w:t>Choosing verbs, adjectives</w:t>
      </w:r>
      <w:r>
        <w:rPr>
          <w:rStyle w:val="1"/>
          <w:color w:val="000000"/>
          <w:lang w:eastAsia="en-US"/>
        </w:rPr>
        <w:t xml:space="preserve">. It’s </w:t>
      </w:r>
      <w:r>
        <w:rPr>
          <w:color w:val="000000"/>
          <w:u w:val="single"/>
          <w:lang w:eastAsia="en-US"/>
        </w:rPr>
        <w:t>exciting</w:t>
      </w:r>
    </w:p>
    <w:p w:rsidR="00000000" w:rsidRDefault="001C6B09">
      <w:pPr>
        <w:pStyle w:val="a6"/>
        <w:shd w:val="clear" w:color="auto" w:fill="auto"/>
        <w:spacing w:after="232" w:line="475" w:lineRule="exact"/>
        <w:ind w:left="40" w:right="3480" w:firstLine="0"/>
        <w:jc w:val="left"/>
      </w:pPr>
      <w:r>
        <w:rPr>
          <w:rStyle w:val="1"/>
          <w:color w:val="000000"/>
          <w:lang w:eastAsia="en-US"/>
        </w:rPr>
        <w:t xml:space="preserve">Life will </w:t>
      </w:r>
      <w:r>
        <w:rPr>
          <w:color w:val="000000"/>
          <w:u w:val="single"/>
          <w:lang w:eastAsia="en-US"/>
        </w:rPr>
        <w:t>certainly</w:t>
      </w:r>
      <w:r>
        <w:rPr>
          <w:rStyle w:val="1"/>
          <w:color w:val="000000"/>
          <w:lang w:eastAsia="en-US"/>
        </w:rPr>
        <w:t xml:space="preserve"> be </w:t>
      </w:r>
      <w:r>
        <w:rPr>
          <w:color w:val="000000"/>
          <w:u w:val="single"/>
          <w:lang w:eastAsia="en-US"/>
        </w:rPr>
        <w:t>better</w:t>
      </w:r>
      <w:r>
        <w:rPr>
          <w:rStyle w:val="1"/>
          <w:color w:val="000000"/>
          <w:lang w:eastAsia="en-US"/>
        </w:rPr>
        <w:t xml:space="preserve"> </w:t>
      </w:r>
      <w:r>
        <w:rPr>
          <w:color w:val="000000"/>
          <w:u w:val="single"/>
          <w:lang w:eastAsia="en-US"/>
        </w:rPr>
        <w:t>Dangerous</w:t>
      </w:r>
      <w:r>
        <w:rPr>
          <w:rStyle w:val="1"/>
          <w:color w:val="000000"/>
          <w:lang w:eastAsia="en-US"/>
        </w:rPr>
        <w:t xml:space="preserve"> work </w:t>
      </w:r>
      <w:r>
        <w:rPr>
          <w:color w:val="000000"/>
          <w:u w:val="single"/>
          <w:lang w:eastAsia="en-US"/>
        </w:rPr>
        <w:t>Urgent</w:t>
      </w:r>
      <w:r>
        <w:rPr>
          <w:rStyle w:val="1"/>
          <w:color w:val="000000"/>
          <w:lang w:eastAsia="en-US"/>
        </w:rPr>
        <w:t xml:space="preserve"> problems </w:t>
      </w:r>
      <w:r>
        <w:rPr>
          <w:color w:val="000000"/>
          <w:u w:val="single"/>
          <w:lang w:eastAsia="en-US"/>
        </w:rPr>
        <w:t>Electric</w:t>
      </w:r>
      <w:r>
        <w:rPr>
          <w:rStyle w:val="1"/>
          <w:color w:val="000000"/>
          <w:lang w:eastAsia="en-US"/>
        </w:rPr>
        <w:t xml:space="preserve"> cars Stop </w:t>
      </w:r>
      <w:r>
        <w:rPr>
          <w:color w:val="000000"/>
          <w:u w:val="single"/>
          <w:lang w:eastAsia="en-US"/>
        </w:rPr>
        <w:t>dying</w:t>
      </w:r>
      <w:r>
        <w:rPr>
          <w:rStyle w:val="1"/>
          <w:color w:val="000000"/>
          <w:lang w:eastAsia="en-US"/>
        </w:rPr>
        <w:t xml:space="preserve"> </w:t>
      </w:r>
      <w:r>
        <w:rPr>
          <w:color w:val="000000"/>
          <w:u w:val="single"/>
          <w:lang w:eastAsia="en-US"/>
        </w:rPr>
        <w:t>Air-cleaning</w:t>
      </w:r>
      <w:r>
        <w:rPr>
          <w:rStyle w:val="1"/>
          <w:color w:val="000000"/>
          <w:lang w:eastAsia="en-US"/>
        </w:rPr>
        <w:t xml:space="preserve"> gadgets Medical centre It’s up to us Modem conveniences</w:t>
      </w:r>
    </w:p>
    <w:p w:rsidR="00000000" w:rsidRDefault="001C6B09">
      <w:pPr>
        <w:pStyle w:val="a6"/>
        <w:shd w:val="clear" w:color="auto" w:fill="auto"/>
        <w:spacing w:after="481" w:line="260" w:lineRule="exact"/>
        <w:ind w:left="260" w:firstLine="0"/>
        <w:jc w:val="center"/>
      </w:pPr>
      <w:r>
        <w:rPr>
          <w:rStyle w:val="1"/>
          <w:color w:val="000000"/>
          <w:lang w:eastAsia="en-US"/>
        </w:rPr>
        <w:t>Prove that</w:t>
      </w:r>
    </w:p>
    <w:p w:rsidR="00000000" w:rsidRDefault="001C6B09">
      <w:pPr>
        <w:pStyle w:val="a6"/>
        <w:shd w:val="clear" w:color="auto" w:fill="auto"/>
        <w:ind w:left="40" w:firstLine="0"/>
        <w:jc w:val="left"/>
      </w:pPr>
      <w:r>
        <w:rPr>
          <w:rStyle w:val="1"/>
          <w:color w:val="000000"/>
          <w:lang w:eastAsia="en-US"/>
        </w:rPr>
        <w:t>Our future life will be better</w:t>
      </w:r>
    </w:p>
    <w:p w:rsidR="00000000" w:rsidRDefault="001C6B09">
      <w:pPr>
        <w:pStyle w:val="a6"/>
        <w:shd w:val="clear" w:color="auto" w:fill="auto"/>
        <w:ind w:left="40" w:firstLine="0"/>
        <w:jc w:val="left"/>
      </w:pPr>
      <w:r>
        <w:rPr>
          <w:rStyle w:val="1"/>
          <w:color w:val="000000"/>
          <w:lang w:eastAsia="en-US"/>
        </w:rPr>
        <w:t>Medical service a</w:t>
      </w:r>
      <w:r>
        <w:rPr>
          <w:rStyle w:val="1"/>
          <w:color w:val="000000"/>
          <w:lang w:eastAsia="en-US"/>
        </w:rPr>
        <w:t>nd equipment will be improved</w:t>
      </w:r>
    </w:p>
    <w:p w:rsidR="00000000" w:rsidRDefault="001C6B09">
      <w:pPr>
        <w:pStyle w:val="a6"/>
        <w:shd w:val="clear" w:color="auto" w:fill="auto"/>
        <w:spacing w:after="420"/>
        <w:ind w:left="40" w:firstLine="0"/>
        <w:jc w:val="left"/>
      </w:pPr>
      <w:r>
        <w:rPr>
          <w:rStyle w:val="1"/>
          <w:color w:val="000000"/>
          <w:lang w:eastAsia="en-US"/>
        </w:rPr>
        <w:t>There won’t be pollution</w:t>
      </w:r>
    </w:p>
    <w:p w:rsidR="00000000" w:rsidRDefault="001C6B09">
      <w:pPr>
        <w:pStyle w:val="a6"/>
        <w:shd w:val="clear" w:color="auto" w:fill="auto"/>
        <w:ind w:left="40" w:firstLine="0"/>
        <w:jc w:val="left"/>
      </w:pPr>
      <w:r>
        <w:rPr>
          <w:color w:val="000000"/>
          <w:u w:val="single"/>
          <w:lang w:val="ru-RU"/>
        </w:rPr>
        <w:t>Основная мысль текста</w:t>
      </w:r>
    </w:p>
    <w:p w:rsidR="00000000" w:rsidRDefault="001C6B09">
      <w:pPr>
        <w:pStyle w:val="a6"/>
        <w:shd w:val="clear" w:color="auto" w:fill="auto"/>
        <w:spacing w:after="596"/>
        <w:ind w:left="40" w:right="300" w:firstLine="0"/>
        <w:jc w:val="left"/>
      </w:pPr>
      <w:r>
        <w:rPr>
          <w:rStyle w:val="1"/>
          <w:color w:val="000000"/>
          <w:lang w:eastAsia="en-US"/>
        </w:rPr>
        <w:t>Improving of the life in the 21</w:t>
      </w:r>
      <w:r>
        <w:rPr>
          <w:rStyle w:val="1"/>
          <w:color w:val="000000"/>
          <w:vertAlign w:val="superscript"/>
          <w:lang w:eastAsia="en-US"/>
        </w:rPr>
        <w:t>st</w:t>
      </w:r>
      <w:r>
        <w:rPr>
          <w:rStyle w:val="1"/>
          <w:color w:val="000000"/>
          <w:lang w:eastAsia="en-US"/>
        </w:rPr>
        <w:t xml:space="preserve"> century (electric cars, creative work of people, social welfare, medical treatment)</w:t>
      </w:r>
    </w:p>
    <w:p w:rsidR="00000000" w:rsidRDefault="001C6B09">
      <w:pPr>
        <w:pStyle w:val="a6"/>
        <w:shd w:val="clear" w:color="auto" w:fill="auto"/>
        <w:spacing w:after="529" w:line="260" w:lineRule="exact"/>
        <w:ind w:left="260" w:firstLine="0"/>
        <w:jc w:val="center"/>
      </w:pPr>
      <w:r>
        <w:rPr>
          <w:color w:val="000000"/>
          <w:u w:val="single"/>
          <w:lang w:eastAsia="en-US"/>
        </w:rPr>
        <w:t>Annotation</w:t>
      </w:r>
    </w:p>
    <w:p w:rsidR="00000000" w:rsidRDefault="001C6B09">
      <w:pPr>
        <w:pStyle w:val="a6"/>
        <w:shd w:val="clear" w:color="auto" w:fill="auto"/>
        <w:ind w:left="40" w:right="300" w:firstLine="0"/>
        <w:jc w:val="left"/>
      </w:pPr>
      <w:r>
        <w:rPr>
          <w:rStyle w:val="1"/>
          <w:color w:val="000000"/>
          <w:lang w:eastAsia="en-US"/>
        </w:rPr>
        <w:t>In the 21</w:t>
      </w:r>
      <w:r>
        <w:rPr>
          <w:rStyle w:val="1"/>
          <w:color w:val="000000"/>
          <w:vertAlign w:val="superscript"/>
          <w:lang w:eastAsia="en-US"/>
        </w:rPr>
        <w:t>st</w:t>
      </w:r>
      <w:r>
        <w:rPr>
          <w:rStyle w:val="1"/>
          <w:color w:val="000000"/>
          <w:lang w:eastAsia="en-US"/>
        </w:rPr>
        <w:t xml:space="preserve"> century all the works will</w:t>
      </w:r>
      <w:r>
        <w:rPr>
          <w:rStyle w:val="1"/>
          <w:color w:val="000000"/>
          <w:lang w:eastAsia="en-US"/>
        </w:rPr>
        <w:t xml:space="preserve"> be automatized and robots will be used. People will have more time for creative work.</w:t>
      </w:r>
    </w:p>
    <w:p w:rsidR="00000000" w:rsidRDefault="001C6B09">
      <w:pPr>
        <w:pStyle w:val="a6"/>
        <w:shd w:val="clear" w:color="auto" w:fill="auto"/>
        <w:ind w:left="40" w:firstLine="0"/>
        <w:jc w:val="left"/>
      </w:pPr>
      <w:r>
        <w:rPr>
          <w:rStyle w:val="1"/>
          <w:color w:val="000000"/>
          <w:lang w:eastAsia="en-US"/>
        </w:rPr>
        <w:t>Scientists will solve the problems with urgent diseases.</w:t>
      </w:r>
    </w:p>
    <w:p w:rsidR="00000000" w:rsidRDefault="001C6B09">
      <w:pPr>
        <w:pStyle w:val="a6"/>
        <w:shd w:val="clear" w:color="auto" w:fill="auto"/>
        <w:ind w:left="40" w:firstLine="0"/>
        <w:jc w:val="left"/>
      </w:pPr>
      <w:r>
        <w:rPr>
          <w:rStyle w:val="1"/>
          <w:color w:val="000000"/>
          <w:lang w:eastAsia="en-US"/>
        </w:rPr>
        <w:t>There won’t be pollution.</w:t>
      </w:r>
    </w:p>
    <w:p w:rsidR="00000000" w:rsidRDefault="001C6B09">
      <w:pPr>
        <w:pStyle w:val="a6"/>
        <w:shd w:val="clear" w:color="auto" w:fill="auto"/>
        <w:ind w:left="40" w:firstLine="0"/>
        <w:jc w:val="left"/>
      </w:pPr>
      <w:r>
        <w:rPr>
          <w:rStyle w:val="1"/>
          <w:color w:val="000000"/>
          <w:lang w:eastAsia="en-US"/>
        </w:rPr>
        <w:t>Much attention will be paid to pensioners.</w:t>
      </w:r>
    </w:p>
    <w:p w:rsidR="00000000" w:rsidRDefault="001C6B09">
      <w:pPr>
        <w:pStyle w:val="a6"/>
        <w:shd w:val="clear" w:color="auto" w:fill="auto"/>
        <w:ind w:left="40" w:firstLine="0"/>
        <w:jc w:val="left"/>
      </w:pPr>
      <w:r>
        <w:rPr>
          <w:rStyle w:val="1"/>
          <w:color w:val="000000"/>
          <w:lang w:eastAsia="en-US"/>
        </w:rPr>
        <w:t>Different gadgets.</w:t>
      </w:r>
    </w:p>
    <w:p w:rsidR="00000000" w:rsidRDefault="001C6B09">
      <w:pPr>
        <w:pStyle w:val="a6"/>
        <w:shd w:val="clear" w:color="auto" w:fill="auto"/>
        <w:spacing w:line="379" w:lineRule="exact"/>
        <w:ind w:left="360" w:right="4460" w:firstLine="0"/>
        <w:jc w:val="left"/>
      </w:pPr>
      <w:r>
        <w:rPr>
          <w:rStyle w:val="1"/>
          <w:color w:val="000000"/>
          <w:lang w:eastAsia="en-US"/>
        </w:rPr>
        <w:t xml:space="preserve">replace - </w:t>
      </w:r>
      <w:r>
        <w:rPr>
          <w:rStyle w:val="1"/>
          <w:color w:val="000000"/>
          <w:lang w:val="ru-RU"/>
        </w:rPr>
        <w:t>заменять</w:t>
      </w:r>
    </w:p>
    <w:p w:rsidR="00000000" w:rsidRDefault="001C6B09">
      <w:pPr>
        <w:pStyle w:val="a6"/>
        <w:shd w:val="clear" w:color="auto" w:fill="auto"/>
        <w:spacing w:line="475" w:lineRule="exact"/>
        <w:ind w:left="360" w:firstLine="0"/>
      </w:pPr>
      <w:r>
        <w:rPr>
          <w:rStyle w:val="1"/>
          <w:color w:val="000000"/>
          <w:lang w:eastAsia="en-US"/>
        </w:rPr>
        <w:t>solut</w:t>
      </w:r>
      <w:r>
        <w:rPr>
          <w:rStyle w:val="1"/>
          <w:color w:val="000000"/>
          <w:lang w:eastAsia="en-US"/>
        </w:rPr>
        <w:t xml:space="preserve">ion - </w:t>
      </w:r>
      <w:r>
        <w:rPr>
          <w:rStyle w:val="1"/>
          <w:color w:val="000000"/>
          <w:lang w:val="ru-RU"/>
        </w:rPr>
        <w:t>решение</w:t>
      </w:r>
    </w:p>
    <w:p w:rsidR="00000000" w:rsidRDefault="001C6B09">
      <w:pPr>
        <w:pStyle w:val="a6"/>
        <w:shd w:val="clear" w:color="auto" w:fill="auto"/>
        <w:spacing w:line="475" w:lineRule="exact"/>
        <w:ind w:left="360" w:firstLine="0"/>
      </w:pPr>
      <w:r>
        <w:rPr>
          <w:rStyle w:val="1"/>
          <w:color w:val="000000"/>
          <w:lang w:eastAsia="en-US"/>
        </w:rPr>
        <w:t xml:space="preserve">urgent - </w:t>
      </w:r>
      <w:r>
        <w:rPr>
          <w:rStyle w:val="1"/>
          <w:color w:val="000000"/>
          <w:lang w:val="ru-RU"/>
        </w:rPr>
        <w:t>необходимый</w:t>
      </w:r>
    </w:p>
    <w:p w:rsidR="00000000" w:rsidRDefault="001C6B09">
      <w:pPr>
        <w:pStyle w:val="a6"/>
        <w:shd w:val="clear" w:color="auto" w:fill="auto"/>
        <w:spacing w:line="475" w:lineRule="exact"/>
        <w:ind w:left="360" w:firstLine="0"/>
      </w:pPr>
      <w:r>
        <w:rPr>
          <w:rStyle w:val="1"/>
          <w:color w:val="000000"/>
          <w:lang w:eastAsia="en-US"/>
        </w:rPr>
        <w:t xml:space="preserve">cancer - </w:t>
      </w:r>
      <w:r>
        <w:rPr>
          <w:rStyle w:val="1"/>
          <w:color w:val="000000"/>
          <w:lang w:val="ru-RU"/>
        </w:rPr>
        <w:t>рак</w:t>
      </w:r>
    </w:p>
    <w:p w:rsidR="00000000" w:rsidRDefault="001C6B09">
      <w:pPr>
        <w:pStyle w:val="a6"/>
        <w:shd w:val="clear" w:color="auto" w:fill="auto"/>
        <w:spacing w:line="475" w:lineRule="exact"/>
        <w:ind w:left="360" w:firstLine="0"/>
      </w:pPr>
      <w:r>
        <w:rPr>
          <w:rStyle w:val="1"/>
          <w:color w:val="000000"/>
          <w:lang w:eastAsia="en-US"/>
        </w:rPr>
        <w:t xml:space="preserve">air-cleaning gadgets — </w:t>
      </w:r>
    </w:p>
    <w:p w:rsidR="00000000" w:rsidRDefault="001C6B09">
      <w:pPr>
        <w:rPr>
          <w:color w:val="auto"/>
          <w:lang w:eastAsia="ru-RU"/>
        </w:rPr>
      </w:pPr>
    </w:p>
    <w:p w:rsidR="00000000" w:rsidRDefault="001C6B09">
      <w:pPr>
        <w:pStyle w:val="a6"/>
        <w:shd w:val="clear" w:color="auto" w:fill="auto"/>
        <w:spacing w:after="424" w:line="485" w:lineRule="exact"/>
        <w:ind w:left="360" w:right="6040" w:firstLine="0"/>
        <w:jc w:val="left"/>
      </w:pPr>
      <w:r>
        <w:rPr>
          <w:rStyle w:val="1"/>
          <w:color w:val="000000"/>
          <w:lang w:eastAsia="en-US"/>
        </w:rPr>
        <w:t xml:space="preserve">wiser - </w:t>
      </w:r>
      <w:r>
        <w:rPr>
          <w:rStyle w:val="1"/>
          <w:color w:val="000000"/>
          <w:lang w:val="ru-RU"/>
        </w:rPr>
        <w:t xml:space="preserve">мудрее </w:t>
      </w:r>
      <w:r>
        <w:rPr>
          <w:rStyle w:val="1"/>
          <w:color w:val="000000"/>
          <w:lang w:eastAsia="en-US"/>
        </w:rPr>
        <w:t xml:space="preserve"> care - </w:t>
      </w:r>
      <w:r>
        <w:rPr>
          <w:rStyle w:val="1"/>
          <w:color w:val="000000"/>
          <w:lang w:val="ru-RU"/>
        </w:rPr>
        <w:t xml:space="preserve">уход, </w:t>
      </w:r>
      <w:r>
        <w:rPr>
          <w:rStyle w:val="1"/>
          <w:color w:val="000000"/>
          <w:lang w:val="ru-RU"/>
        </w:rPr>
        <w:lastRenderedPageBreak/>
        <w:t xml:space="preserve">лечение </w:t>
      </w:r>
      <w:r>
        <w:rPr>
          <w:rStyle w:val="1"/>
          <w:color w:val="000000"/>
          <w:lang w:eastAsia="en-US"/>
        </w:rPr>
        <w:t xml:space="preserve">conveniences - </w:t>
      </w:r>
      <w:r>
        <w:rPr>
          <w:rStyle w:val="1"/>
          <w:color w:val="000000"/>
          <w:lang w:val="ru-RU"/>
        </w:rPr>
        <w:t xml:space="preserve">удобства </w:t>
      </w:r>
      <w:r>
        <w:rPr>
          <w:rStyle w:val="1"/>
          <w:color w:val="000000"/>
          <w:lang w:eastAsia="en-US"/>
        </w:rPr>
        <w:t xml:space="preserve">equipment - </w:t>
      </w:r>
      <w:r>
        <w:rPr>
          <w:rStyle w:val="1"/>
          <w:color w:val="000000"/>
          <w:lang w:val="ru-RU"/>
        </w:rPr>
        <w:t xml:space="preserve">оборудование </w:t>
      </w:r>
      <w:r>
        <w:rPr>
          <w:rStyle w:val="1"/>
          <w:color w:val="000000"/>
          <w:lang w:eastAsia="en-US"/>
        </w:rPr>
        <w:t xml:space="preserve">especially - </w:t>
      </w:r>
      <w:r>
        <w:rPr>
          <w:rStyle w:val="1"/>
          <w:color w:val="000000"/>
          <w:lang w:val="ru-RU"/>
        </w:rPr>
        <w:t>особенно</w:t>
      </w:r>
    </w:p>
    <w:p w:rsidR="00000000" w:rsidRDefault="001C6B09">
      <w:pPr>
        <w:pStyle w:val="a6"/>
        <w:shd w:val="clear" w:color="auto" w:fill="auto"/>
        <w:spacing w:after="420"/>
        <w:ind w:left="360" w:right="260" w:firstLine="0"/>
      </w:pPr>
      <w:r>
        <w:rPr>
          <w:rStyle w:val="1"/>
          <w:color w:val="000000"/>
          <w:lang w:val="ru-RU"/>
        </w:rPr>
        <w:t>Цель: Совершенствование коммуникативных умений, навыков. Обучение высказыва</w:t>
      </w:r>
      <w:r>
        <w:rPr>
          <w:rStyle w:val="1"/>
          <w:color w:val="000000"/>
          <w:lang w:val="ru-RU"/>
        </w:rPr>
        <w:t>ниям. Развитие, активизация мыслительной деятельности. Введение новой лексики. Формирование мыслительного видения мира.</w:t>
      </w:r>
    </w:p>
    <w:p w:rsidR="00000000" w:rsidRDefault="001C6B09">
      <w:pPr>
        <w:pStyle w:val="a6"/>
        <w:numPr>
          <w:ilvl w:val="0"/>
          <w:numId w:val="9"/>
        </w:numPr>
        <w:shd w:val="clear" w:color="auto" w:fill="auto"/>
        <w:tabs>
          <w:tab w:val="left" w:pos="707"/>
        </w:tabs>
        <w:spacing w:after="420"/>
        <w:ind w:left="720" w:right="260" w:hanging="360"/>
        <w:jc w:val="left"/>
      </w:pPr>
      <w:r>
        <w:rPr>
          <w:color w:val="000000"/>
          <w:u w:val="single"/>
          <w:lang w:val="ru-RU"/>
        </w:rPr>
        <w:t>Чтение</w:t>
      </w:r>
      <w:r>
        <w:rPr>
          <w:rStyle w:val="1"/>
          <w:color w:val="000000"/>
          <w:lang w:val="ru-RU"/>
        </w:rPr>
        <w:t xml:space="preserve"> текста, перевод сложных языковых явлений, словосочетаний (учителем, хором, индивидуально).</w:t>
      </w:r>
    </w:p>
    <w:p w:rsidR="00000000" w:rsidRDefault="001C6B09">
      <w:pPr>
        <w:pStyle w:val="a6"/>
        <w:numPr>
          <w:ilvl w:val="0"/>
          <w:numId w:val="9"/>
        </w:numPr>
        <w:shd w:val="clear" w:color="auto" w:fill="auto"/>
        <w:tabs>
          <w:tab w:val="left" w:pos="707"/>
        </w:tabs>
        <w:ind w:left="360" w:firstLine="0"/>
      </w:pPr>
      <w:r>
        <w:rPr>
          <w:color w:val="000000"/>
          <w:u w:val="single"/>
          <w:lang w:eastAsia="en-US"/>
        </w:rPr>
        <w:t>Answer the questions</w:t>
      </w:r>
      <w:r>
        <w:rPr>
          <w:rStyle w:val="1"/>
          <w:color w:val="000000"/>
          <w:lang w:eastAsia="en-US"/>
        </w:rPr>
        <w:t>.</w:t>
      </w:r>
    </w:p>
    <w:p w:rsidR="00000000" w:rsidRDefault="001C6B09">
      <w:pPr>
        <w:pStyle w:val="a6"/>
        <w:shd w:val="clear" w:color="auto" w:fill="auto"/>
        <w:ind w:left="20" w:firstLine="0"/>
      </w:pPr>
      <w:r>
        <w:rPr>
          <w:rStyle w:val="1"/>
          <w:color w:val="000000"/>
          <w:lang w:eastAsia="en-US"/>
        </w:rPr>
        <w:t>Can we p</w:t>
      </w:r>
      <w:r>
        <w:rPr>
          <w:rStyle w:val="1"/>
          <w:color w:val="000000"/>
          <w:lang w:eastAsia="en-US"/>
        </w:rPr>
        <w:t>redict our future life in the 21</w:t>
      </w:r>
      <w:r>
        <w:rPr>
          <w:rStyle w:val="1"/>
          <w:color w:val="000000"/>
          <w:vertAlign w:val="superscript"/>
          <w:lang w:eastAsia="en-US"/>
        </w:rPr>
        <w:t>st</w:t>
      </w:r>
      <w:r>
        <w:rPr>
          <w:rStyle w:val="1"/>
          <w:color w:val="000000"/>
          <w:lang w:eastAsia="en-US"/>
        </w:rPr>
        <w:t xml:space="preserve"> century?</w:t>
      </w:r>
    </w:p>
    <w:p w:rsidR="00000000" w:rsidRDefault="001C6B09">
      <w:pPr>
        <w:pStyle w:val="a6"/>
        <w:shd w:val="clear" w:color="auto" w:fill="auto"/>
        <w:ind w:left="20" w:firstLine="0"/>
      </w:pPr>
      <w:r>
        <w:rPr>
          <w:rStyle w:val="1"/>
          <w:color w:val="000000"/>
          <w:lang w:eastAsia="en-US"/>
        </w:rPr>
        <w:t>Why will our life become better?</w:t>
      </w:r>
    </w:p>
    <w:p w:rsidR="00000000" w:rsidRDefault="001C6B09">
      <w:pPr>
        <w:pStyle w:val="a6"/>
        <w:shd w:val="clear" w:color="auto" w:fill="auto"/>
        <w:ind w:left="20" w:right="2860" w:firstLine="0"/>
        <w:jc w:val="left"/>
      </w:pPr>
      <w:r>
        <w:rPr>
          <w:rStyle w:val="1"/>
          <w:color w:val="000000"/>
          <w:lang w:eastAsia="en-US"/>
        </w:rPr>
        <w:t>Why shall we have opportunities to do more creative work? What task will scientists carry out?</w:t>
      </w:r>
    </w:p>
    <w:p w:rsidR="00000000" w:rsidRDefault="001C6B09">
      <w:pPr>
        <w:pStyle w:val="a6"/>
        <w:shd w:val="clear" w:color="auto" w:fill="auto"/>
        <w:spacing w:after="420"/>
        <w:ind w:left="20" w:firstLine="0"/>
      </w:pPr>
      <w:r>
        <w:rPr>
          <w:rStyle w:val="1"/>
          <w:color w:val="000000"/>
          <w:lang w:eastAsia="en-US"/>
        </w:rPr>
        <w:t>What is the positive moment of using electric cars?</w:t>
      </w:r>
    </w:p>
    <w:p w:rsidR="00000000" w:rsidRDefault="001C6B09">
      <w:pPr>
        <w:pStyle w:val="a6"/>
        <w:numPr>
          <w:ilvl w:val="0"/>
          <w:numId w:val="9"/>
        </w:numPr>
        <w:shd w:val="clear" w:color="auto" w:fill="auto"/>
        <w:tabs>
          <w:tab w:val="left" w:pos="707"/>
        </w:tabs>
        <w:ind w:left="360" w:firstLine="0"/>
      </w:pPr>
      <w:r>
        <w:rPr>
          <w:color w:val="000000"/>
          <w:u w:val="single"/>
          <w:lang w:eastAsia="en-US"/>
        </w:rPr>
        <w:t>Agree or Disagree</w:t>
      </w:r>
      <w:r>
        <w:rPr>
          <w:rStyle w:val="1"/>
          <w:color w:val="000000"/>
          <w:lang w:eastAsia="en-US"/>
        </w:rPr>
        <w:t>.</w:t>
      </w:r>
    </w:p>
    <w:p w:rsidR="00000000" w:rsidRDefault="001C6B09">
      <w:pPr>
        <w:pStyle w:val="a6"/>
        <w:shd w:val="clear" w:color="auto" w:fill="auto"/>
        <w:ind w:left="20" w:firstLine="0"/>
      </w:pPr>
      <w:r>
        <w:rPr>
          <w:rStyle w:val="1"/>
          <w:color w:val="000000"/>
          <w:lang w:eastAsia="en-US"/>
        </w:rPr>
        <w:t>There won</w:t>
      </w:r>
      <w:r>
        <w:rPr>
          <w:rStyle w:val="1"/>
          <w:color w:val="000000"/>
          <w:lang w:eastAsia="en-US"/>
        </w:rPr>
        <w:t>’t be negative accidents</w:t>
      </w:r>
    </w:p>
    <w:p w:rsidR="00000000" w:rsidRDefault="001C6B09">
      <w:pPr>
        <w:pStyle w:val="a6"/>
        <w:shd w:val="clear" w:color="auto" w:fill="auto"/>
        <w:ind w:left="20" w:firstLine="0"/>
      </w:pPr>
      <w:r>
        <w:rPr>
          <w:rStyle w:val="1"/>
          <w:color w:val="000000"/>
          <w:lang w:eastAsia="en-US"/>
        </w:rPr>
        <w:t>We’ll have not got the opportunity to rest on Mars.</w:t>
      </w:r>
    </w:p>
    <w:p w:rsidR="00000000" w:rsidRDefault="001C6B09">
      <w:pPr>
        <w:pStyle w:val="a6"/>
        <w:shd w:val="clear" w:color="auto" w:fill="auto"/>
        <w:ind w:left="20" w:firstLine="0"/>
      </w:pPr>
      <w:r>
        <w:rPr>
          <w:rStyle w:val="1"/>
          <w:color w:val="000000"/>
          <w:lang w:eastAsia="en-US"/>
        </w:rPr>
        <w:t>The political situation will be not calms</w:t>
      </w:r>
    </w:p>
    <w:p w:rsidR="00000000" w:rsidRDefault="001C6B09">
      <w:pPr>
        <w:pStyle w:val="a6"/>
        <w:shd w:val="clear" w:color="auto" w:fill="auto"/>
        <w:ind w:left="20" w:firstLine="0"/>
      </w:pPr>
      <w:r>
        <w:rPr>
          <w:rStyle w:val="1"/>
          <w:color w:val="000000"/>
          <w:lang w:eastAsia="en-US"/>
        </w:rPr>
        <w:t>The life of elderly people won’t be improved.</w:t>
      </w:r>
    </w:p>
    <w:p w:rsidR="00000000" w:rsidRDefault="001C6B09">
      <w:pPr>
        <w:pStyle w:val="a6"/>
        <w:shd w:val="clear" w:color="auto" w:fill="auto"/>
        <w:tabs>
          <w:tab w:val="center" w:pos="6707"/>
        </w:tabs>
        <w:ind w:left="20" w:firstLine="0"/>
      </w:pPr>
      <w:r>
        <w:rPr>
          <w:rStyle w:val="1"/>
          <w:color w:val="000000"/>
          <w:lang w:eastAsia="en-US"/>
        </w:rPr>
        <w:t>There will be medical centre's everywhere.</w:t>
      </w:r>
      <w:r>
        <w:rPr>
          <w:rStyle w:val="1"/>
          <w:color w:val="000000"/>
          <w:lang w:eastAsia="en-US"/>
        </w:rPr>
        <w:tab/>
      </w:r>
    </w:p>
    <w:p w:rsidR="00000000" w:rsidRDefault="001C6B09">
      <w:pPr>
        <w:rPr>
          <w:color w:val="auto"/>
          <w:lang w:eastAsia="ru-RU"/>
        </w:rPr>
      </w:pPr>
    </w:p>
    <w:p w:rsidR="00000000" w:rsidRDefault="001C6B09">
      <w:pPr>
        <w:pStyle w:val="a6"/>
        <w:shd w:val="clear" w:color="auto" w:fill="auto"/>
        <w:spacing w:line="485" w:lineRule="exact"/>
        <w:ind w:left="20" w:right="20" w:firstLine="360"/>
      </w:pPr>
      <w:r>
        <w:rPr>
          <w:rStyle w:val="1"/>
          <w:color w:val="000000"/>
          <w:lang w:eastAsia="en-US"/>
        </w:rPr>
        <w:t>The automatization of some process will spread</w:t>
      </w:r>
      <w:r>
        <w:rPr>
          <w:rStyle w:val="1"/>
          <w:color w:val="000000"/>
          <w:lang w:eastAsia="en-US"/>
        </w:rPr>
        <w:t>. New machines will replace the hand labour. Robots will do the dangerous and dirty work. As to us we’ll be able to do more creative work. We’ll call our friends on a videophone. We’ll type the homework by talking to a gadget understanding human voices.</w:t>
      </w:r>
    </w:p>
    <w:p w:rsidR="00000000" w:rsidRDefault="001C6B09">
      <w:pPr>
        <w:pStyle w:val="a6"/>
        <w:shd w:val="clear" w:color="auto" w:fill="auto"/>
        <w:spacing w:line="485" w:lineRule="exact"/>
        <w:ind w:left="20" w:right="20" w:firstLine="360"/>
      </w:pPr>
      <w:r>
        <w:rPr>
          <w:rStyle w:val="1"/>
          <w:color w:val="000000"/>
          <w:lang w:eastAsia="en-US"/>
        </w:rPr>
        <w:t>Sc</w:t>
      </w:r>
      <w:r>
        <w:rPr>
          <w:rStyle w:val="1"/>
          <w:color w:val="000000"/>
          <w:lang w:eastAsia="en-US"/>
        </w:rPr>
        <w:t>ientists will find solution to our urgent problems. People will stop dying from cancer and AIDS. There won’t be hungry children anywhere.</w:t>
      </w:r>
    </w:p>
    <w:p w:rsidR="00000000" w:rsidRDefault="001C6B09">
      <w:pPr>
        <w:pStyle w:val="a6"/>
        <w:shd w:val="clear" w:color="auto" w:fill="auto"/>
        <w:spacing w:line="485" w:lineRule="exact"/>
        <w:ind w:left="20" w:firstLine="360"/>
      </w:pPr>
      <w:r>
        <w:rPr>
          <w:rStyle w:val="1"/>
          <w:color w:val="000000"/>
          <w:lang w:eastAsia="en-US"/>
        </w:rPr>
        <w:t>Our cities will become cleaner, greener and safer.</w:t>
      </w:r>
    </w:p>
    <w:p w:rsidR="00000000" w:rsidRDefault="001C6B09">
      <w:pPr>
        <w:pStyle w:val="a6"/>
        <w:shd w:val="clear" w:color="auto" w:fill="auto"/>
        <w:spacing w:line="485" w:lineRule="exact"/>
        <w:ind w:left="20" w:right="20" w:firstLine="360"/>
      </w:pPr>
      <w:r>
        <w:rPr>
          <w:rStyle w:val="1"/>
          <w:color w:val="000000"/>
          <w:lang w:eastAsia="en-US"/>
        </w:rPr>
        <w:t>We’ll drive electric cars and live with lots of plants and special</w:t>
      </w:r>
      <w:r>
        <w:rPr>
          <w:rStyle w:val="1"/>
          <w:color w:val="000000"/>
          <w:lang w:eastAsia="en-US"/>
        </w:rPr>
        <w:t xml:space="preserve"> air - cleaning gargles.</w:t>
      </w:r>
    </w:p>
    <w:p w:rsidR="00000000" w:rsidRDefault="001C6B09">
      <w:pPr>
        <w:pStyle w:val="a6"/>
        <w:shd w:val="clear" w:color="auto" w:fill="auto"/>
        <w:spacing w:line="485" w:lineRule="exact"/>
        <w:ind w:left="20" w:firstLine="360"/>
      </w:pPr>
      <w:r>
        <w:rPr>
          <w:rStyle w:val="1"/>
          <w:color w:val="000000"/>
          <w:lang w:eastAsia="en-US"/>
        </w:rPr>
        <w:lastRenderedPageBreak/>
        <w:t>The atmosphere pollution will be stopped.</w:t>
      </w:r>
    </w:p>
    <w:p w:rsidR="00000000" w:rsidRDefault="001C6B09">
      <w:pPr>
        <w:pStyle w:val="a6"/>
        <w:shd w:val="clear" w:color="auto" w:fill="auto"/>
        <w:spacing w:line="485" w:lineRule="exact"/>
        <w:ind w:left="20" w:firstLine="360"/>
      </w:pPr>
      <w:r>
        <w:rPr>
          <w:rStyle w:val="1"/>
          <w:color w:val="000000"/>
          <w:lang w:eastAsia="en-US"/>
        </w:rPr>
        <w:t>There will be no wars, criminals, terrorism, anymore.</w:t>
      </w:r>
    </w:p>
    <w:p w:rsidR="00000000" w:rsidRDefault="001C6B09">
      <w:pPr>
        <w:pStyle w:val="a6"/>
        <w:shd w:val="clear" w:color="auto" w:fill="auto"/>
        <w:spacing w:line="485" w:lineRule="exact"/>
        <w:ind w:left="20" w:firstLine="360"/>
      </w:pPr>
      <w:r>
        <w:rPr>
          <w:rStyle w:val="1"/>
          <w:color w:val="000000"/>
          <w:lang w:eastAsia="en-US"/>
        </w:rPr>
        <w:t>May be one day we’ll spend our holidays on Mars. We’ll become wiser.</w:t>
      </w:r>
    </w:p>
    <w:p w:rsidR="00000000" w:rsidRDefault="001C6B09">
      <w:pPr>
        <w:pStyle w:val="a6"/>
        <w:shd w:val="clear" w:color="auto" w:fill="auto"/>
        <w:spacing w:line="485" w:lineRule="exact"/>
        <w:ind w:left="20" w:right="20" w:firstLine="360"/>
      </w:pPr>
      <w:r>
        <w:rPr>
          <w:rStyle w:val="1"/>
          <w:color w:val="000000"/>
          <w:lang w:eastAsia="en-US"/>
        </w:rPr>
        <w:t>Superpowers will become more peaceful. Anyway, it’s up to look aft</w:t>
      </w:r>
      <w:r>
        <w:rPr>
          <w:rStyle w:val="1"/>
          <w:color w:val="000000"/>
          <w:lang w:eastAsia="en-US"/>
        </w:rPr>
        <w:t>er our planet and to make it better.</w:t>
      </w:r>
    </w:p>
    <w:p w:rsidR="00000000" w:rsidRDefault="001C6B09">
      <w:pPr>
        <w:pStyle w:val="a6"/>
        <w:shd w:val="clear" w:color="auto" w:fill="auto"/>
        <w:ind w:left="20" w:right="20" w:firstLine="360"/>
      </w:pPr>
      <w:r>
        <w:rPr>
          <w:rStyle w:val="1"/>
          <w:color w:val="000000"/>
          <w:lang w:eastAsia="en-US"/>
        </w:rPr>
        <w:t>The costs of continued care won’t be expensive for patients especially the elderly.</w:t>
      </w:r>
    </w:p>
    <w:p w:rsidR="00000000" w:rsidRDefault="001C6B09">
      <w:pPr>
        <w:pStyle w:val="a6"/>
        <w:shd w:val="clear" w:color="auto" w:fill="auto"/>
        <w:ind w:left="20" w:firstLine="360"/>
      </w:pPr>
      <w:r>
        <w:rPr>
          <w:rStyle w:val="1"/>
          <w:color w:val="000000"/>
          <w:lang w:eastAsia="en-US"/>
        </w:rPr>
        <w:t>The pensioners won’t pay for fare in different kinds of transport.</w:t>
      </w:r>
    </w:p>
    <w:p w:rsidR="00000000" w:rsidRDefault="001C6B09">
      <w:pPr>
        <w:pStyle w:val="a6"/>
        <w:shd w:val="clear" w:color="auto" w:fill="auto"/>
        <w:ind w:left="20" w:firstLine="360"/>
      </w:pPr>
      <w:r>
        <w:rPr>
          <w:rStyle w:val="1"/>
          <w:color w:val="000000"/>
          <w:lang w:eastAsia="en-US"/>
        </w:rPr>
        <w:t>All people will live in comfortable houses with all modem convenienc</w:t>
      </w:r>
      <w:r>
        <w:rPr>
          <w:rStyle w:val="1"/>
          <w:color w:val="000000"/>
          <w:lang w:eastAsia="en-US"/>
        </w:rPr>
        <w:t>es.</w:t>
      </w:r>
    </w:p>
    <w:p w:rsidR="00000000" w:rsidRDefault="001C6B09">
      <w:pPr>
        <w:pStyle w:val="a6"/>
        <w:shd w:val="clear" w:color="auto" w:fill="auto"/>
        <w:ind w:left="20" w:right="20" w:firstLine="360"/>
      </w:pPr>
      <w:r>
        <w:rPr>
          <w:rStyle w:val="1"/>
          <w:color w:val="000000"/>
          <w:lang w:eastAsia="en-US"/>
        </w:rPr>
        <w:t>They can choose hospitals they like to receive treatment. Medical services will be improved and financed by the state budget.</w:t>
      </w:r>
    </w:p>
    <w:p w:rsidR="00000000" w:rsidRDefault="001C6B09">
      <w:pPr>
        <w:pStyle w:val="a6"/>
        <w:shd w:val="clear" w:color="auto" w:fill="auto"/>
        <w:ind w:left="20" w:firstLine="360"/>
      </w:pPr>
      <w:r>
        <w:rPr>
          <w:rStyle w:val="1"/>
          <w:color w:val="000000"/>
          <w:lang w:eastAsia="en-US"/>
        </w:rPr>
        <w:t>There will be more hospitals, maternity hospitals and children’s dispensaries.</w:t>
      </w:r>
    </w:p>
    <w:p w:rsidR="00000000" w:rsidRDefault="001C6B09">
      <w:pPr>
        <w:pStyle w:val="60"/>
        <w:shd w:val="clear" w:color="auto" w:fill="auto"/>
        <w:spacing w:line="230" w:lineRule="exact"/>
        <w:ind w:left="7400"/>
      </w:pPr>
      <w:r>
        <w:rPr>
          <w:rStyle w:val="6"/>
          <w:b/>
          <w:bCs/>
          <w:i/>
          <w:iCs/>
          <w:noProof w:val="0"/>
          <w:color w:val="000000"/>
          <w:lang w:eastAsia="en-US"/>
        </w:rPr>
        <w:t>5</w:t>
      </w:r>
    </w:p>
    <w:p w:rsidR="00000000" w:rsidRDefault="001C6B09">
      <w:pPr>
        <w:pStyle w:val="a6"/>
        <w:shd w:val="clear" w:color="auto" w:fill="auto"/>
        <w:tabs>
          <w:tab w:val="center" w:pos="3721"/>
          <w:tab w:val="center" w:pos="4326"/>
          <w:tab w:val="right" w:pos="5050"/>
          <w:tab w:val="right" w:pos="5602"/>
          <w:tab w:val="center" w:pos="6150"/>
          <w:tab w:val="center" w:pos="7148"/>
          <w:tab w:val="right" w:pos="7928"/>
          <w:tab w:val="left" w:pos="8002"/>
        </w:tabs>
        <w:spacing w:after="6" w:line="260" w:lineRule="exact"/>
        <w:ind w:left="20" w:firstLine="0"/>
      </w:pPr>
      <w:r>
        <w:rPr>
          <w:rStyle w:val="1"/>
          <w:color w:val="000000"/>
          <w:lang w:eastAsia="en-US"/>
        </w:rPr>
        <w:t>The equipment will be up to</w:t>
      </w:r>
      <w:r>
        <w:rPr>
          <w:rStyle w:val="1"/>
          <w:color w:val="000000"/>
          <w:lang w:eastAsia="en-US"/>
        </w:rPr>
        <w:tab/>
        <w:t>date.</w:t>
      </w:r>
      <w:r>
        <w:rPr>
          <w:rStyle w:val="1"/>
          <w:color w:val="000000"/>
          <w:lang w:eastAsia="en-US"/>
        </w:rPr>
        <w:tab/>
        <w:t>One</w:t>
      </w:r>
      <w:r>
        <w:rPr>
          <w:rStyle w:val="1"/>
          <w:color w:val="000000"/>
          <w:lang w:eastAsia="en-US"/>
        </w:rPr>
        <w:tab/>
        <w:t>can</w:t>
      </w:r>
      <w:r>
        <w:rPr>
          <w:rStyle w:val="1"/>
          <w:color w:val="000000"/>
          <w:lang w:eastAsia="en-US"/>
        </w:rPr>
        <w:tab/>
      </w:r>
      <w:r>
        <w:rPr>
          <w:rStyle w:val="1"/>
          <w:color w:val="000000"/>
          <w:lang w:eastAsia="en-US"/>
        </w:rPr>
        <w:t>find</w:t>
      </w:r>
      <w:r>
        <w:rPr>
          <w:rStyle w:val="1"/>
          <w:color w:val="000000"/>
          <w:lang w:eastAsia="en-US"/>
        </w:rPr>
        <w:tab/>
        <w:t>medical</w:t>
      </w:r>
      <w:r>
        <w:rPr>
          <w:rStyle w:val="1"/>
          <w:color w:val="000000"/>
          <w:lang w:eastAsia="en-US"/>
        </w:rPr>
        <w:tab/>
        <w:t>centres</w:t>
      </w:r>
      <w:r>
        <w:rPr>
          <w:rStyle w:val="1"/>
          <w:color w:val="000000"/>
          <w:lang w:eastAsia="en-US"/>
        </w:rPr>
        <w:tab/>
        <w:t>at</w:t>
      </w:r>
      <w:r>
        <w:rPr>
          <w:rStyle w:val="1"/>
          <w:color w:val="000000"/>
          <w:lang w:eastAsia="en-US"/>
        </w:rPr>
        <w:tab/>
        <w:t>big factories</w:t>
      </w:r>
    </w:p>
    <w:p w:rsidR="00000000" w:rsidRDefault="001C6B09">
      <w:pPr>
        <w:pStyle w:val="a6"/>
        <w:shd w:val="clear" w:color="auto" w:fill="auto"/>
        <w:tabs>
          <w:tab w:val="right" w:pos="4714"/>
          <w:tab w:val="right" w:pos="7542"/>
          <w:tab w:val="right" w:pos="7928"/>
          <w:tab w:val="right" w:pos="8938"/>
          <w:tab w:val="right" w:pos="9414"/>
        </w:tabs>
        <w:ind w:left="20" w:firstLine="0"/>
      </w:pPr>
      <w:r>
        <w:rPr>
          <w:rStyle w:val="1"/>
          <w:color w:val="000000"/>
          <w:lang w:eastAsia="en-US"/>
        </w:rPr>
        <w:t xml:space="preserve">and farms. will </w:t>
      </w:r>
      <w:r>
        <w:rPr>
          <w:rStyle w:val="1"/>
          <w:color w:val="000000"/>
          <w:lang w:eastAsia="en-US"/>
        </w:rPr>
        <w:tab/>
      </w:r>
      <w:r>
        <w:rPr>
          <w:rStyle w:val="1"/>
          <w:color w:val="000000"/>
          <w:lang w:eastAsia="en-US"/>
        </w:rPr>
        <w:tab/>
        <w:t>rophylacticsiespeciany</w:t>
      </w:r>
      <w:r>
        <w:rPr>
          <w:rStyle w:val="1"/>
          <w:color w:val="000000"/>
          <w:lang w:eastAsia="en-US"/>
        </w:rPr>
        <w:tab/>
        <w:t>for</w:t>
      </w:r>
      <w:r>
        <w:rPr>
          <w:rStyle w:val="1"/>
          <w:color w:val="000000"/>
          <w:lang w:eastAsia="en-US"/>
        </w:rPr>
        <w:tab/>
        <w:t>children</w:t>
      </w:r>
      <w:r>
        <w:rPr>
          <w:rStyle w:val="1"/>
          <w:color w:val="000000"/>
          <w:lang w:eastAsia="en-US"/>
        </w:rPr>
        <w:tab/>
        <w:t>and</w:t>
      </w:r>
    </w:p>
    <w:p w:rsidR="00000000" w:rsidRDefault="001C6B09">
      <w:pPr>
        <w:pStyle w:val="a6"/>
        <w:shd w:val="clear" w:color="auto" w:fill="auto"/>
        <w:spacing w:after="596"/>
        <w:ind w:left="20" w:firstLine="0"/>
      </w:pPr>
      <w:r>
        <w:rPr>
          <w:rStyle w:val="1"/>
          <w:color w:val="000000"/>
          <w:lang w:eastAsia="en-US"/>
        </w:rPr>
        <w:t>youth.</w:t>
      </w:r>
    </w:p>
    <w:p w:rsidR="00000000" w:rsidRDefault="001C6B09">
      <w:pPr>
        <w:pStyle w:val="a6"/>
        <w:shd w:val="clear" w:color="auto" w:fill="auto"/>
        <w:spacing w:after="476" w:line="260" w:lineRule="exact"/>
        <w:ind w:left="4280" w:firstLine="0"/>
        <w:jc w:val="left"/>
      </w:pPr>
      <w:r>
        <w:rPr>
          <w:color w:val="000000"/>
          <w:u w:val="single"/>
          <w:lang w:eastAsia="en-US"/>
        </w:rPr>
        <w:t>Vocabulary</w:t>
      </w:r>
    </w:p>
    <w:p w:rsidR="00000000" w:rsidRDefault="001C6B09">
      <w:pPr>
        <w:pStyle w:val="a6"/>
        <w:shd w:val="clear" w:color="auto" w:fill="auto"/>
        <w:ind w:left="380" w:right="5900" w:firstLine="0"/>
        <w:jc w:val="left"/>
      </w:pPr>
      <w:r>
        <w:rPr>
          <w:rStyle w:val="1"/>
          <w:color w:val="000000"/>
          <w:lang w:eastAsia="en-US"/>
        </w:rPr>
        <w:t xml:space="preserve">exciting - </w:t>
      </w:r>
      <w:r>
        <w:rPr>
          <w:rStyle w:val="1"/>
          <w:color w:val="000000"/>
          <w:lang w:val="ru-RU"/>
        </w:rPr>
        <w:t xml:space="preserve">волнующий </w:t>
      </w:r>
      <w:r>
        <w:rPr>
          <w:rStyle w:val="1"/>
          <w:color w:val="000000"/>
          <w:lang w:eastAsia="en-US"/>
        </w:rPr>
        <w:t xml:space="preserve">predict - </w:t>
      </w:r>
      <w:r>
        <w:rPr>
          <w:rStyle w:val="1"/>
          <w:color w:val="000000"/>
          <w:lang w:val="ru-RU"/>
        </w:rPr>
        <w:t xml:space="preserve">предсказать </w:t>
      </w:r>
      <w:r>
        <w:rPr>
          <w:rStyle w:val="1"/>
          <w:color w:val="000000"/>
          <w:lang w:eastAsia="en-US"/>
        </w:rPr>
        <w:t xml:space="preserve">are sure - </w:t>
      </w:r>
      <w:r>
        <w:rPr>
          <w:rStyle w:val="1"/>
          <w:color w:val="000000"/>
          <w:lang w:val="ru-RU"/>
        </w:rPr>
        <w:t xml:space="preserve">уверены </w:t>
      </w:r>
      <w:r>
        <w:rPr>
          <w:rStyle w:val="1"/>
          <w:color w:val="000000"/>
          <w:lang w:eastAsia="en-US"/>
        </w:rPr>
        <w:t xml:space="preserve">spread - </w:t>
      </w:r>
      <w:r>
        <w:rPr>
          <w:rStyle w:val="1"/>
          <w:color w:val="000000"/>
          <w:lang w:val="ru-RU"/>
        </w:rPr>
        <w:t>распространяться</w:t>
      </w:r>
    </w:p>
    <w:p w:rsidR="00000000" w:rsidRDefault="001C6B09">
      <w:pPr>
        <w:pStyle w:val="a6"/>
        <w:shd w:val="clear" w:color="auto" w:fill="auto"/>
        <w:spacing w:line="260" w:lineRule="exact"/>
        <w:ind w:left="20" w:firstLine="0"/>
        <w:jc w:val="left"/>
      </w:pPr>
      <w:r>
        <w:rPr>
          <w:color w:val="000000"/>
          <w:u w:val="single"/>
          <w:lang w:eastAsia="en-US"/>
        </w:rPr>
        <w:t>The Main Idea:</w:t>
      </w:r>
    </w:p>
    <w:p w:rsidR="00000000" w:rsidRDefault="001C6B09">
      <w:pPr>
        <w:rPr>
          <w:color w:val="auto"/>
          <w:lang w:eastAsia="ru-RU"/>
        </w:rPr>
      </w:pPr>
    </w:p>
    <w:p w:rsidR="00000000" w:rsidRDefault="001C6B09">
      <w:pPr>
        <w:pStyle w:val="a6"/>
        <w:shd w:val="clear" w:color="auto" w:fill="auto"/>
        <w:spacing w:after="657" w:line="260" w:lineRule="exact"/>
        <w:ind w:left="20" w:firstLine="0"/>
        <w:jc w:val="left"/>
      </w:pPr>
      <w:r>
        <w:rPr>
          <w:rStyle w:val="1"/>
          <w:color w:val="000000"/>
          <w:lang w:eastAsia="en-US"/>
        </w:rPr>
        <w:t>independence Day is the</w:t>
      </w:r>
      <w:r>
        <w:rPr>
          <w:rStyle w:val="1"/>
          <w:color w:val="000000"/>
          <w:lang w:eastAsia="en-US"/>
        </w:rPr>
        <w:t xml:space="preserve"> American nation’s births</w:t>
      </w:r>
    </w:p>
    <w:p w:rsidR="00000000" w:rsidRDefault="001C6B09">
      <w:pPr>
        <w:pStyle w:val="a6"/>
        <w:shd w:val="clear" w:color="auto" w:fill="auto"/>
        <w:spacing w:after="551" w:line="260" w:lineRule="exact"/>
        <w:ind w:left="120" w:firstLine="0"/>
        <w:jc w:val="center"/>
      </w:pPr>
      <w:r>
        <w:rPr>
          <w:color w:val="000000"/>
          <w:u w:val="single"/>
          <w:lang w:eastAsia="en-US"/>
        </w:rPr>
        <w:t>Annotation</w:t>
      </w:r>
    </w:p>
    <w:p w:rsidR="00000000" w:rsidRDefault="001C6B09">
      <w:pPr>
        <w:rPr>
          <w:color w:val="auto"/>
          <w:lang w:eastAsia="ru-RU"/>
        </w:rPr>
      </w:pPr>
    </w:p>
    <w:p w:rsidR="00000000" w:rsidRDefault="001C6B09">
      <w:pPr>
        <w:pStyle w:val="a6"/>
        <w:shd w:val="clear" w:color="auto" w:fill="auto"/>
        <w:spacing w:line="260" w:lineRule="exact"/>
        <w:ind w:left="120" w:firstLine="0"/>
        <w:jc w:val="center"/>
      </w:pPr>
      <w:r>
        <w:rPr>
          <w:rStyle w:val="1"/>
          <w:color w:val="000000"/>
          <w:lang w:eastAsia="en-US"/>
        </w:rPr>
        <w:t>The Declaration in 1776 on the 4 of July proclaimed «The Day of</w:t>
      </w:r>
    </w:p>
    <w:p w:rsidR="00000000" w:rsidRDefault="001C6B09">
      <w:pPr>
        <w:pStyle w:val="a6"/>
        <w:shd w:val="clear" w:color="auto" w:fill="auto"/>
        <w:spacing w:line="485" w:lineRule="exact"/>
        <w:ind w:left="20" w:right="300" w:firstLine="0"/>
        <w:jc w:val="left"/>
      </w:pPr>
      <w:r>
        <w:rPr>
          <w:rStyle w:val="1"/>
          <w:color w:val="000000"/>
          <w:lang w:eastAsia="en-US"/>
        </w:rPr>
        <w:t>Independence» in America. The Liberty Bell called the people to hear the document.</w:t>
      </w:r>
    </w:p>
    <w:p w:rsidR="00000000" w:rsidRDefault="001C6B09">
      <w:pPr>
        <w:pStyle w:val="a6"/>
        <w:shd w:val="clear" w:color="auto" w:fill="auto"/>
        <w:spacing w:after="600" w:line="485" w:lineRule="exact"/>
        <w:ind w:left="20" w:right="300" w:firstLine="340"/>
      </w:pPr>
      <w:r>
        <w:rPr>
          <w:rStyle w:val="1"/>
          <w:color w:val="000000"/>
          <w:lang w:eastAsia="en-US"/>
        </w:rPr>
        <w:t>There were parades, fireworks,</w:t>
      </w:r>
      <w:r>
        <w:rPr>
          <w:rStyle w:val="1"/>
          <w:color w:val="000000"/>
          <w:lang w:eastAsia="en-US"/>
        </w:rPr>
        <w:t xml:space="preserve"> games, contests in the United States of America. Children parades on bicycles folk dancing and Fairyland Candles took place also. The Federal City of Washington was established.</w:t>
      </w:r>
    </w:p>
    <w:p w:rsidR="00000000" w:rsidRDefault="001C6B09">
      <w:pPr>
        <w:pStyle w:val="a6"/>
        <w:shd w:val="clear" w:color="auto" w:fill="auto"/>
        <w:spacing w:after="486" w:line="260" w:lineRule="exact"/>
        <w:ind w:left="120" w:firstLine="0"/>
        <w:jc w:val="center"/>
      </w:pPr>
      <w:r>
        <w:rPr>
          <w:color w:val="000000"/>
          <w:u w:val="single"/>
          <w:lang w:eastAsia="en-US"/>
        </w:rPr>
        <w:t>Questions</w:t>
      </w:r>
    </w:p>
    <w:p w:rsidR="00000000" w:rsidRDefault="001C6B09">
      <w:pPr>
        <w:pStyle w:val="a6"/>
        <w:shd w:val="clear" w:color="auto" w:fill="auto"/>
        <w:ind w:left="20" w:right="300" w:firstLine="0"/>
        <w:jc w:val="left"/>
      </w:pPr>
      <w:r>
        <w:rPr>
          <w:rStyle w:val="1"/>
          <w:color w:val="000000"/>
          <w:lang w:eastAsia="en-US"/>
        </w:rPr>
        <w:lastRenderedPageBreak/>
        <w:t>When was Independence Day adopted? What did the Declaration establi</w:t>
      </w:r>
      <w:r>
        <w:rPr>
          <w:rStyle w:val="1"/>
          <w:color w:val="000000"/>
          <w:lang w:eastAsia="en-US"/>
        </w:rPr>
        <w:t>sh</w:t>
      </w:r>
    </w:p>
    <w:p w:rsidR="00000000" w:rsidRDefault="001C6B09">
      <w:pPr>
        <w:pStyle w:val="a6"/>
        <w:shd w:val="clear" w:color="auto" w:fill="auto"/>
        <w:spacing w:line="485" w:lineRule="exact"/>
        <w:ind w:left="20" w:firstLine="0"/>
        <w:jc w:val="left"/>
      </w:pPr>
      <w:r>
        <w:rPr>
          <w:rStyle w:val="1"/>
          <w:color w:val="000000"/>
          <w:lang w:eastAsia="en-US"/>
        </w:rPr>
        <w:t>What called people to the document?</w:t>
      </w:r>
    </w:p>
    <w:p w:rsidR="00000000" w:rsidRDefault="001C6B09">
      <w:pPr>
        <w:pStyle w:val="a6"/>
        <w:shd w:val="clear" w:color="auto" w:fill="auto"/>
        <w:spacing w:line="485" w:lineRule="exact"/>
        <w:ind w:left="20" w:firstLine="0"/>
        <w:jc w:val="left"/>
      </w:pPr>
      <w:r>
        <w:rPr>
          <w:rStyle w:val="1"/>
          <w:color w:val="000000"/>
          <w:lang w:eastAsia="en-US"/>
        </w:rPr>
        <w:t>What did the Bell proclaim?</w:t>
      </w:r>
    </w:p>
    <w:p w:rsidR="00000000" w:rsidRDefault="001C6B09">
      <w:pPr>
        <w:pStyle w:val="a6"/>
        <w:shd w:val="clear" w:color="auto" w:fill="auto"/>
        <w:spacing w:line="485" w:lineRule="exact"/>
        <w:ind w:left="20" w:firstLine="0"/>
        <w:jc w:val="left"/>
      </w:pPr>
      <w:r>
        <w:rPr>
          <w:rStyle w:val="1"/>
          <w:color w:val="000000"/>
          <w:lang w:eastAsia="en-US"/>
        </w:rPr>
        <w:t>What was established?</w:t>
      </w:r>
    </w:p>
    <w:p w:rsidR="00000000" w:rsidRDefault="001C6B09">
      <w:pPr>
        <w:pStyle w:val="a6"/>
        <w:shd w:val="clear" w:color="auto" w:fill="auto"/>
        <w:spacing w:after="2040" w:line="485" w:lineRule="exact"/>
        <w:ind w:left="20" w:right="300" w:firstLine="0"/>
        <w:jc w:val="left"/>
      </w:pPr>
      <w:r>
        <w:rPr>
          <w:rStyle w:val="1"/>
          <w:color w:val="000000"/>
          <w:lang w:eastAsia="en-US"/>
        </w:rPr>
        <w:t>The country boundaries expanded, didn’t they? How did the America celebrate this holiday? What measure took place in Pensilvania?</w:t>
      </w:r>
    </w:p>
    <w:p w:rsidR="00000000" w:rsidRDefault="001C6B09">
      <w:pPr>
        <w:pStyle w:val="a6"/>
        <w:shd w:val="clear" w:color="auto" w:fill="auto"/>
        <w:spacing w:after="478" w:line="260" w:lineRule="exact"/>
        <w:ind w:left="120" w:firstLine="0"/>
        <w:jc w:val="center"/>
      </w:pPr>
      <w:r>
        <w:rPr>
          <w:color w:val="000000"/>
          <w:u w:val="single"/>
          <w:lang w:eastAsia="en-US"/>
        </w:rPr>
        <w:t>The Life in the twenty-first Century</w:t>
      </w:r>
    </w:p>
    <w:p w:rsidR="00000000" w:rsidRDefault="001C6B09">
      <w:pPr>
        <w:pStyle w:val="a6"/>
        <w:shd w:val="clear" w:color="auto" w:fill="auto"/>
        <w:spacing w:line="490" w:lineRule="exact"/>
        <w:ind w:left="20" w:right="300" w:firstLine="340"/>
      </w:pPr>
      <w:r>
        <w:rPr>
          <w:rStyle w:val="1"/>
          <w:color w:val="000000"/>
          <w:lang w:eastAsia="en-US"/>
        </w:rPr>
        <w:t>It’s exciting living in the twenty-first century and predict our future life. We are sure our life will certainly became better.</w:t>
      </w:r>
    </w:p>
    <w:p w:rsidR="00000000" w:rsidRDefault="001C6B09">
      <w:pPr>
        <w:pStyle w:val="a6"/>
        <w:shd w:val="clear" w:color="auto" w:fill="auto"/>
        <w:spacing w:after="486" w:line="260" w:lineRule="exact"/>
        <w:ind w:left="20" w:firstLine="0"/>
        <w:jc w:val="center"/>
      </w:pPr>
      <w:r>
        <w:rPr>
          <w:color w:val="000000"/>
          <w:u w:val="single"/>
          <w:lang w:eastAsia="en-US"/>
        </w:rPr>
        <w:t>Agree or Disagree</w:t>
      </w:r>
    </w:p>
    <w:p w:rsidR="00000000" w:rsidRDefault="001C6B09">
      <w:pPr>
        <w:pStyle w:val="a6"/>
        <w:shd w:val="clear" w:color="auto" w:fill="auto"/>
        <w:ind w:left="20" w:firstLine="0"/>
      </w:pPr>
      <w:r>
        <w:rPr>
          <w:rStyle w:val="1"/>
          <w:color w:val="000000"/>
          <w:lang w:eastAsia="en-US"/>
        </w:rPr>
        <w:t>The fifth of July is the American nation’s birthday.</w:t>
      </w:r>
    </w:p>
    <w:p w:rsidR="00000000" w:rsidRDefault="001C6B09">
      <w:pPr>
        <w:pStyle w:val="a6"/>
        <w:shd w:val="clear" w:color="auto" w:fill="auto"/>
        <w:ind w:left="20" w:firstLine="0"/>
      </w:pPr>
      <w:r>
        <w:rPr>
          <w:rStyle w:val="1"/>
          <w:color w:val="000000"/>
          <w:lang w:eastAsia="en-US"/>
        </w:rPr>
        <w:t>The Declaration was adopted in 1776.</w:t>
      </w:r>
    </w:p>
    <w:p w:rsidR="00000000" w:rsidRDefault="001C6B09">
      <w:pPr>
        <w:pStyle w:val="a6"/>
        <w:shd w:val="clear" w:color="auto" w:fill="auto"/>
        <w:ind w:left="20" w:firstLine="0"/>
      </w:pPr>
      <w:r>
        <w:rPr>
          <w:rStyle w:val="1"/>
          <w:color w:val="000000"/>
          <w:lang w:eastAsia="en-US"/>
        </w:rPr>
        <w:t>The Liberty Bell ca</w:t>
      </w:r>
      <w:r>
        <w:rPr>
          <w:rStyle w:val="1"/>
          <w:color w:val="000000"/>
          <w:lang w:eastAsia="en-US"/>
        </w:rPr>
        <w:t>lled the Pilgrims to hear the document.</w:t>
      </w:r>
    </w:p>
    <w:p w:rsidR="00000000" w:rsidRDefault="001C6B09">
      <w:pPr>
        <w:pStyle w:val="a6"/>
        <w:shd w:val="clear" w:color="auto" w:fill="auto"/>
        <w:ind w:left="20" w:firstLine="0"/>
      </w:pPr>
      <w:r>
        <w:rPr>
          <w:rStyle w:val="1"/>
          <w:color w:val="000000"/>
          <w:lang w:eastAsia="en-US"/>
        </w:rPr>
        <w:t>There were speeches, parades, fireworks in the USA.</w:t>
      </w:r>
    </w:p>
    <w:p w:rsidR="00000000" w:rsidRDefault="001C6B09">
      <w:pPr>
        <w:pStyle w:val="a6"/>
        <w:shd w:val="clear" w:color="auto" w:fill="auto"/>
        <w:ind w:left="20" w:firstLine="0"/>
      </w:pPr>
      <w:r>
        <w:rPr>
          <w:rStyle w:val="1"/>
          <w:color w:val="000000"/>
          <w:lang w:eastAsia="en-US"/>
        </w:rPr>
        <w:t>The Federal City wasn’t established.</w:t>
      </w:r>
    </w:p>
    <w:p w:rsidR="00000000" w:rsidRDefault="001C6B09">
      <w:pPr>
        <w:pStyle w:val="a6"/>
        <w:shd w:val="clear" w:color="auto" w:fill="auto"/>
        <w:ind w:left="20" w:firstLine="0"/>
      </w:pPr>
      <w:r>
        <w:rPr>
          <w:rStyle w:val="1"/>
          <w:color w:val="000000"/>
          <w:lang w:eastAsia="en-US"/>
        </w:rPr>
        <w:t>People were on the decorated bicycles.</w:t>
      </w:r>
    </w:p>
    <w:p w:rsidR="00000000" w:rsidRDefault="001C6B09">
      <w:pPr>
        <w:pStyle w:val="a6"/>
        <w:shd w:val="clear" w:color="auto" w:fill="auto"/>
        <w:spacing w:after="596"/>
        <w:ind w:left="20" w:firstLine="0"/>
      </w:pPr>
      <w:r>
        <w:rPr>
          <w:rStyle w:val="1"/>
          <w:color w:val="000000"/>
          <w:lang w:eastAsia="en-US"/>
        </w:rPr>
        <w:t>In Pensilvania «Fairyland Candles» took place with flickering lights.</w:t>
      </w:r>
    </w:p>
    <w:p w:rsidR="00000000" w:rsidRDefault="001C6B09">
      <w:pPr>
        <w:pStyle w:val="a6"/>
        <w:shd w:val="clear" w:color="auto" w:fill="auto"/>
        <w:spacing w:after="486" w:line="260" w:lineRule="exact"/>
        <w:ind w:left="20" w:firstLine="0"/>
        <w:jc w:val="center"/>
      </w:pPr>
      <w:r>
        <w:rPr>
          <w:color w:val="000000"/>
          <w:u w:val="single"/>
          <w:lang w:eastAsia="en-US"/>
        </w:rPr>
        <w:t>Choosing verbs, ad</w:t>
      </w:r>
      <w:r>
        <w:rPr>
          <w:color w:val="000000"/>
          <w:u w:val="single"/>
          <w:lang w:eastAsia="en-US"/>
        </w:rPr>
        <w:t>iectives</w:t>
      </w:r>
    </w:p>
    <w:p w:rsidR="00000000" w:rsidRDefault="001C6B09">
      <w:pPr>
        <w:pStyle w:val="a6"/>
        <w:shd w:val="clear" w:color="auto" w:fill="auto"/>
        <w:ind w:left="20" w:firstLine="0"/>
      </w:pPr>
      <w:r>
        <w:rPr>
          <w:rStyle w:val="1"/>
          <w:color w:val="000000"/>
          <w:lang w:eastAsia="en-US"/>
        </w:rPr>
        <w:t>Established the United of America</w:t>
      </w:r>
    </w:p>
    <w:p w:rsidR="00000000" w:rsidRDefault="001C6B09">
      <w:pPr>
        <w:pStyle w:val="a6"/>
        <w:shd w:val="clear" w:color="auto" w:fill="auto"/>
        <w:ind w:left="20" w:firstLine="0"/>
      </w:pPr>
      <w:r>
        <w:rPr>
          <w:rStyle w:val="1"/>
          <w:color w:val="000000"/>
          <w:lang w:eastAsia="en-US"/>
        </w:rPr>
        <w:t>Liberty Bell</w:t>
      </w:r>
    </w:p>
    <w:p w:rsidR="00000000" w:rsidRDefault="001C6B09">
      <w:pPr>
        <w:pStyle w:val="a6"/>
        <w:shd w:val="clear" w:color="auto" w:fill="auto"/>
        <w:ind w:left="20" w:firstLine="0"/>
      </w:pPr>
      <w:r>
        <w:rPr>
          <w:rStyle w:val="1"/>
          <w:color w:val="000000"/>
          <w:lang w:eastAsia="en-US"/>
        </w:rPr>
        <w:t>The Federal City</w:t>
      </w:r>
    </w:p>
    <w:p w:rsidR="00000000" w:rsidRDefault="001C6B09">
      <w:pPr>
        <w:pStyle w:val="a6"/>
        <w:shd w:val="clear" w:color="auto" w:fill="auto"/>
        <w:ind w:left="20" w:firstLine="0"/>
      </w:pPr>
      <w:r>
        <w:rPr>
          <w:rStyle w:val="1"/>
          <w:color w:val="000000"/>
          <w:lang w:eastAsia="en-US"/>
        </w:rPr>
        <w:t>Country boundaries</w:t>
      </w:r>
    </w:p>
    <w:p w:rsidR="00000000" w:rsidRDefault="001C6B09">
      <w:pPr>
        <w:pStyle w:val="a6"/>
        <w:shd w:val="clear" w:color="auto" w:fill="auto"/>
        <w:ind w:left="20" w:firstLine="0"/>
      </w:pPr>
      <w:r>
        <w:rPr>
          <w:rStyle w:val="1"/>
          <w:color w:val="000000"/>
          <w:lang w:eastAsia="en-US"/>
        </w:rPr>
        <w:t>Local celebration</w:t>
      </w:r>
    </w:p>
    <w:p w:rsidR="00000000" w:rsidRDefault="001C6B09">
      <w:pPr>
        <w:pStyle w:val="a6"/>
        <w:shd w:val="clear" w:color="auto" w:fill="auto"/>
        <w:ind w:left="20" w:firstLine="0"/>
      </w:pPr>
      <w:r>
        <w:rPr>
          <w:rStyle w:val="1"/>
          <w:color w:val="000000"/>
          <w:lang w:eastAsia="en-US"/>
        </w:rPr>
        <w:t>Pie-eating contest</w:t>
      </w:r>
    </w:p>
    <w:p w:rsidR="00000000" w:rsidRDefault="001C6B09">
      <w:pPr>
        <w:pStyle w:val="a6"/>
        <w:shd w:val="clear" w:color="auto" w:fill="auto"/>
        <w:ind w:left="20" w:firstLine="0"/>
      </w:pPr>
      <w:r>
        <w:rPr>
          <w:rStyle w:val="1"/>
          <w:color w:val="000000"/>
          <w:lang w:eastAsia="en-US"/>
        </w:rPr>
        <w:t>Riding on floats</w:t>
      </w:r>
    </w:p>
    <w:p w:rsidR="00000000" w:rsidRDefault="001C6B09">
      <w:pPr>
        <w:pStyle w:val="a6"/>
        <w:shd w:val="clear" w:color="auto" w:fill="auto"/>
        <w:ind w:left="20" w:firstLine="0"/>
      </w:pPr>
      <w:r>
        <w:rPr>
          <w:rStyle w:val="1"/>
          <w:color w:val="000000"/>
          <w:lang w:eastAsia="en-US"/>
        </w:rPr>
        <w:lastRenderedPageBreak/>
        <w:t>Flickering lights</w:t>
      </w:r>
    </w:p>
    <w:p w:rsidR="00000000" w:rsidRDefault="001C6B09">
      <w:pPr>
        <w:pStyle w:val="a6"/>
        <w:shd w:val="clear" w:color="auto" w:fill="auto"/>
        <w:ind w:left="20" w:firstLine="0"/>
      </w:pPr>
      <w:r>
        <w:rPr>
          <w:rStyle w:val="1"/>
          <w:color w:val="000000"/>
          <w:lang w:eastAsia="en-US"/>
        </w:rPr>
        <w:t>Pilgrims</w:t>
      </w:r>
    </w:p>
    <w:p w:rsidR="00000000" w:rsidRDefault="001C6B09">
      <w:pPr>
        <w:pStyle w:val="a6"/>
        <w:shd w:val="clear" w:color="auto" w:fill="auto"/>
        <w:spacing w:after="596"/>
        <w:ind w:left="20" w:firstLine="0"/>
      </w:pPr>
      <w:r>
        <w:rPr>
          <w:rStyle w:val="1"/>
          <w:color w:val="000000"/>
          <w:lang w:eastAsia="en-US"/>
        </w:rPr>
        <w:t>Aren't proud of this holiday</w:t>
      </w:r>
    </w:p>
    <w:p w:rsidR="00000000" w:rsidRDefault="001C6B09">
      <w:pPr>
        <w:pStyle w:val="a6"/>
        <w:shd w:val="clear" w:color="auto" w:fill="auto"/>
        <w:spacing w:after="486" w:line="260" w:lineRule="exact"/>
        <w:ind w:left="20" w:firstLine="0"/>
        <w:jc w:val="center"/>
      </w:pPr>
      <w:r>
        <w:rPr>
          <w:rStyle w:val="1"/>
          <w:color w:val="000000"/>
          <w:lang w:eastAsia="en-US"/>
        </w:rPr>
        <w:t>Prove that</w:t>
      </w:r>
    </w:p>
    <w:p w:rsidR="00000000" w:rsidRDefault="001C6B09">
      <w:pPr>
        <w:pStyle w:val="a6"/>
        <w:numPr>
          <w:ilvl w:val="0"/>
          <w:numId w:val="10"/>
        </w:numPr>
        <w:shd w:val="clear" w:color="auto" w:fill="auto"/>
        <w:tabs>
          <w:tab w:val="left" w:pos="366"/>
        </w:tabs>
        <w:ind w:left="20" w:firstLine="0"/>
      </w:pPr>
      <w:r>
        <w:rPr>
          <w:rStyle w:val="1"/>
          <w:color w:val="000000"/>
          <w:lang w:eastAsia="en-US"/>
        </w:rPr>
        <w:t>The day of Independence is</w:t>
      </w:r>
      <w:r>
        <w:rPr>
          <w:rStyle w:val="1"/>
          <w:color w:val="000000"/>
          <w:lang w:eastAsia="en-US"/>
        </w:rPr>
        <w:t xml:space="preserve"> a great holiday in the USA.</w:t>
      </w:r>
    </w:p>
    <w:p w:rsidR="00000000" w:rsidRDefault="001C6B09">
      <w:pPr>
        <w:pStyle w:val="a6"/>
        <w:shd w:val="clear" w:color="auto" w:fill="auto"/>
        <w:ind w:left="420" w:firstLine="0"/>
        <w:jc w:val="left"/>
      </w:pPr>
      <w:r>
        <w:rPr>
          <w:color w:val="000000"/>
          <w:u w:val="single"/>
          <w:lang w:eastAsia="en-US"/>
        </w:rPr>
        <w:t>Key words:</w:t>
      </w:r>
    </w:p>
    <w:p w:rsidR="00000000" w:rsidRDefault="001C6B09">
      <w:pPr>
        <w:pStyle w:val="a6"/>
        <w:shd w:val="clear" w:color="auto" w:fill="auto"/>
        <w:ind w:left="420" w:firstLine="0"/>
        <w:jc w:val="left"/>
      </w:pPr>
      <w:r>
        <w:rPr>
          <w:rStyle w:val="1"/>
          <w:color w:val="000000"/>
          <w:lang w:eastAsia="en-US"/>
        </w:rPr>
        <w:t>Heard, the Declaration, the Liberty Bell</w:t>
      </w:r>
    </w:p>
    <w:p w:rsidR="00000000" w:rsidRDefault="001C6B09">
      <w:pPr>
        <w:pStyle w:val="a6"/>
        <w:numPr>
          <w:ilvl w:val="0"/>
          <w:numId w:val="10"/>
        </w:numPr>
        <w:shd w:val="clear" w:color="auto" w:fill="auto"/>
        <w:tabs>
          <w:tab w:val="left" w:pos="366"/>
        </w:tabs>
        <w:ind w:left="20" w:firstLine="0"/>
      </w:pPr>
      <w:r>
        <w:rPr>
          <w:rStyle w:val="1"/>
          <w:color w:val="000000"/>
          <w:lang w:eastAsia="en-US"/>
        </w:rPr>
        <w:t>There are happy actions on the holiday.</w:t>
      </w:r>
    </w:p>
    <w:p w:rsidR="00000000" w:rsidRDefault="001C6B09">
      <w:pPr>
        <w:pStyle w:val="a6"/>
        <w:shd w:val="clear" w:color="auto" w:fill="auto"/>
        <w:ind w:left="420" w:firstLine="0"/>
        <w:jc w:val="left"/>
      </w:pPr>
      <w:r>
        <w:rPr>
          <w:color w:val="000000"/>
          <w:u w:val="single"/>
          <w:lang w:eastAsia="en-US"/>
        </w:rPr>
        <w:t>Key words:</w:t>
      </w:r>
    </w:p>
    <w:p w:rsidR="00000000" w:rsidRDefault="001C6B09">
      <w:pPr>
        <w:pStyle w:val="a6"/>
        <w:shd w:val="clear" w:color="auto" w:fill="auto"/>
        <w:ind w:left="20" w:firstLine="0"/>
        <w:jc w:val="center"/>
      </w:pPr>
      <w:r>
        <w:rPr>
          <w:rStyle w:val="1"/>
          <w:color w:val="000000"/>
          <w:lang w:eastAsia="en-US"/>
        </w:rPr>
        <w:t>Speeches, parades, fireworks, contests, the Queen Candles, flickering lights</w:t>
      </w:r>
    </w:p>
    <w:p w:rsidR="00000000" w:rsidRDefault="001C6B09">
      <w:pPr>
        <w:pStyle w:val="a6"/>
        <w:shd w:val="clear" w:color="auto" w:fill="auto"/>
        <w:spacing w:after="600" w:line="485" w:lineRule="exact"/>
        <w:ind w:left="40" w:right="40" w:firstLine="320"/>
      </w:pPr>
      <w:r>
        <w:rPr>
          <w:rStyle w:val="1"/>
          <w:color w:val="000000"/>
          <w:lang w:eastAsia="en-US"/>
        </w:rPr>
        <w:t>In Pensilvania people held a beautiful «</w:t>
      </w:r>
      <w:r>
        <w:rPr>
          <w:rStyle w:val="1"/>
          <w:color w:val="000000"/>
          <w:lang w:eastAsia="en-US"/>
        </w:rPr>
        <w:t>Fairyland of Candles». The celebration began with a day-time. Small children were dressed in patriotic costumes riding on floats. At dusk the Queen of Candles arrived to reign over the ceremony. The parks were filled with flickering lights. Americans are p</w:t>
      </w:r>
      <w:r>
        <w:rPr>
          <w:rStyle w:val="1"/>
          <w:color w:val="000000"/>
          <w:lang w:eastAsia="en-US"/>
        </w:rPr>
        <w:t>roud of their Day of Independence.</w:t>
      </w:r>
    </w:p>
    <w:p w:rsidR="00000000" w:rsidRDefault="001C6B09">
      <w:pPr>
        <w:pStyle w:val="a6"/>
        <w:shd w:val="clear" w:color="auto" w:fill="auto"/>
        <w:spacing w:after="486" w:line="260" w:lineRule="exact"/>
        <w:ind w:right="20" w:firstLine="0"/>
        <w:jc w:val="center"/>
      </w:pPr>
      <w:r>
        <w:rPr>
          <w:color w:val="000000"/>
          <w:u w:val="single"/>
          <w:lang w:eastAsia="en-US"/>
        </w:rPr>
        <w:t>Vocabulary</w:t>
      </w:r>
    </w:p>
    <w:p w:rsidR="00000000" w:rsidRDefault="001C6B09">
      <w:pPr>
        <w:pStyle w:val="a6"/>
        <w:shd w:val="clear" w:color="auto" w:fill="auto"/>
        <w:ind w:left="40" w:right="3400" w:firstLine="0"/>
        <w:jc w:val="left"/>
      </w:pPr>
      <w:r>
        <w:rPr>
          <w:rStyle w:val="1"/>
          <w:color w:val="000000"/>
          <w:lang w:eastAsia="en-US"/>
        </w:rPr>
        <w:t xml:space="preserve">Was adopted - </w:t>
      </w:r>
      <w:r>
        <w:rPr>
          <w:rStyle w:val="1"/>
          <w:color w:val="000000"/>
          <w:lang w:val="ru-RU"/>
        </w:rPr>
        <w:t xml:space="preserve">была принята </w:t>
      </w:r>
      <w:r>
        <w:rPr>
          <w:rStyle w:val="1"/>
          <w:color w:val="000000"/>
          <w:lang w:eastAsia="en-US"/>
        </w:rPr>
        <w:t xml:space="preserve">Liberty Bell - </w:t>
      </w:r>
      <w:r>
        <w:rPr>
          <w:rStyle w:val="1"/>
          <w:color w:val="000000"/>
          <w:lang w:val="ru-RU"/>
        </w:rPr>
        <w:t xml:space="preserve">колокол свободы </w:t>
      </w:r>
      <w:r>
        <w:rPr>
          <w:rStyle w:val="1"/>
          <w:color w:val="000000"/>
          <w:lang w:eastAsia="en-US"/>
        </w:rPr>
        <w:t xml:space="preserve">Was established - </w:t>
      </w:r>
      <w:r>
        <w:rPr>
          <w:rStyle w:val="1"/>
          <w:color w:val="000000"/>
          <w:lang w:val="ru-RU"/>
        </w:rPr>
        <w:t xml:space="preserve">был основан </w:t>
      </w:r>
      <w:r>
        <w:rPr>
          <w:rStyle w:val="1"/>
          <w:color w:val="000000"/>
          <w:lang w:eastAsia="en-US"/>
        </w:rPr>
        <w:t xml:space="preserve">Foundries - </w:t>
      </w:r>
      <w:r>
        <w:rPr>
          <w:rStyle w:val="1"/>
          <w:color w:val="000000"/>
          <w:lang w:val="ru-RU"/>
        </w:rPr>
        <w:t xml:space="preserve">границы </w:t>
      </w:r>
      <w:r>
        <w:rPr>
          <w:rStyle w:val="1"/>
          <w:color w:val="000000"/>
          <w:lang w:eastAsia="en-US"/>
        </w:rPr>
        <w:t xml:space="preserve">Expand (ed) - </w:t>
      </w:r>
      <w:r>
        <w:rPr>
          <w:rStyle w:val="1"/>
          <w:color w:val="000000"/>
          <w:lang w:val="ru-RU"/>
        </w:rPr>
        <w:t xml:space="preserve">расширять </w:t>
      </w:r>
      <w:r>
        <w:rPr>
          <w:rStyle w:val="1"/>
          <w:color w:val="000000"/>
          <w:lang w:eastAsia="en-US"/>
        </w:rPr>
        <w:t xml:space="preserve">Water-melon eating - </w:t>
      </w:r>
      <w:r>
        <w:rPr>
          <w:rStyle w:val="1"/>
          <w:color w:val="000000"/>
          <w:lang w:val="ru-RU"/>
        </w:rPr>
        <w:t>поедание арбуза</w:t>
      </w:r>
    </w:p>
    <w:p w:rsidR="00000000" w:rsidRDefault="001C6B09">
      <w:pPr>
        <w:pStyle w:val="a6"/>
        <w:shd w:val="clear" w:color="auto" w:fill="auto"/>
        <w:ind w:left="40" w:right="40" w:firstLine="0"/>
      </w:pPr>
      <w:r>
        <w:rPr>
          <w:rStyle w:val="1"/>
          <w:color w:val="000000"/>
          <w:lang w:eastAsia="en-US"/>
        </w:rPr>
        <w:t xml:space="preserve">Three-legged races - </w:t>
      </w:r>
      <w:r>
        <w:rPr>
          <w:rStyle w:val="1"/>
          <w:color w:val="000000"/>
          <w:lang w:val="ru-RU"/>
        </w:rPr>
        <w:t xml:space="preserve">перегонки </w:t>
      </w:r>
      <w:r>
        <w:rPr>
          <w:rStyle w:val="1"/>
          <w:color w:val="000000"/>
          <w:lang w:eastAsia="en-US"/>
        </w:rPr>
        <w:t xml:space="preserve">2x </w:t>
      </w:r>
      <w:r>
        <w:rPr>
          <w:rStyle w:val="1"/>
          <w:color w:val="000000"/>
          <w:lang w:val="ru-RU"/>
        </w:rPr>
        <w:t>людей с</w:t>
      </w:r>
      <w:r>
        <w:rPr>
          <w:rStyle w:val="1"/>
          <w:color w:val="000000"/>
          <w:lang w:val="ru-RU"/>
        </w:rPr>
        <w:t xml:space="preserve"> привязанными правой и левой ногами</w:t>
      </w:r>
    </w:p>
    <w:p w:rsidR="00000000" w:rsidRDefault="001C6B09">
      <w:pPr>
        <w:pStyle w:val="a6"/>
        <w:shd w:val="clear" w:color="auto" w:fill="auto"/>
        <w:ind w:left="40" w:right="3400" w:firstLine="0"/>
        <w:jc w:val="left"/>
      </w:pPr>
      <w:r>
        <w:rPr>
          <w:rStyle w:val="1"/>
          <w:color w:val="000000"/>
          <w:lang w:eastAsia="en-US"/>
        </w:rPr>
        <w:t xml:space="preserve">Folk dancing </w:t>
      </w:r>
      <w:r>
        <w:rPr>
          <w:rStyle w:val="1"/>
          <w:color w:val="000000"/>
          <w:lang w:val="ru-RU"/>
        </w:rPr>
        <w:t xml:space="preserve">- народные танцы </w:t>
      </w:r>
      <w:r>
        <w:rPr>
          <w:rStyle w:val="1"/>
          <w:color w:val="000000"/>
          <w:lang w:eastAsia="en-US"/>
        </w:rPr>
        <w:t xml:space="preserve">Contest </w:t>
      </w:r>
      <w:r>
        <w:rPr>
          <w:rStyle w:val="1"/>
          <w:color w:val="000000"/>
          <w:lang w:val="ru-RU"/>
        </w:rPr>
        <w:t xml:space="preserve">- соревнование </w:t>
      </w:r>
      <w:r>
        <w:rPr>
          <w:rStyle w:val="1"/>
          <w:color w:val="000000"/>
          <w:lang w:eastAsia="en-US"/>
        </w:rPr>
        <w:t xml:space="preserve">Pie </w:t>
      </w:r>
      <w:r>
        <w:rPr>
          <w:rStyle w:val="1"/>
          <w:color w:val="000000"/>
          <w:lang w:val="ru-RU"/>
        </w:rPr>
        <w:t>- пирог</w:t>
      </w:r>
    </w:p>
    <w:p w:rsidR="00000000" w:rsidRDefault="001C6B09">
      <w:pPr>
        <w:pStyle w:val="a6"/>
        <w:shd w:val="clear" w:color="auto" w:fill="auto"/>
        <w:ind w:left="40" w:firstLine="0"/>
        <w:jc w:val="left"/>
      </w:pPr>
      <w:r>
        <w:rPr>
          <w:rStyle w:val="1"/>
          <w:color w:val="000000"/>
          <w:lang w:eastAsia="en-US"/>
        </w:rPr>
        <w:t xml:space="preserve">Fairyland of Candles </w:t>
      </w:r>
      <w:r>
        <w:rPr>
          <w:rStyle w:val="1"/>
          <w:color w:val="000000"/>
          <w:lang w:val="ru-RU"/>
        </w:rPr>
        <w:t>- страна волшебная свечей</w:t>
      </w:r>
    </w:p>
    <w:p w:rsidR="00000000" w:rsidRDefault="001C6B09">
      <w:pPr>
        <w:pStyle w:val="a6"/>
        <w:shd w:val="clear" w:color="auto" w:fill="auto"/>
        <w:ind w:left="40" w:firstLine="0"/>
        <w:jc w:val="left"/>
      </w:pPr>
      <w:r>
        <w:rPr>
          <w:rStyle w:val="1"/>
          <w:color w:val="000000"/>
          <w:lang w:eastAsia="en-US"/>
        </w:rPr>
        <w:t xml:space="preserve">Floats </w:t>
      </w:r>
      <w:r>
        <w:rPr>
          <w:rStyle w:val="1"/>
          <w:color w:val="000000"/>
          <w:lang w:val="ru-RU"/>
        </w:rPr>
        <w:t>- паром, плот</w:t>
      </w:r>
    </w:p>
    <w:p w:rsidR="00000000" w:rsidRDefault="001C6B09">
      <w:pPr>
        <w:pStyle w:val="a6"/>
        <w:shd w:val="clear" w:color="auto" w:fill="auto"/>
        <w:ind w:left="40" w:firstLine="0"/>
        <w:jc w:val="left"/>
      </w:pPr>
      <w:r>
        <w:rPr>
          <w:rStyle w:val="1"/>
          <w:color w:val="000000"/>
          <w:lang w:eastAsia="en-US"/>
        </w:rPr>
        <w:t xml:space="preserve">At dusk </w:t>
      </w:r>
      <w:r>
        <w:rPr>
          <w:rStyle w:val="1"/>
          <w:color w:val="000000"/>
          <w:lang w:val="ru-RU"/>
        </w:rPr>
        <w:t>- к вечеру</w:t>
      </w:r>
    </w:p>
    <w:p w:rsidR="00000000" w:rsidRDefault="001C6B09">
      <w:pPr>
        <w:pStyle w:val="a6"/>
        <w:shd w:val="clear" w:color="auto" w:fill="auto"/>
        <w:ind w:left="40" w:firstLine="0"/>
        <w:jc w:val="left"/>
      </w:pPr>
      <w:r>
        <w:rPr>
          <w:rStyle w:val="1"/>
          <w:color w:val="000000"/>
          <w:lang w:eastAsia="en-US"/>
        </w:rPr>
        <w:t xml:space="preserve">Reign </w:t>
      </w:r>
      <w:r>
        <w:rPr>
          <w:rStyle w:val="1"/>
          <w:color w:val="000000"/>
          <w:lang w:val="ru-RU"/>
        </w:rPr>
        <w:t>- править</w:t>
      </w:r>
    </w:p>
    <w:p w:rsidR="00000000" w:rsidRDefault="001C6B09">
      <w:pPr>
        <w:pStyle w:val="a6"/>
        <w:shd w:val="clear" w:color="auto" w:fill="auto"/>
        <w:spacing w:after="420"/>
        <w:ind w:left="40" w:firstLine="0"/>
        <w:jc w:val="left"/>
      </w:pPr>
      <w:r>
        <w:rPr>
          <w:rStyle w:val="1"/>
          <w:color w:val="000000"/>
          <w:lang w:eastAsia="en-US"/>
        </w:rPr>
        <w:t xml:space="preserve">Flickering </w:t>
      </w:r>
      <w:r>
        <w:rPr>
          <w:rStyle w:val="1"/>
          <w:color w:val="000000"/>
          <w:lang w:val="ru-RU"/>
        </w:rPr>
        <w:t>- мерцающий</w:t>
      </w:r>
    </w:p>
    <w:p w:rsidR="00000000" w:rsidRDefault="001C6B09">
      <w:pPr>
        <w:pStyle w:val="a6"/>
        <w:shd w:val="clear" w:color="auto" w:fill="auto"/>
        <w:ind w:left="40" w:right="40" w:firstLine="0"/>
        <w:sectPr w:rsidR="00000000">
          <w:type w:val="continuous"/>
          <w:pgSz w:w="11909" w:h="16838"/>
          <w:pgMar w:top="546" w:right="585" w:bottom="815" w:left="585" w:header="0" w:footer="3" w:gutter="658"/>
          <w:cols w:space="720"/>
          <w:noEndnote/>
          <w:docGrid w:linePitch="360"/>
        </w:sectPr>
      </w:pPr>
      <w:r>
        <w:rPr>
          <w:rStyle w:val="1"/>
          <w:color w:val="000000"/>
          <w:lang w:val="ru-RU"/>
        </w:rPr>
        <w:t>Цель: Знакомство с праздником</w:t>
      </w:r>
      <w:r>
        <w:rPr>
          <w:rStyle w:val="1"/>
          <w:color w:val="000000"/>
          <w:lang w:val="ru-RU"/>
        </w:rPr>
        <w:t xml:space="preserve"> </w:t>
      </w:r>
      <w:r>
        <w:rPr>
          <w:rStyle w:val="1"/>
          <w:color w:val="000000"/>
          <w:lang w:eastAsia="en-US"/>
        </w:rPr>
        <w:t xml:space="preserve">«Day of Independence». </w:t>
      </w:r>
      <w:r>
        <w:rPr>
          <w:rStyle w:val="1"/>
          <w:color w:val="000000"/>
          <w:lang w:val="ru-RU"/>
        </w:rPr>
        <w:t xml:space="preserve">Активизация лексики. Развивать </w:t>
      </w:r>
      <w:r>
        <w:rPr>
          <w:rStyle w:val="1"/>
          <w:color w:val="000000"/>
          <w:lang w:val="ru-RU"/>
        </w:rPr>
        <w:lastRenderedPageBreak/>
        <w:t>умственные навыки и навыки монологического речи, чтения. Повышать мотивацию к овладению английским языком. Обогащать кружковцев сведениями страноведческого на коммуникативной основе характера.</w:t>
      </w:r>
    </w:p>
    <w:p w:rsidR="00000000" w:rsidRDefault="001C6B09">
      <w:pPr>
        <w:pStyle w:val="10"/>
        <w:shd w:val="clear" w:color="auto" w:fill="auto"/>
        <w:spacing w:after="482" w:line="260" w:lineRule="exact"/>
        <w:ind w:right="20"/>
        <w:jc w:val="center"/>
      </w:pPr>
      <w:r>
        <w:rPr>
          <w:rStyle w:val="ac"/>
          <w:color w:val="000000"/>
          <w:lang w:eastAsia="en-US"/>
        </w:rPr>
        <w:lastRenderedPageBreak/>
        <w:t>Plan</w:t>
      </w:r>
    </w:p>
    <w:p w:rsidR="00000000" w:rsidRDefault="001C6B09">
      <w:pPr>
        <w:pStyle w:val="a6"/>
        <w:numPr>
          <w:ilvl w:val="0"/>
          <w:numId w:val="11"/>
        </w:numPr>
        <w:shd w:val="clear" w:color="auto" w:fill="auto"/>
        <w:tabs>
          <w:tab w:val="left" w:pos="372"/>
        </w:tabs>
        <w:spacing w:line="485" w:lineRule="exact"/>
        <w:ind w:left="360" w:right="20" w:hanging="340"/>
        <w:jc w:val="left"/>
      </w:pPr>
      <w:r>
        <w:rPr>
          <w:rStyle w:val="1"/>
          <w:color w:val="000000"/>
          <w:lang w:eastAsia="en-US"/>
        </w:rPr>
        <w:t>Trip to New World (lasted, damp journey, couldn’</w:t>
      </w:r>
      <w:r>
        <w:rPr>
          <w:rStyle w:val="1"/>
          <w:color w:val="000000"/>
          <w:lang w:eastAsia="en-US"/>
        </w:rPr>
        <w:t>t light, a fire half of the Pilgrims, survived)</w:t>
      </w:r>
    </w:p>
    <w:p w:rsidR="00000000" w:rsidRDefault="001C6B09">
      <w:pPr>
        <w:pStyle w:val="a6"/>
        <w:numPr>
          <w:ilvl w:val="0"/>
          <w:numId w:val="11"/>
        </w:numPr>
        <w:shd w:val="clear" w:color="auto" w:fill="auto"/>
        <w:tabs>
          <w:tab w:val="left" w:pos="372"/>
        </w:tabs>
        <w:spacing w:line="485" w:lineRule="exact"/>
        <w:ind w:left="360" w:right="20" w:hanging="340"/>
        <w:jc w:val="left"/>
      </w:pPr>
      <w:r>
        <w:rPr>
          <w:rStyle w:val="1"/>
          <w:color w:val="000000"/>
          <w:lang w:eastAsia="en-US"/>
        </w:rPr>
        <w:t>The Indian’s help to the colonists (food sources, guidance, Squanto, took part, harvest feast, in 1621)</w:t>
      </w:r>
    </w:p>
    <w:p w:rsidR="00000000" w:rsidRDefault="001C6B09">
      <w:pPr>
        <w:pStyle w:val="a6"/>
        <w:numPr>
          <w:ilvl w:val="0"/>
          <w:numId w:val="11"/>
        </w:numPr>
        <w:shd w:val="clear" w:color="auto" w:fill="auto"/>
        <w:tabs>
          <w:tab w:val="left" w:pos="372"/>
        </w:tabs>
        <w:spacing w:line="485" w:lineRule="exact"/>
        <w:ind w:left="360" w:right="20" w:hanging="340"/>
        <w:jc w:val="left"/>
      </w:pPr>
      <w:r>
        <w:rPr>
          <w:rStyle w:val="1"/>
          <w:color w:val="000000"/>
          <w:lang w:eastAsia="en-US"/>
        </w:rPr>
        <w:t>Setting the day of Thanksgiving (proclaimed, Lincoln, appointed, his daughter, symbol)</w:t>
      </w:r>
    </w:p>
    <w:p w:rsidR="00000000" w:rsidRDefault="001C6B09">
      <w:pPr>
        <w:pStyle w:val="a6"/>
        <w:numPr>
          <w:ilvl w:val="0"/>
          <w:numId w:val="11"/>
        </w:numPr>
        <w:shd w:val="clear" w:color="auto" w:fill="auto"/>
        <w:tabs>
          <w:tab w:val="left" w:pos="372"/>
        </w:tabs>
        <w:spacing w:line="485" w:lineRule="exact"/>
        <w:ind w:left="20" w:firstLine="0"/>
      </w:pPr>
      <w:r>
        <w:rPr>
          <w:rStyle w:val="1"/>
          <w:color w:val="000000"/>
          <w:lang w:eastAsia="en-US"/>
        </w:rPr>
        <w:t>Thanking God for a special event (went to the church, thanked)</w:t>
      </w:r>
    </w:p>
    <w:p w:rsidR="00000000" w:rsidRDefault="001C6B09">
      <w:pPr>
        <w:pStyle w:val="a6"/>
        <w:numPr>
          <w:ilvl w:val="0"/>
          <w:numId w:val="11"/>
        </w:numPr>
        <w:shd w:val="clear" w:color="auto" w:fill="auto"/>
        <w:tabs>
          <w:tab w:val="left" w:pos="372"/>
        </w:tabs>
        <w:spacing w:after="600" w:line="485" w:lineRule="exact"/>
        <w:ind w:left="360" w:right="20" w:hanging="340"/>
        <w:jc w:val="left"/>
      </w:pPr>
      <w:r>
        <w:rPr>
          <w:rStyle w:val="1"/>
          <w:color w:val="000000"/>
          <w:lang w:eastAsia="en-US"/>
        </w:rPr>
        <w:t>Not lasting cooperation between the natives and colonists (didn’t last, native people, colonists, the land, lives, were destroyed, many)</w:t>
      </w:r>
    </w:p>
    <w:p w:rsidR="00000000" w:rsidRDefault="001C6B09">
      <w:pPr>
        <w:pStyle w:val="a6"/>
        <w:shd w:val="clear" w:color="auto" w:fill="auto"/>
        <w:spacing w:after="482" w:line="260" w:lineRule="exact"/>
        <w:ind w:right="60" w:firstLine="0"/>
        <w:jc w:val="center"/>
      </w:pPr>
      <w:r>
        <w:rPr>
          <w:color w:val="000000"/>
          <w:u w:val="single"/>
          <w:lang w:eastAsia="en-US"/>
        </w:rPr>
        <w:t>Independence Day</w:t>
      </w:r>
    </w:p>
    <w:p w:rsidR="00000000" w:rsidRDefault="001C6B09">
      <w:pPr>
        <w:pStyle w:val="a6"/>
        <w:shd w:val="clear" w:color="auto" w:fill="auto"/>
        <w:spacing w:line="485" w:lineRule="exact"/>
        <w:ind w:left="20" w:right="20" w:firstLine="340"/>
      </w:pPr>
      <w:r>
        <w:rPr>
          <w:rStyle w:val="1"/>
          <w:color w:val="000000"/>
          <w:lang w:eastAsia="en-US"/>
        </w:rPr>
        <w:t xml:space="preserve">The fought of July is the American </w:t>
      </w:r>
      <w:r>
        <w:rPr>
          <w:rStyle w:val="1"/>
          <w:color w:val="000000"/>
          <w:lang w:eastAsia="en-US"/>
        </w:rPr>
        <w:t>nation’s birthday. Independence Day was adopted by the Declaration in 1776. The Declaration established the United States of America. On that day the Liberty Bell called the people to the State House to hear this document. There were speeches, parades, fir</w:t>
      </w:r>
      <w:r>
        <w:rPr>
          <w:rStyle w:val="1"/>
          <w:color w:val="000000"/>
          <w:lang w:eastAsia="en-US"/>
        </w:rPr>
        <w:t>eworks. The</w:t>
      </w:r>
    </w:p>
    <w:p w:rsidR="00000000" w:rsidRDefault="001C6B09">
      <w:pPr>
        <w:pStyle w:val="a6"/>
        <w:shd w:val="clear" w:color="auto" w:fill="auto"/>
        <w:spacing w:after="6" w:line="260" w:lineRule="exact"/>
        <w:ind w:right="20" w:firstLine="0"/>
        <w:jc w:val="center"/>
      </w:pPr>
      <w:r>
        <w:rPr>
          <w:rStyle w:val="1"/>
          <w:color w:val="000000"/>
          <w:lang w:eastAsia="en-US"/>
        </w:rPr>
        <w:t>words were written on Liberty Bell: Proclaim Liberty Throughout All the Land</w:t>
      </w:r>
    </w:p>
    <w:p w:rsidR="00000000" w:rsidRDefault="001C6B09">
      <w:pPr>
        <w:pStyle w:val="a6"/>
        <w:shd w:val="clear" w:color="auto" w:fill="auto"/>
        <w:ind w:left="20" w:firstLine="0"/>
      </w:pPr>
      <w:r>
        <w:rPr>
          <w:rStyle w:val="1"/>
          <w:color w:val="000000"/>
          <w:lang w:eastAsia="en-US"/>
        </w:rPr>
        <w:t>unto all the Inhabitants.</w:t>
      </w:r>
    </w:p>
    <w:p w:rsidR="00000000" w:rsidRDefault="001C6B09">
      <w:pPr>
        <w:pStyle w:val="a6"/>
        <w:shd w:val="clear" w:color="auto" w:fill="auto"/>
        <w:ind w:left="20" w:right="20" w:firstLine="340"/>
      </w:pPr>
      <w:r>
        <w:rPr>
          <w:rStyle w:val="1"/>
          <w:color w:val="000000"/>
          <w:lang w:eastAsia="en-US"/>
        </w:rPr>
        <w:t>The Federal City of Washington</w:t>
      </w:r>
      <w:r>
        <w:rPr>
          <w:rStyle w:val="1"/>
          <w:color w:val="000000"/>
          <w:lang w:eastAsia="en-US"/>
        </w:rPr>
        <w:t xml:space="preserve"> was established. The country boundaries expanded. There were many Focal celebrations in each town and city. There were baseball games, tree legged races water - melon eating contests, folk dancing and lots of lively music.</w:t>
      </w:r>
    </w:p>
    <w:p w:rsidR="00000000" w:rsidRDefault="001C6B09">
      <w:pPr>
        <w:pStyle w:val="a6"/>
        <w:shd w:val="clear" w:color="auto" w:fill="auto"/>
        <w:ind w:left="20" w:right="20" w:firstLine="340"/>
      </w:pPr>
      <w:r>
        <w:rPr>
          <w:rStyle w:val="1"/>
          <w:color w:val="000000"/>
          <w:lang w:eastAsia="en-US"/>
        </w:rPr>
        <w:t>There were children parade on de</w:t>
      </w:r>
      <w:r>
        <w:rPr>
          <w:rStyle w:val="1"/>
          <w:color w:val="000000"/>
          <w:lang w:eastAsia="en-US"/>
        </w:rPr>
        <w:t>corated- bicycles and then came a great event - a real pie-eating contest.</w:t>
      </w:r>
    </w:p>
    <w:p w:rsidR="00000000" w:rsidRDefault="001C6B09">
      <w:pPr>
        <w:pStyle w:val="a6"/>
        <w:shd w:val="clear" w:color="auto" w:fill="auto"/>
        <w:spacing w:after="476" w:line="260" w:lineRule="exact"/>
        <w:ind w:left="4440" w:firstLine="0"/>
        <w:jc w:val="left"/>
      </w:pPr>
      <w:r>
        <w:rPr>
          <w:rStyle w:val="1"/>
          <w:color w:val="000000"/>
          <w:lang w:eastAsia="en-US"/>
        </w:rPr>
        <w:t>Task</w:t>
      </w:r>
    </w:p>
    <w:p w:rsidR="00000000" w:rsidRDefault="001C6B09">
      <w:pPr>
        <w:pStyle w:val="a6"/>
        <w:numPr>
          <w:ilvl w:val="0"/>
          <w:numId w:val="12"/>
        </w:numPr>
        <w:shd w:val="clear" w:color="auto" w:fill="auto"/>
        <w:tabs>
          <w:tab w:val="left" w:pos="835"/>
        </w:tabs>
        <w:ind w:left="420" w:firstLine="0"/>
      </w:pPr>
      <w:r>
        <w:rPr>
          <w:rStyle w:val="1"/>
          <w:color w:val="000000"/>
          <w:lang w:val="ru-RU"/>
        </w:rPr>
        <w:t>Прочти текст со словарем;</w:t>
      </w:r>
    </w:p>
    <w:p w:rsidR="00000000" w:rsidRDefault="001C6B09">
      <w:pPr>
        <w:pStyle w:val="a6"/>
        <w:numPr>
          <w:ilvl w:val="0"/>
          <w:numId w:val="12"/>
        </w:numPr>
        <w:shd w:val="clear" w:color="auto" w:fill="auto"/>
        <w:tabs>
          <w:tab w:val="left" w:pos="835"/>
        </w:tabs>
        <w:ind w:left="420" w:firstLine="0"/>
      </w:pPr>
      <w:r>
        <w:rPr>
          <w:rStyle w:val="1"/>
          <w:color w:val="000000"/>
          <w:lang w:val="ru-RU"/>
        </w:rPr>
        <w:t>Дай английские эквиваленты:</w:t>
      </w:r>
    </w:p>
    <w:p w:rsidR="00000000" w:rsidRDefault="001C6B09">
      <w:pPr>
        <w:pStyle w:val="a6"/>
        <w:numPr>
          <w:ilvl w:val="0"/>
          <w:numId w:val="13"/>
        </w:numPr>
        <w:shd w:val="clear" w:color="auto" w:fill="auto"/>
        <w:tabs>
          <w:tab w:val="left" w:pos="835"/>
        </w:tabs>
        <w:ind w:left="740" w:firstLine="0"/>
      </w:pPr>
      <w:r>
        <w:rPr>
          <w:rStyle w:val="1"/>
          <w:color w:val="000000"/>
          <w:lang w:val="ru-RU"/>
        </w:rPr>
        <w:t>особое событие</w:t>
      </w:r>
    </w:p>
    <w:p w:rsidR="00000000" w:rsidRDefault="001C6B09">
      <w:pPr>
        <w:pStyle w:val="a6"/>
        <w:numPr>
          <w:ilvl w:val="0"/>
          <w:numId w:val="13"/>
        </w:numPr>
        <w:shd w:val="clear" w:color="auto" w:fill="auto"/>
        <w:tabs>
          <w:tab w:val="left" w:pos="835"/>
        </w:tabs>
        <w:ind w:left="740" w:firstLine="0"/>
      </w:pPr>
      <w:r>
        <w:rPr>
          <w:rStyle w:val="1"/>
          <w:color w:val="000000"/>
          <w:lang w:val="ru-RU"/>
        </w:rPr>
        <w:t>Новый мир</w:t>
      </w:r>
    </w:p>
    <w:p w:rsidR="00000000" w:rsidRDefault="001C6B09">
      <w:pPr>
        <w:pStyle w:val="a6"/>
        <w:numPr>
          <w:ilvl w:val="0"/>
          <w:numId w:val="13"/>
        </w:numPr>
        <w:shd w:val="clear" w:color="auto" w:fill="auto"/>
        <w:tabs>
          <w:tab w:val="left" w:pos="835"/>
        </w:tabs>
        <w:ind w:left="740" w:firstLine="0"/>
      </w:pPr>
      <w:r>
        <w:rPr>
          <w:rStyle w:val="1"/>
          <w:color w:val="000000"/>
          <w:lang w:val="ru-RU"/>
        </w:rPr>
        <w:t>запасы еды</w:t>
      </w:r>
    </w:p>
    <w:p w:rsidR="00000000" w:rsidRDefault="001C6B09">
      <w:pPr>
        <w:pStyle w:val="a6"/>
        <w:numPr>
          <w:ilvl w:val="0"/>
          <w:numId w:val="13"/>
        </w:numPr>
        <w:shd w:val="clear" w:color="auto" w:fill="auto"/>
        <w:tabs>
          <w:tab w:val="left" w:pos="835"/>
        </w:tabs>
        <w:ind w:left="740" w:firstLine="0"/>
      </w:pPr>
      <w:r>
        <w:rPr>
          <w:rStyle w:val="1"/>
          <w:color w:val="000000"/>
          <w:lang w:val="ru-RU"/>
        </w:rPr>
        <w:t>независимые штаты</w:t>
      </w:r>
    </w:p>
    <w:p w:rsidR="00000000" w:rsidRDefault="001C6B09">
      <w:pPr>
        <w:pStyle w:val="a6"/>
        <w:numPr>
          <w:ilvl w:val="0"/>
          <w:numId w:val="13"/>
        </w:numPr>
        <w:shd w:val="clear" w:color="auto" w:fill="auto"/>
        <w:tabs>
          <w:tab w:val="left" w:pos="835"/>
        </w:tabs>
        <w:ind w:left="740" w:firstLine="0"/>
      </w:pPr>
      <w:r>
        <w:rPr>
          <w:rStyle w:val="1"/>
          <w:color w:val="000000"/>
          <w:lang w:val="ru-RU"/>
        </w:rPr>
        <w:t>праздник урожая</w:t>
      </w:r>
    </w:p>
    <w:p w:rsidR="00000000" w:rsidRDefault="001C6B09">
      <w:pPr>
        <w:pStyle w:val="a6"/>
        <w:numPr>
          <w:ilvl w:val="0"/>
          <w:numId w:val="13"/>
        </w:numPr>
        <w:shd w:val="clear" w:color="auto" w:fill="auto"/>
        <w:tabs>
          <w:tab w:val="left" w:pos="835"/>
        </w:tabs>
        <w:spacing w:after="596"/>
        <w:ind w:left="740" w:firstLine="0"/>
      </w:pPr>
      <w:r>
        <w:rPr>
          <w:rStyle w:val="1"/>
          <w:color w:val="000000"/>
          <w:lang w:val="ru-RU"/>
        </w:rPr>
        <w:lastRenderedPageBreak/>
        <w:t>сырое путешествие</w:t>
      </w:r>
    </w:p>
    <w:p w:rsidR="00000000" w:rsidRDefault="001C6B09">
      <w:pPr>
        <w:pStyle w:val="a6"/>
        <w:shd w:val="clear" w:color="auto" w:fill="auto"/>
        <w:spacing w:after="668" w:line="260" w:lineRule="exact"/>
        <w:ind w:left="4160" w:firstLine="0"/>
        <w:jc w:val="left"/>
      </w:pPr>
      <w:r>
        <w:rPr>
          <w:color w:val="000000"/>
          <w:u w:val="single"/>
          <w:lang w:eastAsia="en-US"/>
        </w:rPr>
        <w:t>Match the words</w:t>
      </w:r>
    </w:p>
    <w:tbl>
      <w:tblPr>
        <w:tblW w:w="0" w:type="auto"/>
        <w:tblLayout w:type="fixed"/>
        <w:tblCellMar>
          <w:left w:w="0" w:type="dxa"/>
          <w:right w:w="0" w:type="dxa"/>
        </w:tblCellMar>
        <w:tblLook w:val="0000" w:firstRow="0" w:lastRow="0" w:firstColumn="0" w:lastColumn="0" w:noHBand="0" w:noVBand="0"/>
      </w:tblPr>
      <w:tblGrid>
        <w:gridCol w:w="2880"/>
        <w:gridCol w:w="3619"/>
      </w:tblGrid>
      <w:tr w:rsidR="00000000">
        <w:tblPrEx>
          <w:tblCellMar>
            <w:top w:w="0" w:type="dxa"/>
            <w:left w:w="0" w:type="dxa"/>
            <w:bottom w:w="0" w:type="dxa"/>
            <w:right w:w="0" w:type="dxa"/>
          </w:tblCellMar>
        </w:tblPrEx>
        <w:trPr>
          <w:trHeight w:hRule="exact" w:val="379"/>
        </w:trPr>
        <w:tc>
          <w:tcPr>
            <w:tcW w:w="2880"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40" w:firstLine="0"/>
              <w:jc w:val="left"/>
            </w:pPr>
            <w:r>
              <w:rPr>
                <w:color w:val="000000"/>
                <w:lang w:eastAsia="en-US"/>
              </w:rPr>
              <w:t>light</w:t>
            </w:r>
          </w:p>
        </w:tc>
        <w:tc>
          <w:tcPr>
            <w:tcW w:w="3619"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1960" w:firstLine="0"/>
              <w:jc w:val="left"/>
            </w:pPr>
            <w:r>
              <w:rPr>
                <w:color w:val="000000"/>
                <w:lang w:eastAsia="en-US"/>
              </w:rPr>
              <w:t>to the church</w:t>
            </w:r>
          </w:p>
        </w:tc>
      </w:tr>
      <w:tr w:rsidR="00000000">
        <w:tblPrEx>
          <w:tblCellMar>
            <w:top w:w="0" w:type="dxa"/>
            <w:left w:w="0" w:type="dxa"/>
            <w:bottom w:w="0" w:type="dxa"/>
            <w:right w:w="0" w:type="dxa"/>
          </w:tblCellMar>
        </w:tblPrEx>
        <w:trPr>
          <w:trHeight w:hRule="exact" w:val="490"/>
        </w:trPr>
        <w:tc>
          <w:tcPr>
            <w:tcW w:w="2880"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40" w:firstLine="0"/>
              <w:jc w:val="left"/>
            </w:pPr>
            <w:r>
              <w:rPr>
                <w:color w:val="000000"/>
                <w:lang w:eastAsia="en-US"/>
              </w:rPr>
              <w:t>cook</w:t>
            </w:r>
          </w:p>
        </w:tc>
        <w:tc>
          <w:tcPr>
            <w:tcW w:w="3619"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1960" w:firstLine="0"/>
              <w:jc w:val="left"/>
            </w:pPr>
            <w:r>
              <w:rPr>
                <w:color w:val="000000"/>
                <w:lang w:eastAsia="en-US"/>
              </w:rPr>
              <w:t>a day</w:t>
            </w:r>
          </w:p>
        </w:tc>
      </w:tr>
      <w:tr w:rsidR="00000000">
        <w:tblPrEx>
          <w:tblCellMar>
            <w:top w:w="0" w:type="dxa"/>
            <w:left w:w="0" w:type="dxa"/>
            <w:bottom w:w="0" w:type="dxa"/>
            <w:right w:w="0" w:type="dxa"/>
          </w:tblCellMar>
        </w:tblPrEx>
        <w:trPr>
          <w:trHeight w:hRule="exact" w:val="509"/>
        </w:trPr>
        <w:tc>
          <w:tcPr>
            <w:tcW w:w="2880"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40" w:firstLine="0"/>
              <w:jc w:val="left"/>
            </w:pPr>
            <w:r>
              <w:rPr>
                <w:color w:val="000000"/>
                <w:lang w:eastAsia="en-US"/>
              </w:rPr>
              <w:t>appointed</w:t>
            </w:r>
          </w:p>
        </w:tc>
        <w:tc>
          <w:tcPr>
            <w:tcW w:w="3619"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right="1080" w:firstLine="0"/>
              <w:jc w:val="right"/>
            </w:pPr>
            <w:r>
              <w:rPr>
                <w:color w:val="000000"/>
                <w:lang w:eastAsia="en-US"/>
              </w:rPr>
              <w:t>date</w:t>
            </w:r>
          </w:p>
        </w:tc>
      </w:tr>
      <w:tr w:rsidR="00000000">
        <w:tblPrEx>
          <w:tblCellMar>
            <w:top w:w="0" w:type="dxa"/>
            <w:left w:w="0" w:type="dxa"/>
            <w:bottom w:w="0" w:type="dxa"/>
            <w:right w:w="0" w:type="dxa"/>
          </w:tblCellMar>
        </w:tblPrEx>
        <w:trPr>
          <w:trHeight w:hRule="exact" w:val="446"/>
        </w:trPr>
        <w:tc>
          <w:tcPr>
            <w:tcW w:w="2880"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40" w:firstLine="0"/>
              <w:jc w:val="left"/>
            </w:pPr>
            <w:r>
              <w:rPr>
                <w:color w:val="000000"/>
                <w:lang w:eastAsia="en-US"/>
              </w:rPr>
              <w:t>went</w:t>
            </w:r>
          </w:p>
        </w:tc>
        <w:tc>
          <w:tcPr>
            <w:tcW w:w="3619"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right="1080" w:firstLine="0"/>
              <w:jc w:val="right"/>
            </w:pPr>
            <w:r>
              <w:rPr>
                <w:color w:val="000000"/>
                <w:lang w:eastAsia="en-US"/>
              </w:rPr>
              <w:t>food</w:t>
            </w:r>
          </w:p>
        </w:tc>
      </w:tr>
      <w:tr w:rsidR="00000000">
        <w:tblPrEx>
          <w:tblCellMar>
            <w:top w:w="0" w:type="dxa"/>
            <w:left w:w="0" w:type="dxa"/>
            <w:bottom w:w="0" w:type="dxa"/>
            <w:right w:w="0" w:type="dxa"/>
          </w:tblCellMar>
        </w:tblPrEx>
        <w:trPr>
          <w:trHeight w:hRule="exact" w:val="518"/>
        </w:trPr>
        <w:tc>
          <w:tcPr>
            <w:tcW w:w="2880"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40" w:firstLine="0"/>
              <w:jc w:val="left"/>
            </w:pPr>
            <w:r>
              <w:rPr>
                <w:color w:val="000000"/>
                <w:lang w:eastAsia="en-US"/>
              </w:rPr>
              <w:t>proclaimed</w:t>
            </w:r>
          </w:p>
        </w:tc>
        <w:tc>
          <w:tcPr>
            <w:tcW w:w="3619"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1960" w:firstLine="0"/>
              <w:jc w:val="left"/>
            </w:pPr>
            <w:r>
              <w:rPr>
                <w:color w:val="000000"/>
                <w:lang w:eastAsia="en-US"/>
              </w:rPr>
              <w:t>the holiday</w:t>
            </w:r>
          </w:p>
        </w:tc>
      </w:tr>
      <w:tr w:rsidR="00000000">
        <w:tblPrEx>
          <w:tblCellMar>
            <w:top w:w="0" w:type="dxa"/>
            <w:left w:w="0" w:type="dxa"/>
            <w:bottom w:w="0" w:type="dxa"/>
            <w:right w:w="0" w:type="dxa"/>
          </w:tblCellMar>
        </w:tblPrEx>
        <w:trPr>
          <w:trHeight w:hRule="exact" w:val="403"/>
        </w:trPr>
        <w:tc>
          <w:tcPr>
            <w:tcW w:w="2880" w:type="dxa"/>
            <w:tcBorders>
              <w:top w:val="nil"/>
              <w:left w:val="nil"/>
              <w:bottom w:val="nil"/>
              <w:right w:val="nil"/>
            </w:tcBorders>
            <w:shd w:val="clear" w:color="auto" w:fill="FFFFFF"/>
          </w:tcPr>
          <w:p w:rsidR="00000000" w:rsidRDefault="001C6B09">
            <w:pPr>
              <w:pStyle w:val="a6"/>
              <w:framePr w:w="6499" w:wrap="notBeside" w:vAnchor="text" w:hAnchor="text" w:y="1"/>
              <w:shd w:val="clear" w:color="auto" w:fill="auto"/>
              <w:spacing w:line="260" w:lineRule="exact"/>
              <w:ind w:left="40" w:firstLine="0"/>
              <w:jc w:val="left"/>
            </w:pPr>
            <w:r>
              <w:rPr>
                <w:color w:val="000000"/>
                <w:lang w:eastAsia="en-US"/>
              </w:rPr>
              <w:t>set</w:t>
            </w:r>
          </w:p>
        </w:tc>
        <w:tc>
          <w:tcPr>
            <w:tcW w:w="3619" w:type="dxa"/>
            <w:tcBorders>
              <w:top w:val="nil"/>
              <w:left w:val="nil"/>
              <w:bottom w:val="nil"/>
              <w:right w:val="nil"/>
            </w:tcBorders>
            <w:shd w:val="clear" w:color="auto" w:fill="FFFFFF"/>
          </w:tcPr>
          <w:p w:rsidR="00000000" w:rsidRDefault="001C6B09">
            <w:pPr>
              <w:framePr w:w="6499" w:wrap="notBeside" w:vAnchor="text" w:hAnchor="text" w:y="1"/>
              <w:rPr>
                <w:color w:val="auto"/>
                <w:sz w:val="10"/>
                <w:szCs w:val="10"/>
                <w:lang w:eastAsia="ru-RU"/>
              </w:rPr>
            </w:pPr>
          </w:p>
        </w:tc>
      </w:tr>
    </w:tbl>
    <w:p w:rsidR="00000000" w:rsidRDefault="001C6B09">
      <w:pPr>
        <w:rPr>
          <w:color w:val="auto"/>
          <w:sz w:val="2"/>
          <w:szCs w:val="2"/>
          <w:lang w:eastAsia="ru-RU"/>
        </w:rPr>
      </w:pPr>
    </w:p>
    <w:p w:rsidR="00000000" w:rsidRDefault="001C6B09">
      <w:pPr>
        <w:pStyle w:val="a6"/>
        <w:shd w:val="clear" w:color="auto" w:fill="auto"/>
        <w:spacing w:before="589" w:line="260" w:lineRule="exact"/>
        <w:ind w:left="40" w:firstLine="0"/>
        <w:jc w:val="left"/>
      </w:pPr>
      <w:r>
        <w:rPr>
          <w:rStyle w:val="1"/>
          <w:color w:val="000000"/>
          <w:lang w:eastAsia="en-US"/>
        </w:rPr>
        <w:t>Write in Russian the main things of the text.</w:t>
      </w:r>
    </w:p>
    <w:p w:rsidR="00000000" w:rsidRDefault="001C6B09">
      <w:pPr>
        <w:pStyle w:val="a6"/>
        <w:shd w:val="clear" w:color="auto" w:fill="auto"/>
        <w:spacing w:line="965" w:lineRule="exact"/>
        <w:ind w:left="40" w:firstLine="0"/>
        <w:jc w:val="left"/>
      </w:pPr>
      <w:r>
        <w:rPr>
          <w:rStyle w:val="1"/>
          <w:color w:val="000000"/>
          <w:lang w:eastAsia="en-US"/>
        </w:rPr>
        <w:t>Share the facts with your classmates.</w:t>
      </w:r>
    </w:p>
    <w:p w:rsidR="00000000" w:rsidRDefault="001C6B09">
      <w:pPr>
        <w:pStyle w:val="a6"/>
        <w:shd w:val="clear" w:color="auto" w:fill="auto"/>
        <w:spacing w:line="965" w:lineRule="exact"/>
        <w:ind w:left="3540" w:firstLine="0"/>
        <w:jc w:val="left"/>
      </w:pPr>
      <w:r>
        <w:rPr>
          <w:color w:val="000000"/>
          <w:u w:val="single"/>
          <w:lang w:eastAsia="en-US"/>
        </w:rPr>
        <w:t>Answer the questions</w:t>
      </w:r>
    </w:p>
    <w:p w:rsidR="00000000" w:rsidRDefault="001C6B09">
      <w:pPr>
        <w:pStyle w:val="a6"/>
        <w:numPr>
          <w:ilvl w:val="0"/>
          <w:numId w:val="14"/>
        </w:numPr>
        <w:shd w:val="clear" w:color="auto" w:fill="auto"/>
        <w:tabs>
          <w:tab w:val="left" w:pos="835"/>
        </w:tabs>
        <w:spacing w:line="965" w:lineRule="exact"/>
        <w:ind w:left="420" w:firstLine="0"/>
      </w:pPr>
      <w:r>
        <w:rPr>
          <w:rStyle w:val="1"/>
          <w:color w:val="000000"/>
          <w:lang w:eastAsia="en-US"/>
        </w:rPr>
        <w:t>How many days lasted the Pilgrim’s</w:t>
      </w:r>
      <w:r>
        <w:rPr>
          <w:rStyle w:val="1"/>
          <w:color w:val="000000"/>
          <w:lang w:eastAsia="en-US"/>
        </w:rPr>
        <w:t xml:space="preserve"> trip to the New World last?</w:t>
      </w:r>
    </w:p>
    <w:p w:rsidR="00000000" w:rsidRDefault="001C6B09">
      <w:pPr>
        <w:pStyle w:val="a6"/>
        <w:numPr>
          <w:ilvl w:val="0"/>
          <w:numId w:val="14"/>
        </w:numPr>
        <w:shd w:val="clear" w:color="auto" w:fill="auto"/>
        <w:tabs>
          <w:tab w:val="left" w:pos="835"/>
        </w:tabs>
        <w:spacing w:line="485" w:lineRule="exact"/>
        <w:ind w:left="420" w:firstLine="0"/>
      </w:pPr>
      <w:r>
        <w:rPr>
          <w:rStyle w:val="1"/>
          <w:color w:val="000000"/>
          <w:lang w:eastAsia="en-US"/>
        </w:rPr>
        <w:t>Why was the voyage very difficult?</w:t>
      </w:r>
    </w:p>
    <w:p w:rsidR="00000000" w:rsidRDefault="001C6B09">
      <w:pPr>
        <w:pStyle w:val="a6"/>
        <w:numPr>
          <w:ilvl w:val="0"/>
          <w:numId w:val="14"/>
        </w:numPr>
        <w:shd w:val="clear" w:color="auto" w:fill="auto"/>
        <w:tabs>
          <w:tab w:val="left" w:pos="835"/>
        </w:tabs>
        <w:spacing w:line="485" w:lineRule="exact"/>
        <w:ind w:left="420" w:firstLine="0"/>
      </w:pPr>
      <w:r>
        <w:rPr>
          <w:rStyle w:val="1"/>
          <w:color w:val="000000"/>
          <w:lang w:eastAsia="en-US"/>
        </w:rPr>
        <w:t>In what did they and the Indians take part?</w:t>
      </w:r>
    </w:p>
    <w:p w:rsidR="00000000" w:rsidRDefault="001C6B09">
      <w:pPr>
        <w:pStyle w:val="a6"/>
        <w:numPr>
          <w:ilvl w:val="0"/>
          <w:numId w:val="14"/>
        </w:numPr>
        <w:shd w:val="clear" w:color="auto" w:fill="auto"/>
        <w:tabs>
          <w:tab w:val="left" w:pos="835"/>
        </w:tabs>
        <w:spacing w:line="485" w:lineRule="exact"/>
        <w:ind w:left="420" w:firstLine="0"/>
        <w:sectPr w:rsidR="00000000">
          <w:headerReference w:type="even" r:id="rId8"/>
          <w:headerReference w:type="default" r:id="rId9"/>
          <w:headerReference w:type="first" r:id="rId10"/>
          <w:pgSz w:w="11909" w:h="16838"/>
          <w:pgMar w:top="546" w:right="585" w:bottom="815" w:left="585" w:header="0" w:footer="3" w:gutter="658"/>
          <w:cols w:space="720"/>
          <w:noEndnote/>
          <w:titlePg/>
          <w:docGrid w:linePitch="360"/>
        </w:sectPr>
      </w:pPr>
      <w:r>
        <w:rPr>
          <w:rStyle w:val="1"/>
          <w:color w:val="000000"/>
          <w:lang w:eastAsia="en-US"/>
        </w:rPr>
        <w:t>Who set the date for Thanksgiving in 1939?</w:t>
      </w:r>
    </w:p>
    <w:p w:rsidR="00000000" w:rsidRDefault="001C6B09">
      <w:pPr>
        <w:pStyle w:val="a6"/>
        <w:shd w:val="clear" w:color="auto" w:fill="auto"/>
        <w:spacing w:after="89" w:line="260" w:lineRule="exact"/>
        <w:ind w:right="20" w:firstLine="0"/>
        <w:jc w:val="center"/>
      </w:pPr>
      <w:r>
        <w:rPr>
          <w:rStyle w:val="1"/>
          <w:color w:val="000000"/>
          <w:lang w:eastAsia="en-US"/>
        </w:rPr>
        <w:lastRenderedPageBreak/>
        <w:t>«We must never forget that the highest appreciation isn’</w:t>
      </w:r>
      <w:r>
        <w:rPr>
          <w:rStyle w:val="1"/>
          <w:color w:val="000000"/>
          <w:lang w:eastAsia="en-US"/>
        </w:rPr>
        <w:t>t to utter words, but to live</w:t>
      </w:r>
    </w:p>
    <w:p w:rsidR="00000000" w:rsidRDefault="001C6B09">
      <w:pPr>
        <w:pStyle w:val="a6"/>
        <w:shd w:val="clear" w:color="auto" w:fill="auto"/>
        <w:tabs>
          <w:tab w:val="center" w:pos="7030"/>
          <w:tab w:val="right" w:pos="8638"/>
        </w:tabs>
        <w:spacing w:after="641" w:line="340" w:lineRule="exact"/>
        <w:ind w:left="4140" w:firstLine="0"/>
      </w:pPr>
      <w:r>
        <w:rPr>
          <w:rStyle w:val="1"/>
          <w:color w:val="000000"/>
          <w:lang w:eastAsia="en-US"/>
        </w:rPr>
        <w:t>by them»</w:t>
      </w:r>
      <w:r>
        <w:rPr>
          <w:rStyle w:val="1"/>
          <w:color w:val="000000"/>
          <w:lang w:eastAsia="en-US"/>
        </w:rPr>
        <w:tab/>
      </w:r>
    </w:p>
    <w:p w:rsidR="00000000" w:rsidRDefault="001C6B09">
      <w:pPr>
        <w:pStyle w:val="a6"/>
        <w:shd w:val="clear" w:color="auto" w:fill="auto"/>
        <w:spacing w:after="486" w:line="260" w:lineRule="exact"/>
        <w:ind w:right="20" w:firstLine="0"/>
        <w:jc w:val="center"/>
      </w:pPr>
      <w:r>
        <w:rPr>
          <w:color w:val="000000"/>
          <w:u w:val="single"/>
          <w:lang w:eastAsia="en-US"/>
        </w:rPr>
        <w:t>John Fitz Gerald Kennedy</w:t>
      </w:r>
    </w:p>
    <w:p w:rsidR="00000000" w:rsidRDefault="001C6B09">
      <w:pPr>
        <w:pStyle w:val="a6"/>
        <w:shd w:val="clear" w:color="auto" w:fill="auto"/>
        <w:ind w:left="20" w:right="20" w:firstLine="340"/>
      </w:pPr>
      <w:r>
        <w:rPr>
          <w:rStyle w:val="1"/>
          <w:color w:val="000000"/>
          <w:lang w:eastAsia="en-US"/>
        </w:rPr>
        <w:t>The pilgrims trip to New World abroad the «Mayflower» lasted 65 days. It was a cold and damp journey. Passengers couldn’t light a fire for warmth, for cooking food. Only half of the 110 Pilgr</w:t>
      </w:r>
      <w:r>
        <w:rPr>
          <w:rStyle w:val="1"/>
          <w:color w:val="000000"/>
          <w:lang w:eastAsia="en-US"/>
        </w:rPr>
        <w:t xml:space="preserve">ims survived 1620 in the New World. They were helped with food sources thanks to the guidance of the Indian by name Squanto. The colonests and Indians took part in the harvest feast in 1621. William Brad food proclaimed the day of thanksgiving and prayer. </w:t>
      </w:r>
      <w:r>
        <w:rPr>
          <w:rStyle w:val="1"/>
          <w:color w:val="000000"/>
          <w:lang w:eastAsia="en-US"/>
        </w:rPr>
        <w:t xml:space="preserve">Abraham Lincoln appointed a day as the last Thursday in November. Lincoln’s daughter in 1784 considered a turkey to be a symbol for the newly independent United </w:t>
      </w:r>
      <w:r>
        <w:rPr>
          <w:rStyle w:val="1"/>
          <w:color w:val="000000"/>
          <w:lang w:eastAsia="en-US"/>
        </w:rPr>
        <w:lastRenderedPageBreak/>
        <w:t>States. Franklin Roosevelt set the day far Thanksgiving to the fourth Thursday of November in 1</w:t>
      </w:r>
      <w:r>
        <w:rPr>
          <w:rStyle w:val="1"/>
          <w:color w:val="000000"/>
          <w:lang w:eastAsia="en-US"/>
        </w:rPr>
        <w:t>939. On that day colonists went to the church to thanks God for a special event.</w:t>
      </w:r>
    </w:p>
    <w:p w:rsidR="00000000" w:rsidRDefault="001C6B09">
      <w:pPr>
        <w:pStyle w:val="a6"/>
        <w:shd w:val="clear" w:color="auto" w:fill="auto"/>
        <w:spacing w:after="596"/>
        <w:ind w:left="20" w:right="20" w:firstLine="340"/>
      </w:pPr>
      <w:r>
        <w:rPr>
          <w:rStyle w:val="1"/>
          <w:color w:val="000000"/>
          <w:lang w:eastAsia="en-US"/>
        </w:rPr>
        <w:t>But the spirit of cooperation didn’t last long between the native people and colonists. The land and live of the natives were destroyed many times.</w:t>
      </w:r>
    </w:p>
    <w:p w:rsidR="00000000" w:rsidRDefault="001C6B09">
      <w:pPr>
        <w:pStyle w:val="a6"/>
        <w:shd w:val="clear" w:color="auto" w:fill="auto"/>
        <w:spacing w:after="548" w:line="260" w:lineRule="exact"/>
        <w:ind w:left="4140" w:firstLine="0"/>
      </w:pPr>
      <w:r>
        <w:rPr>
          <w:color w:val="000000"/>
          <w:u w:val="single"/>
          <w:lang w:eastAsia="en-US"/>
        </w:rPr>
        <w:t>Vocabulary</w:t>
      </w:r>
    </w:p>
    <w:tbl>
      <w:tblPr>
        <w:tblW w:w="0" w:type="auto"/>
        <w:tblLayout w:type="fixed"/>
        <w:tblCellMar>
          <w:left w:w="0" w:type="dxa"/>
          <w:right w:w="0" w:type="dxa"/>
        </w:tblCellMar>
        <w:tblLook w:val="0000" w:firstRow="0" w:lastRow="0" w:firstColumn="0" w:lastColumn="0" w:noHBand="0" w:noVBand="0"/>
      </w:tblPr>
      <w:tblGrid>
        <w:gridCol w:w="1757"/>
        <w:gridCol w:w="3758"/>
      </w:tblGrid>
      <w:tr w:rsidR="00000000">
        <w:tblPrEx>
          <w:tblCellMar>
            <w:top w:w="0" w:type="dxa"/>
            <w:left w:w="0" w:type="dxa"/>
            <w:bottom w:w="0" w:type="dxa"/>
            <w:right w:w="0" w:type="dxa"/>
          </w:tblCellMar>
        </w:tblPrEx>
        <w:trPr>
          <w:trHeight w:hRule="exact" w:val="427"/>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Event</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552"/>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Set the date</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494"/>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Last (ed)</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466"/>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Couldn’t light</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480"/>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For warmth</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538"/>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Survived</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374"/>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Were helped</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595"/>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Harvest feast</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446"/>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Passengers</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427"/>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Food sources</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r w:rsidR="00000000">
        <w:tblPrEx>
          <w:tblCellMar>
            <w:top w:w="0" w:type="dxa"/>
            <w:left w:w="0" w:type="dxa"/>
            <w:bottom w:w="0" w:type="dxa"/>
            <w:right w:w="0" w:type="dxa"/>
          </w:tblCellMar>
        </w:tblPrEx>
        <w:trPr>
          <w:trHeight w:hRule="exact" w:val="538"/>
        </w:trPr>
        <w:tc>
          <w:tcPr>
            <w:tcW w:w="1757" w:type="dxa"/>
            <w:tcBorders>
              <w:top w:val="nil"/>
              <w:left w:val="nil"/>
              <w:bottom w:val="nil"/>
              <w:right w:val="nil"/>
            </w:tcBorders>
            <w:shd w:val="clear" w:color="auto" w:fill="FFFFFF"/>
          </w:tcPr>
          <w:p w:rsidR="00000000" w:rsidRDefault="001C6B09">
            <w:pPr>
              <w:pStyle w:val="a6"/>
              <w:framePr w:w="5515" w:wrap="notBeside" w:vAnchor="text" w:hAnchor="text" w:y="1"/>
              <w:shd w:val="clear" w:color="auto" w:fill="auto"/>
              <w:spacing w:line="260" w:lineRule="exact"/>
              <w:ind w:left="40" w:firstLine="0"/>
              <w:jc w:val="left"/>
            </w:pPr>
            <w:r>
              <w:rPr>
                <w:color w:val="000000"/>
                <w:lang w:eastAsia="en-US"/>
              </w:rPr>
              <w:t>Cooperation</w:t>
            </w:r>
          </w:p>
        </w:tc>
        <w:tc>
          <w:tcPr>
            <w:tcW w:w="3758" w:type="dxa"/>
            <w:tcBorders>
              <w:top w:val="nil"/>
              <w:left w:val="nil"/>
              <w:bottom w:val="nil"/>
              <w:right w:val="nil"/>
            </w:tcBorders>
            <w:shd w:val="clear" w:color="auto" w:fill="FFFFFF"/>
          </w:tcPr>
          <w:p w:rsidR="00000000" w:rsidRDefault="001C6B09">
            <w:pPr>
              <w:framePr w:w="5515" w:wrap="notBeside" w:vAnchor="text" w:hAnchor="text" w:y="1"/>
              <w:rPr>
                <w:color w:val="auto"/>
                <w:sz w:val="10"/>
                <w:szCs w:val="10"/>
                <w:lang w:eastAsia="ru-RU"/>
              </w:rPr>
            </w:pPr>
          </w:p>
        </w:tc>
      </w:tr>
    </w:tbl>
    <w:p w:rsidR="00000000" w:rsidRDefault="001C6B09">
      <w:pPr>
        <w:rPr>
          <w:color w:val="auto"/>
          <w:sz w:val="2"/>
          <w:szCs w:val="2"/>
          <w:lang w:eastAsia="ru-RU"/>
        </w:rPr>
      </w:pPr>
    </w:p>
    <w:p w:rsidR="00000000" w:rsidRDefault="001C6B09">
      <w:pPr>
        <w:pStyle w:val="a6"/>
        <w:shd w:val="clear" w:color="auto" w:fill="auto"/>
        <w:spacing w:after="482" w:line="260" w:lineRule="exact"/>
        <w:ind w:left="80" w:firstLine="0"/>
        <w:jc w:val="center"/>
      </w:pPr>
      <w:r>
        <w:rPr>
          <w:color w:val="000000"/>
          <w:u w:val="single"/>
          <w:lang w:eastAsia="en-US"/>
        </w:rPr>
        <w:t>Prove that</w:t>
      </w:r>
    </w:p>
    <w:p w:rsidR="00000000" w:rsidRDefault="001C6B09">
      <w:pPr>
        <w:pStyle w:val="a6"/>
        <w:shd w:val="clear" w:color="auto" w:fill="auto"/>
        <w:spacing w:after="600" w:line="485" w:lineRule="exact"/>
        <w:ind w:left="360" w:right="3920" w:firstLine="0"/>
        <w:jc w:val="left"/>
      </w:pPr>
      <w:r>
        <w:rPr>
          <w:rStyle w:val="1"/>
          <w:color w:val="000000"/>
          <w:lang w:eastAsia="en-US"/>
        </w:rPr>
        <w:t>Celts honoured the sun god and the died people. Children changed this holiday.</w:t>
      </w:r>
    </w:p>
    <w:p w:rsidR="00000000" w:rsidRDefault="001C6B09">
      <w:pPr>
        <w:pStyle w:val="a6"/>
        <w:shd w:val="clear" w:color="auto" w:fill="auto"/>
        <w:spacing w:after="182" w:line="260" w:lineRule="exact"/>
        <w:ind w:left="360" w:firstLine="0"/>
      </w:pPr>
      <w:r>
        <w:rPr>
          <w:color w:val="000000"/>
          <w:u w:val="single"/>
          <w:lang w:eastAsia="en-US"/>
        </w:rPr>
        <w:t>The Main Idea</w:t>
      </w:r>
    </w:p>
    <w:p w:rsidR="00000000" w:rsidRDefault="001C6B09">
      <w:pPr>
        <w:pStyle w:val="a6"/>
        <w:shd w:val="clear" w:color="auto" w:fill="auto"/>
        <w:spacing w:after="657" w:line="260" w:lineRule="exact"/>
        <w:ind w:left="360" w:firstLine="0"/>
      </w:pPr>
      <w:r>
        <w:rPr>
          <w:rStyle w:val="1"/>
          <w:color w:val="000000"/>
          <w:lang w:eastAsia="en-US"/>
        </w:rPr>
        <w:t>Interesting tradition in England</w:t>
      </w:r>
    </w:p>
    <w:p w:rsidR="00000000" w:rsidRDefault="001C6B09">
      <w:pPr>
        <w:pStyle w:val="a6"/>
        <w:shd w:val="clear" w:color="auto" w:fill="auto"/>
        <w:spacing w:after="486" w:line="260" w:lineRule="exact"/>
        <w:ind w:left="80" w:firstLine="0"/>
        <w:jc w:val="center"/>
      </w:pPr>
      <w:r>
        <w:rPr>
          <w:color w:val="000000"/>
          <w:u w:val="single"/>
          <w:lang w:eastAsia="en-US"/>
        </w:rPr>
        <w:t>Plan</w:t>
      </w:r>
    </w:p>
    <w:p w:rsidR="00000000" w:rsidRDefault="001C6B09">
      <w:pPr>
        <w:pStyle w:val="a6"/>
        <w:numPr>
          <w:ilvl w:val="0"/>
          <w:numId w:val="15"/>
        </w:numPr>
        <w:shd w:val="clear" w:color="auto" w:fill="auto"/>
        <w:tabs>
          <w:tab w:val="left" w:pos="713"/>
        </w:tabs>
        <w:ind w:left="360" w:firstLine="0"/>
      </w:pPr>
      <w:r>
        <w:rPr>
          <w:rStyle w:val="1"/>
          <w:color w:val="000000"/>
          <w:lang w:eastAsia="en-US"/>
        </w:rPr>
        <w:t>The colourful holiday</w:t>
      </w:r>
    </w:p>
    <w:p w:rsidR="00000000" w:rsidRDefault="001C6B09">
      <w:pPr>
        <w:pStyle w:val="a6"/>
        <w:numPr>
          <w:ilvl w:val="0"/>
          <w:numId w:val="15"/>
        </w:numPr>
        <w:shd w:val="clear" w:color="auto" w:fill="auto"/>
        <w:tabs>
          <w:tab w:val="left" w:pos="713"/>
        </w:tabs>
        <w:ind w:left="360" w:firstLine="0"/>
      </w:pPr>
      <w:r>
        <w:rPr>
          <w:rStyle w:val="1"/>
          <w:color w:val="000000"/>
          <w:lang w:eastAsia="en-US"/>
        </w:rPr>
        <w:t>Seeing the winter off</w:t>
      </w:r>
    </w:p>
    <w:p w:rsidR="00000000" w:rsidRDefault="001C6B09">
      <w:pPr>
        <w:pStyle w:val="a6"/>
        <w:numPr>
          <w:ilvl w:val="0"/>
          <w:numId w:val="15"/>
        </w:numPr>
        <w:shd w:val="clear" w:color="auto" w:fill="auto"/>
        <w:tabs>
          <w:tab w:val="left" w:pos="713"/>
        </w:tabs>
        <w:ind w:left="360" w:firstLine="0"/>
      </w:pPr>
      <w:r>
        <w:rPr>
          <w:rStyle w:val="1"/>
          <w:color w:val="000000"/>
          <w:lang w:eastAsia="en-US"/>
        </w:rPr>
        <w:t>Different entertainments on the holiday</w:t>
      </w:r>
    </w:p>
    <w:p w:rsidR="00000000" w:rsidRDefault="001C6B09">
      <w:pPr>
        <w:pStyle w:val="a6"/>
        <w:numPr>
          <w:ilvl w:val="0"/>
          <w:numId w:val="15"/>
        </w:numPr>
        <w:shd w:val="clear" w:color="auto" w:fill="auto"/>
        <w:tabs>
          <w:tab w:val="left" w:pos="713"/>
        </w:tabs>
        <w:spacing w:after="596"/>
        <w:ind w:left="360" w:firstLine="0"/>
      </w:pPr>
      <w:r>
        <w:rPr>
          <w:rStyle w:val="1"/>
          <w:color w:val="000000"/>
          <w:lang w:eastAsia="en-US"/>
        </w:rPr>
        <w:lastRenderedPageBreak/>
        <w:t>Much fun for children</w:t>
      </w:r>
    </w:p>
    <w:p w:rsidR="00000000" w:rsidRDefault="001C6B09">
      <w:pPr>
        <w:pStyle w:val="a6"/>
        <w:shd w:val="clear" w:color="auto" w:fill="auto"/>
        <w:spacing w:after="662" w:line="260" w:lineRule="exact"/>
        <w:ind w:left="20" w:firstLine="0"/>
        <w:jc w:val="left"/>
      </w:pPr>
      <w:r>
        <w:rPr>
          <w:color w:val="000000"/>
          <w:u w:val="single"/>
          <w:lang w:eastAsia="en-US"/>
        </w:rPr>
        <w:t>The teacher retells the contents in brief, then children read.</w:t>
      </w:r>
    </w:p>
    <w:p w:rsidR="00000000" w:rsidRDefault="001C6B09">
      <w:pPr>
        <w:pStyle w:val="a6"/>
        <w:shd w:val="clear" w:color="auto" w:fill="auto"/>
        <w:spacing w:after="486" w:line="260" w:lineRule="exact"/>
        <w:ind w:left="80" w:firstLine="0"/>
        <w:jc w:val="center"/>
      </w:pPr>
      <w:r>
        <w:rPr>
          <w:color w:val="000000"/>
          <w:u w:val="single"/>
          <w:lang w:eastAsia="en-US"/>
        </w:rPr>
        <w:t>Conversation about seeing</w:t>
      </w:r>
      <w:r>
        <w:rPr>
          <w:color w:val="000000"/>
          <w:u w:val="single"/>
          <w:lang w:eastAsia="en-US"/>
        </w:rPr>
        <w:t xml:space="preserve"> the winter off in Russia</w:t>
      </w:r>
    </w:p>
    <w:p w:rsidR="00000000" w:rsidRDefault="001C6B09">
      <w:pPr>
        <w:pStyle w:val="a6"/>
        <w:shd w:val="clear" w:color="auto" w:fill="auto"/>
        <w:ind w:left="20" w:firstLine="0"/>
        <w:jc w:val="left"/>
      </w:pPr>
      <w:r>
        <w:rPr>
          <w:rStyle w:val="1"/>
          <w:color w:val="000000"/>
          <w:lang w:eastAsia="en-US"/>
        </w:rPr>
        <w:t>When do our people see winter off?</w:t>
      </w:r>
    </w:p>
    <w:p w:rsidR="00000000" w:rsidRDefault="001C6B09">
      <w:pPr>
        <w:pStyle w:val="a6"/>
        <w:shd w:val="clear" w:color="auto" w:fill="auto"/>
        <w:ind w:left="20" w:firstLine="0"/>
        <w:jc w:val="left"/>
      </w:pPr>
      <w:r>
        <w:rPr>
          <w:rStyle w:val="1"/>
          <w:color w:val="000000"/>
          <w:lang w:eastAsia="en-US"/>
        </w:rPr>
        <w:t>What do they do on this day in March?</w:t>
      </w:r>
    </w:p>
    <w:p w:rsidR="00000000" w:rsidRDefault="001C6B09">
      <w:pPr>
        <w:pStyle w:val="a6"/>
        <w:shd w:val="clear" w:color="auto" w:fill="auto"/>
        <w:ind w:left="20" w:firstLine="0"/>
        <w:jc w:val="left"/>
      </w:pPr>
      <w:r>
        <w:rPr>
          <w:rStyle w:val="1"/>
          <w:color w:val="000000"/>
          <w:lang w:eastAsia="en-US"/>
        </w:rPr>
        <w:t>They take the forms of animals, don’t they?</w:t>
      </w:r>
    </w:p>
    <w:p w:rsidR="00000000" w:rsidRDefault="001C6B09">
      <w:pPr>
        <w:pStyle w:val="a6"/>
        <w:shd w:val="clear" w:color="auto" w:fill="auto"/>
        <w:ind w:left="20" w:firstLine="0"/>
        <w:jc w:val="left"/>
      </w:pPr>
      <w:r>
        <w:rPr>
          <w:rStyle w:val="1"/>
          <w:color w:val="000000"/>
          <w:lang w:eastAsia="en-US"/>
        </w:rPr>
        <w:t>What games can we see?</w:t>
      </w:r>
    </w:p>
    <w:p w:rsidR="00000000" w:rsidRDefault="001C6B09">
      <w:pPr>
        <w:pStyle w:val="a6"/>
        <w:shd w:val="clear" w:color="auto" w:fill="auto"/>
        <w:ind w:left="20" w:firstLine="0"/>
        <w:jc w:val="left"/>
      </w:pPr>
      <w:r>
        <w:rPr>
          <w:rStyle w:val="1"/>
          <w:color w:val="000000"/>
          <w:lang w:eastAsia="en-US"/>
        </w:rPr>
        <w:t>Children take part in different competitions, don’t they?</w:t>
      </w:r>
    </w:p>
    <w:p w:rsidR="00000000" w:rsidRDefault="001C6B09">
      <w:pPr>
        <w:pStyle w:val="a6"/>
        <w:shd w:val="clear" w:color="auto" w:fill="auto"/>
        <w:ind w:left="20" w:firstLine="0"/>
        <w:jc w:val="left"/>
      </w:pPr>
      <w:r>
        <w:rPr>
          <w:rStyle w:val="1"/>
          <w:color w:val="000000"/>
          <w:lang w:eastAsia="en-US"/>
        </w:rPr>
        <w:t xml:space="preserve">Do people burn the scarecrow of </w:t>
      </w:r>
      <w:r>
        <w:rPr>
          <w:rStyle w:val="1"/>
          <w:color w:val="000000"/>
          <w:lang w:eastAsia="en-US"/>
        </w:rPr>
        <w:t>winter?</w:t>
      </w:r>
    </w:p>
    <w:p w:rsidR="00000000" w:rsidRDefault="001C6B09">
      <w:pPr>
        <w:pStyle w:val="a6"/>
        <w:shd w:val="clear" w:color="auto" w:fill="auto"/>
        <w:ind w:left="20" w:right="260" w:firstLine="0"/>
        <w:jc w:val="left"/>
      </w:pPr>
      <w:r>
        <w:rPr>
          <w:rStyle w:val="1"/>
          <w:color w:val="000000"/>
          <w:lang w:eastAsia="en-US"/>
        </w:rPr>
        <w:t>There are competitions in wrestling, in seizing the flag from the top of the people, aren’t there?</w:t>
      </w:r>
    </w:p>
    <w:p w:rsidR="00000000" w:rsidRDefault="001C6B09">
      <w:pPr>
        <w:pStyle w:val="a6"/>
        <w:shd w:val="clear" w:color="auto" w:fill="auto"/>
        <w:spacing w:after="424"/>
        <w:ind w:left="20" w:firstLine="0"/>
        <w:jc w:val="left"/>
      </w:pPr>
      <w:r>
        <w:rPr>
          <w:rStyle w:val="1"/>
          <w:color w:val="000000"/>
          <w:lang w:eastAsia="en-US"/>
        </w:rPr>
        <w:t>Do people enjoy themselves, singing, dancing and playing, don’t they?</w:t>
      </w:r>
    </w:p>
    <w:p w:rsidR="00000000" w:rsidRDefault="001C6B09">
      <w:pPr>
        <w:rPr>
          <w:color w:val="auto"/>
          <w:lang w:eastAsia="ru-RU"/>
        </w:rPr>
        <w:sectPr w:rsidR="00000000">
          <w:headerReference w:type="even" r:id="rId11"/>
          <w:headerReference w:type="default" r:id="rId12"/>
          <w:headerReference w:type="first" r:id="rId13"/>
          <w:type w:val="continuous"/>
          <w:pgSz w:w="11909" w:h="16838"/>
          <w:pgMar w:top="941" w:right="674" w:bottom="943" w:left="674" w:header="0" w:footer="3" w:gutter="840"/>
          <w:cols w:space="720"/>
          <w:noEndnote/>
          <w:rtlGutter/>
          <w:docGrid w:linePitch="360"/>
        </w:sectPr>
      </w:pPr>
    </w:p>
    <w:p w:rsidR="00000000" w:rsidRDefault="001C6B09">
      <w:pPr>
        <w:pStyle w:val="a6"/>
        <w:shd w:val="clear" w:color="auto" w:fill="auto"/>
        <w:spacing w:line="260" w:lineRule="exact"/>
        <w:ind w:firstLine="0"/>
        <w:jc w:val="left"/>
      </w:pPr>
      <w:r>
        <w:rPr>
          <w:rStyle w:val="1"/>
          <w:color w:val="000000"/>
          <w:lang w:val="ru-RU"/>
        </w:rPr>
        <w:lastRenderedPageBreak/>
        <w:t>Составление связи рассказа.</w:t>
      </w:r>
    </w:p>
    <w:p w:rsidR="00000000" w:rsidRDefault="001C6B09">
      <w:pPr>
        <w:pStyle w:val="a6"/>
        <w:shd w:val="clear" w:color="auto" w:fill="auto"/>
        <w:spacing w:line="485" w:lineRule="exact"/>
        <w:ind w:firstLine="400"/>
      </w:pPr>
      <w:r>
        <w:rPr>
          <w:rStyle w:val="1"/>
          <w:color w:val="000000"/>
          <w:lang w:val="ru-RU"/>
        </w:rPr>
        <w:t>По ключевым словам</w:t>
      </w:r>
      <w:r>
        <w:rPr>
          <w:rStyle w:val="1"/>
          <w:color w:val="000000"/>
          <w:lang w:val="ru-RU"/>
        </w:rPr>
        <w:t>, учитель предлагает кружковцам свой рассказ, задает вопросы.</w:t>
      </w:r>
    </w:p>
    <w:p w:rsidR="00000000" w:rsidRDefault="001C6B09">
      <w:pPr>
        <w:pStyle w:val="a6"/>
        <w:shd w:val="clear" w:color="auto" w:fill="auto"/>
        <w:spacing w:after="600" w:line="485" w:lineRule="exact"/>
        <w:ind w:firstLine="400"/>
      </w:pPr>
      <w:r>
        <w:rPr>
          <w:rStyle w:val="1"/>
          <w:color w:val="000000"/>
          <w:lang w:val="ru-RU"/>
        </w:rPr>
        <w:t xml:space="preserve">Представленные рассказы учащихся были разные, но наибольшее впечатление произвел рассказ </w:t>
      </w:r>
      <w:r>
        <w:rPr>
          <w:rStyle w:val="1"/>
          <w:color w:val="000000"/>
          <w:lang w:eastAsia="en-US"/>
        </w:rPr>
        <w:t>«Deception».</w:t>
      </w:r>
      <w:r>
        <w:rPr>
          <w:rStyle w:val="1"/>
          <w:color w:val="000000"/>
          <w:lang w:val="ru-RU"/>
        </w:rPr>
        <w:t xml:space="preserve"> Учитель давал ориентиры, объяснял мотивацию поступков людей, побуждал детей вспомнить некото</w:t>
      </w:r>
      <w:r>
        <w:rPr>
          <w:rStyle w:val="1"/>
          <w:color w:val="000000"/>
          <w:lang w:val="ru-RU"/>
        </w:rPr>
        <w:t>рые происшествия из детства для сообщений на следующем занятии кружковцев.</w:t>
      </w:r>
    </w:p>
    <w:p w:rsidR="00000000" w:rsidRDefault="001C6B09">
      <w:pPr>
        <w:pStyle w:val="a6"/>
        <w:shd w:val="clear" w:color="auto" w:fill="auto"/>
        <w:spacing w:after="182" w:line="260" w:lineRule="exact"/>
        <w:ind w:right="180" w:firstLine="0"/>
        <w:jc w:val="center"/>
      </w:pPr>
      <w:r>
        <w:rPr>
          <w:color w:val="000000"/>
          <w:u w:val="single"/>
          <w:lang w:eastAsia="en-US"/>
        </w:rPr>
        <w:t>Tasks</w:t>
      </w:r>
    </w:p>
    <w:p w:rsidR="00000000" w:rsidRDefault="001C6B09">
      <w:pPr>
        <w:pStyle w:val="a6"/>
        <w:shd w:val="clear" w:color="auto" w:fill="auto"/>
        <w:spacing w:after="486" w:line="260" w:lineRule="exact"/>
        <w:ind w:right="180" w:firstLine="0"/>
        <w:jc w:val="center"/>
      </w:pPr>
      <w:r>
        <w:rPr>
          <w:color w:val="000000"/>
          <w:u w:val="single"/>
          <w:lang w:eastAsia="en-US"/>
        </w:rPr>
        <w:t>Read the text and make up sentences</w:t>
      </w:r>
    </w:p>
    <w:p w:rsidR="00000000" w:rsidRDefault="001C6B09">
      <w:pPr>
        <w:pStyle w:val="a6"/>
        <w:numPr>
          <w:ilvl w:val="0"/>
          <w:numId w:val="16"/>
        </w:numPr>
        <w:shd w:val="clear" w:color="auto" w:fill="auto"/>
        <w:tabs>
          <w:tab w:val="left" w:pos="749"/>
        </w:tabs>
        <w:ind w:firstLine="400"/>
      </w:pPr>
      <w:r>
        <w:rPr>
          <w:rStyle w:val="1"/>
          <w:color w:val="000000"/>
          <w:lang w:eastAsia="en-US"/>
        </w:rPr>
        <w:t>Halloween/ holiday/ an/ English/ is.</w:t>
      </w:r>
    </w:p>
    <w:p w:rsidR="00000000" w:rsidRDefault="001C6B09">
      <w:pPr>
        <w:pStyle w:val="a6"/>
        <w:numPr>
          <w:ilvl w:val="0"/>
          <w:numId w:val="16"/>
        </w:numPr>
        <w:shd w:val="clear" w:color="auto" w:fill="auto"/>
        <w:tabs>
          <w:tab w:val="left" w:pos="749"/>
        </w:tabs>
        <w:ind w:firstLine="400"/>
      </w:pPr>
      <w:r>
        <w:rPr>
          <w:rStyle w:val="1"/>
          <w:color w:val="000000"/>
          <w:lang w:eastAsia="en-US"/>
        </w:rPr>
        <w:t>/connected/ jay</w:t>
      </w:r>
      <w:r>
        <w:rPr>
          <w:rStyle w:val="1"/>
          <w:color w:val="000000"/>
          <w:lang w:val="ru-RU"/>
        </w:rPr>
        <w:t xml:space="preserve">/ </w:t>
      </w:r>
      <w:r>
        <w:rPr>
          <w:rStyle w:val="1"/>
          <w:color w:val="000000"/>
          <w:lang w:eastAsia="en-US"/>
        </w:rPr>
        <w:t>with/ happiness/ is/ it.</w:t>
      </w:r>
    </w:p>
    <w:p w:rsidR="00000000" w:rsidRDefault="001C6B09">
      <w:pPr>
        <w:pStyle w:val="a6"/>
        <w:numPr>
          <w:ilvl w:val="0"/>
          <w:numId w:val="16"/>
        </w:numPr>
        <w:shd w:val="clear" w:color="auto" w:fill="auto"/>
        <w:tabs>
          <w:tab w:val="left" w:pos="749"/>
        </w:tabs>
        <w:ind w:firstLine="400"/>
      </w:pPr>
      <w:r>
        <w:rPr>
          <w:rStyle w:val="1"/>
          <w:color w:val="000000"/>
          <w:lang w:eastAsia="en-US"/>
        </w:rPr>
        <w:t>/took place/ on/ of/ holiday/ the/ November/ fir</w:t>
      </w:r>
      <w:r>
        <w:rPr>
          <w:rStyle w:val="1"/>
          <w:color w:val="000000"/>
          <w:lang w:eastAsia="en-US"/>
        </w:rPr>
        <w:t>st/ the.</w:t>
      </w:r>
    </w:p>
    <w:p w:rsidR="00000000" w:rsidRDefault="001C6B09">
      <w:pPr>
        <w:pStyle w:val="a6"/>
        <w:numPr>
          <w:ilvl w:val="0"/>
          <w:numId w:val="16"/>
        </w:numPr>
        <w:shd w:val="clear" w:color="auto" w:fill="auto"/>
        <w:tabs>
          <w:tab w:val="left" w:pos="749"/>
        </w:tabs>
        <w:ind w:firstLine="400"/>
      </w:pPr>
      <w:r>
        <w:rPr>
          <w:rStyle w:val="1"/>
          <w:color w:val="000000"/>
          <w:lang w:eastAsia="en-US"/>
        </w:rPr>
        <w:t>/the Celts/ belived/ sun god/ the died people/ in/ and.</w:t>
      </w:r>
    </w:p>
    <w:p w:rsidR="00000000" w:rsidRDefault="001C6B09">
      <w:pPr>
        <w:pStyle w:val="a6"/>
        <w:numPr>
          <w:ilvl w:val="0"/>
          <w:numId w:val="16"/>
        </w:numPr>
        <w:shd w:val="clear" w:color="auto" w:fill="auto"/>
        <w:tabs>
          <w:tab w:val="left" w:pos="749"/>
        </w:tabs>
        <w:ind w:firstLine="400"/>
      </w:pPr>
      <w:r>
        <w:rPr>
          <w:rStyle w:val="1"/>
          <w:color w:val="000000"/>
          <w:lang w:eastAsia="en-US"/>
        </w:rPr>
        <w:t>/organized/ the/ ceremonies/ the Druids.</w:t>
      </w:r>
    </w:p>
    <w:p w:rsidR="00000000" w:rsidRDefault="001C6B09">
      <w:pPr>
        <w:pStyle w:val="a6"/>
        <w:numPr>
          <w:ilvl w:val="0"/>
          <w:numId w:val="16"/>
        </w:numPr>
        <w:shd w:val="clear" w:color="auto" w:fill="auto"/>
        <w:tabs>
          <w:tab w:val="left" w:pos="749"/>
        </w:tabs>
        <w:spacing w:after="596"/>
        <w:ind w:firstLine="400"/>
      </w:pPr>
      <w:r>
        <w:rPr>
          <w:rStyle w:val="1"/>
          <w:color w:val="000000"/>
          <w:lang w:eastAsia="en-US"/>
        </w:rPr>
        <w:t>/children/ a pumpkin/ use/ to make/ happy/ people.</w:t>
      </w:r>
    </w:p>
    <w:p w:rsidR="00000000" w:rsidRDefault="001C6B09">
      <w:pPr>
        <w:pStyle w:val="a6"/>
        <w:shd w:val="clear" w:color="auto" w:fill="auto"/>
        <w:spacing w:after="477" w:line="260" w:lineRule="exact"/>
        <w:ind w:right="180" w:firstLine="0"/>
        <w:jc w:val="center"/>
      </w:pPr>
      <w:r>
        <w:rPr>
          <w:color w:val="000000"/>
          <w:u w:val="single"/>
          <w:lang w:eastAsia="en-US"/>
        </w:rPr>
        <w:t>Questions</w:t>
      </w:r>
    </w:p>
    <w:p w:rsidR="00000000" w:rsidRDefault="001C6B09">
      <w:pPr>
        <w:pStyle w:val="a6"/>
        <w:numPr>
          <w:ilvl w:val="0"/>
          <w:numId w:val="17"/>
        </w:numPr>
        <w:shd w:val="clear" w:color="auto" w:fill="auto"/>
        <w:tabs>
          <w:tab w:val="left" w:pos="749"/>
        </w:tabs>
        <w:spacing w:line="485" w:lineRule="exact"/>
        <w:ind w:firstLine="400"/>
      </w:pPr>
      <w:r>
        <w:rPr>
          <w:rStyle w:val="1"/>
          <w:color w:val="000000"/>
          <w:lang w:eastAsia="en-US"/>
        </w:rPr>
        <w:t>With what is Halloween connected?</w:t>
      </w:r>
    </w:p>
    <w:p w:rsidR="00000000" w:rsidRDefault="001C6B09">
      <w:pPr>
        <w:pStyle w:val="a6"/>
        <w:numPr>
          <w:ilvl w:val="0"/>
          <w:numId w:val="17"/>
        </w:numPr>
        <w:shd w:val="clear" w:color="auto" w:fill="auto"/>
        <w:tabs>
          <w:tab w:val="left" w:pos="749"/>
        </w:tabs>
        <w:spacing w:line="485" w:lineRule="exact"/>
        <w:ind w:firstLine="400"/>
      </w:pPr>
      <w:r>
        <w:rPr>
          <w:rStyle w:val="1"/>
          <w:color w:val="000000"/>
          <w:lang w:eastAsia="en-US"/>
        </w:rPr>
        <w:t>Who organized the celebration?</w:t>
      </w:r>
    </w:p>
    <w:p w:rsidR="00000000" w:rsidRDefault="001C6B09">
      <w:pPr>
        <w:pStyle w:val="a6"/>
        <w:numPr>
          <w:ilvl w:val="0"/>
          <w:numId w:val="17"/>
        </w:numPr>
        <w:shd w:val="clear" w:color="auto" w:fill="auto"/>
        <w:tabs>
          <w:tab w:val="left" w:pos="749"/>
        </w:tabs>
        <w:spacing w:line="485" w:lineRule="exact"/>
        <w:ind w:firstLine="400"/>
      </w:pPr>
      <w:r>
        <w:rPr>
          <w:rStyle w:val="1"/>
          <w:color w:val="000000"/>
          <w:lang w:eastAsia="en-US"/>
        </w:rPr>
        <w:t>What did the ancient people see off?</w:t>
      </w:r>
    </w:p>
    <w:p w:rsidR="00000000" w:rsidRDefault="001C6B09">
      <w:pPr>
        <w:pStyle w:val="a6"/>
        <w:numPr>
          <w:ilvl w:val="0"/>
          <w:numId w:val="17"/>
        </w:numPr>
        <w:shd w:val="clear" w:color="auto" w:fill="auto"/>
        <w:tabs>
          <w:tab w:val="left" w:pos="749"/>
        </w:tabs>
        <w:spacing w:line="485" w:lineRule="exact"/>
        <w:ind w:firstLine="400"/>
      </w:pPr>
      <w:r>
        <w:rPr>
          <w:rStyle w:val="1"/>
          <w:color w:val="000000"/>
          <w:lang w:eastAsia="en-US"/>
        </w:rPr>
        <w:t>What did they honour?</w:t>
      </w:r>
    </w:p>
    <w:p w:rsidR="00000000" w:rsidRDefault="001C6B09">
      <w:pPr>
        <w:pStyle w:val="a6"/>
        <w:numPr>
          <w:ilvl w:val="0"/>
          <w:numId w:val="17"/>
        </w:numPr>
        <w:shd w:val="clear" w:color="auto" w:fill="auto"/>
        <w:tabs>
          <w:tab w:val="left" w:pos="749"/>
        </w:tabs>
        <w:spacing w:line="485" w:lineRule="exact"/>
        <w:ind w:firstLine="400"/>
      </w:pPr>
      <w:r>
        <w:rPr>
          <w:rStyle w:val="1"/>
          <w:color w:val="000000"/>
          <w:lang w:eastAsia="en-US"/>
        </w:rPr>
        <w:t>How did the Celts celebrate the holiday?</w:t>
      </w:r>
    </w:p>
    <w:p w:rsidR="00000000" w:rsidRDefault="001C6B09">
      <w:pPr>
        <w:pStyle w:val="a6"/>
        <w:numPr>
          <w:ilvl w:val="0"/>
          <w:numId w:val="17"/>
        </w:numPr>
        <w:shd w:val="clear" w:color="auto" w:fill="auto"/>
        <w:tabs>
          <w:tab w:val="left" w:pos="749"/>
        </w:tabs>
        <w:spacing w:line="485" w:lineRule="exact"/>
        <w:ind w:firstLine="400"/>
        <w:sectPr w:rsidR="00000000">
          <w:pgSz w:w="11909" w:h="16838"/>
          <w:pgMar w:top="941" w:right="674" w:bottom="943" w:left="674" w:header="0" w:footer="3" w:gutter="840"/>
          <w:cols w:space="720"/>
          <w:noEndnote/>
          <w:rtlGutter/>
          <w:docGrid w:linePitch="360"/>
        </w:sectPr>
      </w:pPr>
      <w:r>
        <w:rPr>
          <w:rStyle w:val="1"/>
          <w:color w:val="000000"/>
          <w:lang w:eastAsia="en-US"/>
        </w:rPr>
        <w:t>What do children do on this festivity?</w:t>
      </w:r>
    </w:p>
    <w:p w:rsidR="00000000" w:rsidRDefault="001C6B09">
      <w:pPr>
        <w:pStyle w:val="a6"/>
        <w:shd w:val="clear" w:color="auto" w:fill="auto"/>
        <w:spacing w:line="485" w:lineRule="exact"/>
        <w:ind w:left="20" w:right="300" w:firstLine="0"/>
      </w:pPr>
      <w:r>
        <w:rPr>
          <w:rStyle w:val="1"/>
          <w:color w:val="000000"/>
          <w:lang w:eastAsia="en-US"/>
        </w:rPr>
        <w:lastRenderedPageBreak/>
        <w:t>about ghost stories, witches, o’-lantern and so on. Many years ago Druids or</w:t>
      </w:r>
      <w:r>
        <w:rPr>
          <w:rStyle w:val="1"/>
          <w:color w:val="000000"/>
          <w:lang w:eastAsia="en-US"/>
        </w:rPr>
        <w:t>ganized this holiday. They were dressed in robes. People in ancient times believed in evil forces. They worshipped nature, the god of the sun. They made fires at the end of autumn. They threw crops into the fire. On that day they san the sunny season off a</w:t>
      </w:r>
      <w:r>
        <w:rPr>
          <w:rStyle w:val="1"/>
          <w:color w:val="000000"/>
          <w:lang w:eastAsia="en-US"/>
        </w:rPr>
        <w:t>nd honoured the died people. The holiday was celebrated on the first of November. Today children cut a nose, put lighted candles into the pumpkin. They want people to be afraid of ghosts. They put the pumpkin on the porch of the house and coy «Treat or tri</w:t>
      </w:r>
      <w:r>
        <w:rPr>
          <w:rStyle w:val="1"/>
          <w:color w:val="000000"/>
          <w:lang w:eastAsia="en-US"/>
        </w:rPr>
        <w:t xml:space="preserve">ck! </w:t>
      </w:r>
      <w:r>
        <w:rPr>
          <w:rStyle w:val="1"/>
          <w:color w:val="000000"/>
          <w:lang w:val="ru-RU"/>
        </w:rPr>
        <w:t xml:space="preserve">». </w:t>
      </w:r>
      <w:r>
        <w:rPr>
          <w:rStyle w:val="1"/>
          <w:color w:val="000000"/>
          <w:lang w:eastAsia="en-US"/>
        </w:rPr>
        <w:t>People give children tasteful things. So they</w:t>
      </w:r>
    </w:p>
    <w:p w:rsidR="00000000" w:rsidRDefault="001C6B09">
      <w:pPr>
        <w:rPr>
          <w:color w:val="auto"/>
          <w:lang w:eastAsia="ru-RU"/>
        </w:rPr>
      </w:pPr>
    </w:p>
    <w:p w:rsidR="00000000" w:rsidRDefault="001C6B09">
      <w:pPr>
        <w:pStyle w:val="a6"/>
        <w:shd w:val="clear" w:color="auto" w:fill="auto"/>
        <w:spacing w:after="604" w:line="490" w:lineRule="exact"/>
        <w:ind w:left="20" w:right="300" w:firstLine="0"/>
      </w:pPr>
      <w:r>
        <w:rPr>
          <w:rStyle w:val="1"/>
          <w:color w:val="000000"/>
          <w:lang w:eastAsia="en-US"/>
        </w:rPr>
        <w:t>changed the holiday into funny sight. But all the same Halloween is marked not only England, but in many other countries.</w:t>
      </w:r>
    </w:p>
    <w:p w:rsidR="00000000" w:rsidRDefault="001C6B09">
      <w:pPr>
        <w:pStyle w:val="a6"/>
        <w:shd w:val="clear" w:color="auto" w:fill="auto"/>
        <w:spacing w:after="477" w:line="260" w:lineRule="exact"/>
        <w:ind w:left="300" w:firstLine="0"/>
        <w:jc w:val="center"/>
      </w:pPr>
      <w:r>
        <w:rPr>
          <w:color w:val="000000"/>
          <w:u w:val="single"/>
          <w:lang w:eastAsia="en-US"/>
        </w:rPr>
        <w:t>Vocabulary</w:t>
      </w:r>
    </w:p>
    <w:p w:rsidR="00000000" w:rsidRDefault="001C6B09">
      <w:pPr>
        <w:pStyle w:val="a6"/>
        <w:shd w:val="clear" w:color="auto" w:fill="auto"/>
        <w:spacing w:line="485" w:lineRule="exact"/>
        <w:ind w:left="20" w:firstLine="0"/>
      </w:pPr>
      <w:r>
        <w:rPr>
          <w:rStyle w:val="1"/>
          <w:color w:val="000000"/>
          <w:lang w:eastAsia="en-US"/>
        </w:rPr>
        <w:t xml:space="preserve">celebration - </w:t>
      </w:r>
      <w:r>
        <w:rPr>
          <w:rStyle w:val="1"/>
          <w:color w:val="000000"/>
          <w:lang w:val="ru-RU"/>
        </w:rPr>
        <w:t>празднование</w:t>
      </w:r>
    </w:p>
    <w:p w:rsidR="00000000" w:rsidRDefault="001C6B09">
      <w:pPr>
        <w:pStyle w:val="a6"/>
        <w:shd w:val="clear" w:color="auto" w:fill="auto"/>
        <w:spacing w:line="485" w:lineRule="exact"/>
        <w:ind w:left="20" w:firstLine="0"/>
      </w:pPr>
      <w:r>
        <w:rPr>
          <w:rStyle w:val="1"/>
          <w:color w:val="000000"/>
          <w:lang w:eastAsia="en-US"/>
        </w:rPr>
        <w:t xml:space="preserve">is associated - </w:t>
      </w:r>
      <w:r>
        <w:rPr>
          <w:rStyle w:val="1"/>
          <w:color w:val="000000"/>
          <w:lang w:val="ru-RU"/>
        </w:rPr>
        <w:t>связан</w:t>
      </w:r>
    </w:p>
    <w:p w:rsidR="00000000" w:rsidRDefault="001C6B09">
      <w:pPr>
        <w:pStyle w:val="a6"/>
        <w:shd w:val="clear" w:color="auto" w:fill="auto"/>
        <w:spacing w:line="485" w:lineRule="exact"/>
        <w:ind w:left="20" w:firstLine="0"/>
      </w:pPr>
      <w:r>
        <w:rPr>
          <w:rStyle w:val="1"/>
          <w:color w:val="000000"/>
          <w:lang w:eastAsia="en-US"/>
        </w:rPr>
        <w:t xml:space="preserve">customs - </w:t>
      </w:r>
      <w:r>
        <w:rPr>
          <w:rStyle w:val="1"/>
          <w:color w:val="000000"/>
          <w:lang w:val="ru-RU"/>
        </w:rPr>
        <w:t>обычай</w:t>
      </w:r>
    </w:p>
    <w:p w:rsidR="00000000" w:rsidRDefault="001C6B09">
      <w:pPr>
        <w:pStyle w:val="a6"/>
        <w:shd w:val="clear" w:color="auto" w:fill="auto"/>
        <w:spacing w:line="485" w:lineRule="exact"/>
        <w:ind w:left="20" w:firstLine="0"/>
      </w:pPr>
      <w:r>
        <w:rPr>
          <w:rStyle w:val="1"/>
          <w:color w:val="000000"/>
          <w:lang w:eastAsia="en-US"/>
        </w:rPr>
        <w:t xml:space="preserve">ghosts - </w:t>
      </w:r>
      <w:r>
        <w:rPr>
          <w:rStyle w:val="1"/>
          <w:color w:val="000000"/>
          <w:lang w:val="ru-RU"/>
        </w:rPr>
        <w:t>признаки</w:t>
      </w:r>
    </w:p>
    <w:p w:rsidR="00000000" w:rsidRDefault="001C6B09">
      <w:pPr>
        <w:pStyle w:val="a6"/>
        <w:shd w:val="clear" w:color="auto" w:fill="auto"/>
        <w:spacing w:line="485" w:lineRule="exact"/>
        <w:ind w:left="20" w:firstLine="0"/>
      </w:pPr>
      <w:r>
        <w:rPr>
          <w:rStyle w:val="1"/>
          <w:color w:val="000000"/>
          <w:lang w:eastAsia="en-US"/>
        </w:rPr>
        <w:t xml:space="preserve">witches - </w:t>
      </w:r>
      <w:r>
        <w:rPr>
          <w:rStyle w:val="1"/>
          <w:color w:val="000000"/>
          <w:lang w:val="ru-RU"/>
        </w:rPr>
        <w:t>ведьмы</w:t>
      </w:r>
    </w:p>
    <w:p w:rsidR="00000000" w:rsidRDefault="001C6B09">
      <w:pPr>
        <w:pStyle w:val="a6"/>
        <w:shd w:val="clear" w:color="auto" w:fill="auto"/>
        <w:spacing w:line="485" w:lineRule="exact"/>
        <w:ind w:left="20" w:firstLine="0"/>
      </w:pPr>
      <w:r>
        <w:rPr>
          <w:rStyle w:val="1"/>
          <w:color w:val="000000"/>
          <w:lang w:eastAsia="en-US"/>
        </w:rPr>
        <w:t xml:space="preserve">in robes - </w:t>
      </w:r>
      <w:r>
        <w:rPr>
          <w:rStyle w:val="1"/>
          <w:color w:val="000000"/>
          <w:lang w:val="ru-RU"/>
        </w:rPr>
        <w:t>в длинных одеяниях</w:t>
      </w:r>
    </w:p>
    <w:p w:rsidR="00000000" w:rsidRDefault="001C6B09">
      <w:pPr>
        <w:pStyle w:val="a6"/>
        <w:shd w:val="clear" w:color="auto" w:fill="auto"/>
        <w:spacing w:line="485" w:lineRule="exact"/>
        <w:ind w:left="20" w:firstLine="0"/>
      </w:pPr>
      <w:r>
        <w:rPr>
          <w:rStyle w:val="1"/>
          <w:color w:val="000000"/>
          <w:lang w:eastAsia="en-US"/>
        </w:rPr>
        <w:t xml:space="preserve">Druids - </w:t>
      </w:r>
      <w:r>
        <w:rPr>
          <w:rStyle w:val="1"/>
          <w:color w:val="000000"/>
          <w:lang w:val="ru-RU"/>
        </w:rPr>
        <w:t>Друиды</w:t>
      </w:r>
    </w:p>
    <w:p w:rsidR="00000000" w:rsidRDefault="001C6B09">
      <w:pPr>
        <w:pStyle w:val="a6"/>
        <w:shd w:val="clear" w:color="auto" w:fill="auto"/>
        <w:spacing w:line="485" w:lineRule="exact"/>
        <w:ind w:left="20" w:firstLine="0"/>
      </w:pPr>
      <w:r>
        <w:rPr>
          <w:rStyle w:val="1"/>
          <w:color w:val="000000"/>
          <w:lang w:eastAsia="en-US"/>
        </w:rPr>
        <w:t xml:space="preserve">worshipped - </w:t>
      </w:r>
      <w:r>
        <w:rPr>
          <w:rStyle w:val="1"/>
          <w:color w:val="000000"/>
          <w:lang w:val="ru-RU"/>
        </w:rPr>
        <w:t>обожали</w:t>
      </w:r>
    </w:p>
    <w:p w:rsidR="00000000" w:rsidRDefault="001C6B09">
      <w:pPr>
        <w:pStyle w:val="a6"/>
        <w:shd w:val="clear" w:color="auto" w:fill="auto"/>
        <w:spacing w:line="485" w:lineRule="exact"/>
        <w:ind w:left="20" w:firstLine="0"/>
      </w:pPr>
      <w:r>
        <w:rPr>
          <w:rStyle w:val="1"/>
          <w:color w:val="000000"/>
          <w:lang w:eastAsia="en-US"/>
        </w:rPr>
        <w:t xml:space="preserve">made a fire - </w:t>
      </w:r>
      <w:r>
        <w:rPr>
          <w:rStyle w:val="1"/>
          <w:color w:val="000000"/>
          <w:lang w:val="ru-RU"/>
        </w:rPr>
        <w:t>разжигали костер</w:t>
      </w:r>
    </w:p>
    <w:p w:rsidR="00000000" w:rsidRDefault="001C6B09">
      <w:pPr>
        <w:pStyle w:val="a6"/>
        <w:shd w:val="clear" w:color="auto" w:fill="auto"/>
        <w:spacing w:line="485" w:lineRule="exact"/>
        <w:ind w:left="20" w:firstLine="0"/>
      </w:pPr>
      <w:r>
        <w:rPr>
          <w:rStyle w:val="1"/>
          <w:color w:val="000000"/>
          <w:lang w:eastAsia="en-US"/>
        </w:rPr>
        <w:t xml:space="preserve">saw off - </w:t>
      </w:r>
      <w:r>
        <w:rPr>
          <w:rStyle w:val="1"/>
          <w:color w:val="000000"/>
          <w:lang w:val="ru-RU"/>
        </w:rPr>
        <w:t>провожали</w:t>
      </w:r>
    </w:p>
    <w:p w:rsidR="00000000" w:rsidRDefault="001C6B09">
      <w:pPr>
        <w:pStyle w:val="a6"/>
        <w:shd w:val="clear" w:color="auto" w:fill="auto"/>
        <w:spacing w:line="485" w:lineRule="exact"/>
        <w:ind w:left="20" w:firstLine="0"/>
      </w:pPr>
      <w:r>
        <w:rPr>
          <w:rStyle w:val="1"/>
          <w:color w:val="000000"/>
          <w:lang w:eastAsia="en-US"/>
        </w:rPr>
        <w:t xml:space="preserve">on the first of November - 1 </w:t>
      </w:r>
      <w:r>
        <w:rPr>
          <w:rStyle w:val="1"/>
          <w:color w:val="000000"/>
          <w:lang w:val="ru-RU"/>
        </w:rPr>
        <w:t>ноября</w:t>
      </w:r>
    </w:p>
    <w:p w:rsidR="00000000" w:rsidRDefault="001C6B09">
      <w:pPr>
        <w:pStyle w:val="a6"/>
        <w:shd w:val="clear" w:color="auto" w:fill="auto"/>
        <w:spacing w:line="485" w:lineRule="exact"/>
        <w:ind w:left="20" w:firstLine="0"/>
      </w:pPr>
      <w:r>
        <w:rPr>
          <w:rStyle w:val="1"/>
          <w:color w:val="000000"/>
          <w:lang w:eastAsia="en-US"/>
        </w:rPr>
        <w:t xml:space="preserve">pumpkin - </w:t>
      </w:r>
      <w:r>
        <w:rPr>
          <w:rStyle w:val="1"/>
          <w:color w:val="000000"/>
          <w:lang w:val="ru-RU"/>
        </w:rPr>
        <w:t>тыква</w:t>
      </w:r>
    </w:p>
    <w:p w:rsidR="00000000" w:rsidRDefault="001C6B09">
      <w:pPr>
        <w:pStyle w:val="a6"/>
        <w:shd w:val="clear" w:color="auto" w:fill="auto"/>
        <w:spacing w:line="485" w:lineRule="exact"/>
        <w:ind w:left="20" w:firstLine="0"/>
      </w:pPr>
      <w:r>
        <w:rPr>
          <w:rStyle w:val="1"/>
          <w:color w:val="000000"/>
          <w:lang w:eastAsia="en-US"/>
        </w:rPr>
        <w:t xml:space="preserve">porch - </w:t>
      </w:r>
      <w:r>
        <w:rPr>
          <w:rStyle w:val="1"/>
          <w:color w:val="000000"/>
          <w:lang w:val="ru-RU"/>
        </w:rPr>
        <w:t>крыльцо</w:t>
      </w:r>
    </w:p>
    <w:p w:rsidR="00000000" w:rsidRDefault="001C6B09">
      <w:pPr>
        <w:pStyle w:val="a6"/>
        <w:shd w:val="clear" w:color="auto" w:fill="auto"/>
        <w:spacing w:after="424" w:line="485" w:lineRule="exact"/>
        <w:ind w:left="20" w:firstLine="0"/>
      </w:pPr>
      <w:r>
        <w:rPr>
          <w:rStyle w:val="1"/>
          <w:color w:val="000000"/>
          <w:lang w:eastAsia="en-US"/>
        </w:rPr>
        <w:t xml:space="preserve">changed - </w:t>
      </w:r>
      <w:r>
        <w:rPr>
          <w:rStyle w:val="1"/>
          <w:color w:val="000000"/>
          <w:lang w:val="ru-RU"/>
        </w:rPr>
        <w:t>изменили</w:t>
      </w:r>
    </w:p>
    <w:p w:rsidR="00000000" w:rsidRDefault="001C6B09">
      <w:pPr>
        <w:pStyle w:val="a6"/>
        <w:shd w:val="clear" w:color="auto" w:fill="auto"/>
        <w:ind w:left="20" w:firstLine="0"/>
      </w:pPr>
      <w:r>
        <w:rPr>
          <w:rStyle w:val="1"/>
          <w:color w:val="000000"/>
          <w:lang w:val="ru-RU"/>
        </w:rPr>
        <w:t>Цель: Совершенст</w:t>
      </w:r>
      <w:r>
        <w:rPr>
          <w:rStyle w:val="1"/>
          <w:color w:val="000000"/>
          <w:lang w:val="ru-RU"/>
        </w:rPr>
        <w:t>вование навыков чтения.</w:t>
      </w:r>
    </w:p>
    <w:p w:rsidR="00000000" w:rsidRDefault="001C6B09">
      <w:pPr>
        <w:pStyle w:val="a6"/>
        <w:shd w:val="clear" w:color="auto" w:fill="auto"/>
        <w:ind w:left="20" w:right="300" w:firstLine="800"/>
        <w:jc w:val="left"/>
      </w:pPr>
      <w:r>
        <w:rPr>
          <w:rStyle w:val="1"/>
          <w:color w:val="000000"/>
          <w:lang w:val="ru-RU"/>
        </w:rPr>
        <w:t xml:space="preserve">Формирование лексических и грамматических навыков приобщение к </w:t>
      </w:r>
      <w:r>
        <w:rPr>
          <w:rStyle w:val="1"/>
          <w:color w:val="000000"/>
          <w:lang w:val="ru-RU"/>
        </w:rPr>
        <w:lastRenderedPageBreak/>
        <w:t>традициям английского народы.</w:t>
      </w:r>
      <w:r>
        <w:br w:type="page"/>
      </w:r>
    </w:p>
    <w:p w:rsidR="00000000" w:rsidRDefault="001C6B09">
      <w:pPr>
        <w:pStyle w:val="a6"/>
        <w:shd w:val="clear" w:color="auto" w:fill="auto"/>
        <w:spacing w:after="240" w:line="485" w:lineRule="exact"/>
        <w:ind w:right="260" w:firstLine="340"/>
      </w:pPr>
      <w:r>
        <w:rPr>
          <w:rStyle w:val="1"/>
          <w:color w:val="000000"/>
          <w:lang w:val="ru-RU"/>
        </w:rPr>
        <w:lastRenderedPageBreak/>
        <w:t>Большое значение имеет содержательная и языковая ценность тренировочные упражнения с учетом информационного запаса учащихся, межпредметных</w:t>
      </w:r>
      <w:r>
        <w:rPr>
          <w:rStyle w:val="1"/>
          <w:color w:val="000000"/>
          <w:lang w:val="ru-RU"/>
        </w:rPr>
        <w:t xml:space="preserve"> связей, использования различных опор.</w:t>
      </w:r>
    </w:p>
    <w:p w:rsidR="00000000" w:rsidRDefault="001C6B09">
      <w:pPr>
        <w:rPr>
          <w:color w:val="auto"/>
          <w:lang w:eastAsia="ru-RU"/>
        </w:rPr>
      </w:pPr>
    </w:p>
    <w:p w:rsidR="00000000" w:rsidRDefault="001C6B09">
      <w:pPr>
        <w:rPr>
          <w:color w:val="auto"/>
          <w:lang w:eastAsia="ru-RU"/>
        </w:rPr>
      </w:pPr>
    </w:p>
    <w:p w:rsidR="00000000" w:rsidRDefault="001C6B09">
      <w:pPr>
        <w:rPr>
          <w:color w:val="auto"/>
          <w:lang w:eastAsia="ru-RU"/>
        </w:rPr>
        <w:sectPr w:rsidR="00000000">
          <w:pgSz w:w="11909" w:h="16838"/>
          <w:pgMar w:top="941" w:right="674" w:bottom="943" w:left="674" w:header="0" w:footer="3" w:gutter="840"/>
          <w:cols w:space="720"/>
          <w:noEndnote/>
          <w:rtlGutter/>
          <w:docGrid w:linePitch="360"/>
        </w:sectPr>
      </w:pP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before="16" w:after="16" w:line="240" w:lineRule="exact"/>
        <w:rPr>
          <w:color w:val="auto"/>
          <w:sz w:val="19"/>
          <w:szCs w:val="19"/>
          <w:lang w:eastAsia="ru-RU"/>
        </w:rPr>
      </w:pPr>
    </w:p>
    <w:p w:rsidR="00000000" w:rsidRDefault="001C6B09">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1C6B09">
      <w:pPr>
        <w:pStyle w:val="92"/>
        <w:shd w:val="clear" w:color="auto" w:fill="auto"/>
        <w:ind w:right="40"/>
      </w:pPr>
      <w:r>
        <w:rPr>
          <w:rStyle w:val="91"/>
          <w:b/>
          <w:bCs/>
          <w:color w:val="000000"/>
        </w:rPr>
        <w:lastRenderedPageBreak/>
        <w:t>Разновидности монолога:</w:t>
      </w:r>
    </w:p>
    <w:p w:rsidR="00000000" w:rsidRDefault="001C6B09">
      <w:pPr>
        <w:pStyle w:val="a6"/>
        <w:shd w:val="clear" w:color="auto" w:fill="auto"/>
        <w:spacing w:line="485" w:lineRule="exact"/>
        <w:ind w:right="40" w:firstLine="0"/>
        <w:jc w:val="right"/>
      </w:pPr>
      <w:r>
        <w:rPr>
          <w:rStyle w:val="1"/>
          <w:color w:val="000000"/>
          <w:lang w:val="ru-RU"/>
        </w:rPr>
        <w:t>приветственная речь</w:t>
      </w:r>
    </w:p>
    <w:p w:rsidR="00000000" w:rsidRDefault="001C6B09">
      <w:pPr>
        <w:pStyle w:val="a6"/>
        <w:shd w:val="clear" w:color="auto" w:fill="auto"/>
        <w:spacing w:line="485" w:lineRule="exact"/>
        <w:ind w:left="700" w:firstLine="0"/>
        <w:jc w:val="left"/>
      </w:pPr>
      <w:r>
        <w:rPr>
          <w:rStyle w:val="1"/>
          <w:color w:val="000000"/>
          <w:lang w:val="ru-RU"/>
        </w:rPr>
        <w:t>порицание</w:t>
      </w:r>
    </w:p>
    <w:p w:rsidR="00000000" w:rsidRDefault="001C6B09">
      <w:pPr>
        <w:pStyle w:val="a6"/>
        <w:shd w:val="clear" w:color="auto" w:fill="auto"/>
        <w:spacing w:line="485" w:lineRule="exact"/>
        <w:ind w:left="700" w:firstLine="0"/>
        <w:jc w:val="left"/>
      </w:pPr>
      <w:r>
        <w:rPr>
          <w:rStyle w:val="1"/>
          <w:color w:val="000000"/>
          <w:lang w:val="ru-RU"/>
        </w:rPr>
        <w:t>лекция</w:t>
      </w:r>
    </w:p>
    <w:p w:rsidR="00000000" w:rsidRDefault="001C6B09">
      <w:pPr>
        <w:pStyle w:val="a6"/>
        <w:shd w:val="clear" w:color="auto" w:fill="auto"/>
        <w:spacing w:line="485" w:lineRule="exact"/>
        <w:ind w:left="700" w:firstLine="0"/>
        <w:jc w:val="left"/>
      </w:pPr>
      <w:r>
        <w:rPr>
          <w:rStyle w:val="1"/>
          <w:color w:val="000000"/>
          <w:lang w:val="ru-RU"/>
        </w:rPr>
        <w:t>рассказ</w:t>
      </w:r>
    </w:p>
    <w:p w:rsidR="00000000" w:rsidRDefault="001C6B09">
      <w:pPr>
        <w:pStyle w:val="a6"/>
        <w:shd w:val="clear" w:color="auto" w:fill="auto"/>
        <w:spacing w:line="485" w:lineRule="exact"/>
        <w:ind w:left="700" w:firstLine="0"/>
        <w:jc w:val="left"/>
      </w:pPr>
      <w:r>
        <w:rPr>
          <w:rStyle w:val="1"/>
          <w:color w:val="000000"/>
          <w:lang w:val="ru-RU"/>
        </w:rPr>
        <w:t>характеристика</w:t>
      </w:r>
    </w:p>
    <w:p w:rsidR="00000000" w:rsidRDefault="001C6B09">
      <w:pPr>
        <w:pStyle w:val="a6"/>
        <w:shd w:val="clear" w:color="auto" w:fill="auto"/>
        <w:spacing w:line="485" w:lineRule="exact"/>
        <w:ind w:left="700" w:firstLine="0"/>
        <w:jc w:val="left"/>
      </w:pPr>
      <w:r>
        <w:rPr>
          <w:rStyle w:val="1"/>
          <w:color w:val="000000"/>
          <w:lang w:val="ru-RU"/>
        </w:rPr>
        <w:t>описание</w:t>
      </w:r>
    </w:p>
    <w:p w:rsidR="00000000" w:rsidRDefault="001C6B09">
      <w:pPr>
        <w:pStyle w:val="92"/>
        <w:shd w:val="clear" w:color="auto" w:fill="auto"/>
        <w:spacing w:line="480" w:lineRule="exact"/>
        <w:jc w:val="center"/>
      </w:pPr>
      <w:r>
        <w:rPr>
          <w:rStyle w:val="91"/>
          <w:b/>
          <w:bCs/>
          <w:color w:val="000000"/>
        </w:rPr>
        <w:lastRenderedPageBreak/>
        <w:t>Характеристика монолога:</w:t>
      </w:r>
    </w:p>
    <w:p w:rsidR="00000000" w:rsidRDefault="001C6B09">
      <w:pPr>
        <w:pStyle w:val="a6"/>
        <w:shd w:val="clear" w:color="auto" w:fill="auto"/>
        <w:ind w:left="720" w:firstLine="0"/>
        <w:jc w:val="left"/>
      </w:pPr>
      <w:r>
        <w:rPr>
          <w:rStyle w:val="1"/>
          <w:color w:val="000000"/>
          <w:lang w:val="ru-RU"/>
        </w:rPr>
        <w:t>целенаправленность непрерывный хара</w:t>
      </w:r>
      <w:r>
        <w:rPr>
          <w:rStyle w:val="1"/>
          <w:color w:val="000000"/>
          <w:lang w:val="ru-RU"/>
        </w:rPr>
        <w:t>ктер логичность</w:t>
      </w:r>
    </w:p>
    <w:p w:rsidR="00000000" w:rsidRDefault="001C6B09">
      <w:pPr>
        <w:pStyle w:val="a6"/>
        <w:shd w:val="clear" w:color="auto" w:fill="auto"/>
        <w:ind w:left="720" w:firstLine="0"/>
        <w:jc w:val="left"/>
      </w:pPr>
      <w:r>
        <w:rPr>
          <w:rStyle w:val="1"/>
          <w:color w:val="000000"/>
          <w:lang w:val="ru-RU"/>
        </w:rPr>
        <w:t>смысловая законченность</w:t>
      </w:r>
    </w:p>
    <w:p w:rsidR="00000000" w:rsidRDefault="001C6B09">
      <w:pPr>
        <w:pStyle w:val="a6"/>
        <w:shd w:val="clear" w:color="auto" w:fill="auto"/>
        <w:ind w:firstLine="0"/>
        <w:jc w:val="center"/>
      </w:pPr>
      <w:r>
        <w:rPr>
          <w:rStyle w:val="1"/>
          <w:color w:val="000000"/>
          <w:lang w:val="ru-RU"/>
        </w:rPr>
        <w:t>самостоятельность</w:t>
      </w:r>
    </w:p>
    <w:p w:rsidR="00000000" w:rsidRDefault="001C6B09">
      <w:pPr>
        <w:pStyle w:val="a6"/>
        <w:shd w:val="clear" w:color="auto" w:fill="auto"/>
        <w:ind w:firstLine="0"/>
        <w:jc w:val="center"/>
        <w:sectPr w:rsidR="00000000">
          <w:type w:val="continuous"/>
          <w:pgSz w:w="11909" w:h="16838"/>
          <w:pgMar w:top="936" w:right="1749" w:bottom="519" w:left="1538" w:header="0" w:footer="3" w:gutter="0"/>
          <w:cols w:num="2" w:space="720" w:equalWidth="0">
            <w:col w:w="3259" w:space="1546"/>
            <w:col w:w="3816"/>
          </w:cols>
          <w:noEndnote/>
          <w:docGrid w:linePitch="360"/>
        </w:sectPr>
      </w:pPr>
      <w:r>
        <w:rPr>
          <w:rStyle w:val="1"/>
          <w:color w:val="000000"/>
          <w:lang w:val="ru-RU"/>
        </w:rPr>
        <w:t>выразительность</w:t>
      </w: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before="3" w:after="3" w:line="240" w:lineRule="exact"/>
        <w:rPr>
          <w:color w:val="auto"/>
          <w:sz w:val="19"/>
          <w:szCs w:val="19"/>
          <w:lang w:eastAsia="ru-RU"/>
        </w:rPr>
      </w:pPr>
    </w:p>
    <w:p w:rsidR="00000000" w:rsidRDefault="001C6B09">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1C6B09">
      <w:pPr>
        <w:pStyle w:val="a6"/>
        <w:shd w:val="clear" w:color="auto" w:fill="auto"/>
        <w:spacing w:after="600" w:line="485" w:lineRule="exact"/>
        <w:ind w:left="20" w:right="300" w:firstLine="340"/>
      </w:pPr>
      <w:r>
        <w:rPr>
          <w:rStyle w:val="1"/>
          <w:color w:val="000000"/>
          <w:lang w:val="ru-RU"/>
        </w:rPr>
        <w:lastRenderedPageBreak/>
        <w:t>Цель монолога определяется ситуацией, местом, временем, конкретной речевой задачей, желанием выговориться.</w:t>
      </w:r>
    </w:p>
    <w:p w:rsidR="00000000" w:rsidRDefault="001C6B09">
      <w:pPr>
        <w:pStyle w:val="a6"/>
        <w:shd w:val="clear" w:color="auto" w:fill="auto"/>
        <w:spacing w:after="467" w:line="260" w:lineRule="exact"/>
        <w:ind w:left="100" w:firstLine="0"/>
        <w:jc w:val="center"/>
      </w:pPr>
      <w:r>
        <w:rPr>
          <w:color w:val="000000"/>
          <w:u w:val="single"/>
          <w:lang w:val="ru-RU"/>
        </w:rPr>
        <w:t xml:space="preserve">Пути </w:t>
      </w:r>
      <w:r>
        <w:rPr>
          <w:color w:val="000000"/>
          <w:u w:val="single"/>
          <w:lang w:val="ru-RU"/>
        </w:rPr>
        <w:t>обучения монологу</w:t>
      </w:r>
    </w:p>
    <w:p w:rsidR="00000000" w:rsidRDefault="001C6B09">
      <w:pPr>
        <w:pStyle w:val="a6"/>
        <w:shd w:val="clear" w:color="auto" w:fill="auto"/>
        <w:spacing w:after="420" w:line="485" w:lineRule="exact"/>
        <w:ind w:left="20" w:right="300" w:firstLine="340"/>
      </w:pPr>
      <w:r>
        <w:rPr>
          <w:rStyle w:val="1"/>
          <w:color w:val="000000"/>
          <w:lang w:val="ru-RU"/>
        </w:rPr>
        <w:t>Монолог высказывания можно развивать на основе прочитанного текста. На дотекстовом этапе учащиеся составляют мини-монологи, предугадывают содержание текста, комментируют заголовок.</w:t>
      </w:r>
    </w:p>
    <w:p w:rsidR="00000000" w:rsidRDefault="001C6B09">
      <w:pPr>
        <w:rPr>
          <w:color w:val="auto"/>
          <w:lang w:eastAsia="ru-RU"/>
        </w:rPr>
      </w:pPr>
    </w:p>
    <w:p w:rsidR="00000000" w:rsidRDefault="001C6B09">
      <w:pPr>
        <w:pStyle w:val="a6"/>
        <w:shd w:val="clear" w:color="auto" w:fill="auto"/>
        <w:tabs>
          <w:tab w:val="right" w:pos="7307"/>
        </w:tabs>
        <w:spacing w:after="525" w:line="260" w:lineRule="exact"/>
        <w:ind w:left="4120" w:firstLine="0"/>
      </w:pPr>
      <w:r>
        <w:rPr>
          <w:color w:val="000000"/>
          <w:u w:val="single"/>
          <w:lang w:eastAsia="en-US"/>
        </w:rPr>
        <w:t>Halloween</w:t>
      </w:r>
      <w:r>
        <w:rPr>
          <w:rStyle w:val="1"/>
          <w:color w:val="000000"/>
          <w:lang w:eastAsia="en-US"/>
        </w:rPr>
        <w:tab/>
      </w:r>
    </w:p>
    <w:p w:rsidR="00000000" w:rsidRDefault="001C6B09">
      <w:pPr>
        <w:pStyle w:val="a6"/>
        <w:shd w:val="clear" w:color="auto" w:fill="auto"/>
        <w:spacing w:line="485" w:lineRule="exact"/>
        <w:ind w:left="20" w:right="300" w:firstLine="340"/>
      </w:pPr>
      <w:r>
        <w:rPr>
          <w:rStyle w:val="1"/>
          <w:color w:val="000000"/>
          <w:lang w:eastAsia="en-US"/>
        </w:rPr>
        <w:t>This is an official holiday</w:t>
      </w:r>
      <w:r>
        <w:rPr>
          <w:rStyle w:val="1"/>
          <w:color w:val="000000"/>
          <w:lang w:eastAsia="en-US"/>
        </w:rPr>
        <w:t xml:space="preserve"> it is celebrate on the 31</w:t>
      </w:r>
      <w:r>
        <w:rPr>
          <w:rStyle w:val="1"/>
          <w:color w:val="000000"/>
          <w:vertAlign w:val="superscript"/>
          <w:lang w:eastAsia="en-US"/>
        </w:rPr>
        <w:t>st</w:t>
      </w:r>
      <w:r>
        <w:rPr>
          <w:rStyle w:val="1"/>
          <w:color w:val="000000"/>
          <w:lang w:eastAsia="en-US"/>
        </w:rPr>
        <w:t xml:space="preserve"> of October. It is associated with old customs. In this way the Celts welcome the beginning of winter, telling</w:t>
      </w:r>
      <w:r>
        <w:br w:type="page"/>
      </w:r>
    </w:p>
    <w:p w:rsidR="00000000" w:rsidRDefault="001C6B09">
      <w:pPr>
        <w:pStyle w:val="a6"/>
        <w:shd w:val="clear" w:color="auto" w:fill="auto"/>
        <w:spacing w:after="482" w:line="260" w:lineRule="exact"/>
        <w:ind w:left="720" w:firstLine="0"/>
        <w:jc w:val="left"/>
      </w:pPr>
      <w:r>
        <w:rPr>
          <w:rStyle w:val="1"/>
          <w:color w:val="000000"/>
          <w:lang w:val="ru-RU"/>
        </w:rPr>
        <w:lastRenderedPageBreak/>
        <w:t>Придумать другой финал.</w:t>
      </w:r>
    </w:p>
    <w:p w:rsidR="00000000" w:rsidRDefault="001C6B09">
      <w:pPr>
        <w:pStyle w:val="a6"/>
        <w:shd w:val="clear" w:color="auto" w:fill="auto"/>
        <w:spacing w:after="600" w:line="485" w:lineRule="exact"/>
        <w:ind w:left="40" w:right="20" w:firstLine="340"/>
      </w:pPr>
      <w:r>
        <w:rPr>
          <w:rStyle w:val="1"/>
          <w:color w:val="000000"/>
          <w:lang w:val="ru-RU"/>
        </w:rPr>
        <w:t>Роль опор велика в развитии монологической речи. Они бывают языковые, речевые, содержательны</w:t>
      </w:r>
      <w:r>
        <w:rPr>
          <w:rStyle w:val="1"/>
          <w:color w:val="000000"/>
          <w:lang w:val="ru-RU"/>
        </w:rPr>
        <w:t>е (вербальные, невербальные). Их выбор определяется уровнем общей образованности учащихся, возрастом, особенностями речевой ситуации, уровнем владения языком всех учащихся, характером речевого задания, степенью понимания речевой задачи, индивидуальными осо</w:t>
      </w:r>
      <w:r>
        <w:rPr>
          <w:rStyle w:val="1"/>
          <w:color w:val="000000"/>
          <w:lang w:val="ru-RU"/>
        </w:rPr>
        <w:t>бенностями личности детей, желанием высказываться по содержанию.</w:t>
      </w:r>
    </w:p>
    <w:p w:rsidR="00000000" w:rsidRDefault="001C6B09">
      <w:pPr>
        <w:pStyle w:val="a6"/>
        <w:shd w:val="clear" w:color="auto" w:fill="auto"/>
        <w:spacing w:after="482" w:line="260" w:lineRule="exact"/>
        <w:ind w:right="80" w:firstLine="0"/>
        <w:jc w:val="center"/>
      </w:pPr>
      <w:r>
        <w:rPr>
          <w:color w:val="000000"/>
          <w:u w:val="single"/>
          <w:lang w:val="ru-RU"/>
        </w:rPr>
        <w:t>Без опоры текст</w:t>
      </w:r>
    </w:p>
    <w:p w:rsidR="00000000" w:rsidRDefault="001C6B09">
      <w:pPr>
        <w:pStyle w:val="a6"/>
        <w:shd w:val="clear" w:color="auto" w:fill="auto"/>
        <w:spacing w:after="600" w:line="485" w:lineRule="exact"/>
        <w:ind w:left="40" w:right="20" w:firstLine="340"/>
      </w:pPr>
      <w:r>
        <w:rPr>
          <w:rStyle w:val="1"/>
          <w:color w:val="000000"/>
          <w:lang w:val="ru-RU"/>
        </w:rPr>
        <w:t>Этот путь возложен на среднем этапе обучения, когда содержательный языковой уровень знаний по теме достаточно высок. Монологи могут отражаться на основе многих текстов, прочит</w:t>
      </w:r>
      <w:r>
        <w:rPr>
          <w:rStyle w:val="1"/>
          <w:color w:val="000000"/>
          <w:lang w:val="ru-RU"/>
        </w:rPr>
        <w:t>анных прослушанных на родном и иностранном языке.</w:t>
      </w:r>
    </w:p>
    <w:p w:rsidR="00000000" w:rsidRDefault="001C6B09">
      <w:pPr>
        <w:pStyle w:val="a6"/>
        <w:shd w:val="clear" w:color="auto" w:fill="auto"/>
        <w:spacing w:after="477" w:line="260" w:lineRule="exact"/>
        <w:ind w:right="80" w:firstLine="0"/>
        <w:jc w:val="center"/>
      </w:pPr>
      <w:r>
        <w:rPr>
          <w:color w:val="000000"/>
          <w:u w:val="single"/>
          <w:lang w:val="ru-RU"/>
        </w:rPr>
        <w:t>Развитие и контроль умений устной речи</w:t>
      </w:r>
    </w:p>
    <w:p w:rsidR="00000000" w:rsidRDefault="001C6B09">
      <w:pPr>
        <w:pStyle w:val="a6"/>
        <w:shd w:val="clear" w:color="auto" w:fill="auto"/>
        <w:spacing w:line="485" w:lineRule="exact"/>
        <w:ind w:left="40" w:right="20" w:firstLine="340"/>
      </w:pPr>
      <w:r>
        <w:rPr>
          <w:rStyle w:val="1"/>
          <w:color w:val="000000"/>
          <w:lang w:val="ru-RU"/>
        </w:rPr>
        <w:t>Учащиеся хотят научиться говорить, и родители обращают внимание детей на устно-речевому общению на иностранном языке. Поэтому до</w:t>
      </w:r>
      <w:r>
        <w:rPr>
          <w:strike/>
          <w:color w:val="000000"/>
          <w:lang w:val="ru-RU"/>
        </w:rPr>
        <w:t>лжн</w:t>
      </w:r>
      <w:r>
        <w:rPr>
          <w:rStyle w:val="1"/>
          <w:color w:val="000000"/>
          <w:lang w:val="ru-RU"/>
        </w:rPr>
        <w:t>ы быть уроки на развитие навыков гов</w:t>
      </w:r>
      <w:r>
        <w:rPr>
          <w:rStyle w:val="1"/>
          <w:color w:val="000000"/>
          <w:lang w:val="ru-RU"/>
        </w:rPr>
        <w:t>орения. Положительной характеристикой уроков формирования устно-речевых навыков является умение учащихся говорить подавляющую часть урока.</w:t>
      </w:r>
    </w:p>
    <w:p w:rsidR="00000000" w:rsidRDefault="001C6B09">
      <w:pPr>
        <w:pStyle w:val="a6"/>
        <w:shd w:val="clear" w:color="auto" w:fill="auto"/>
        <w:spacing w:after="420" w:line="485" w:lineRule="exact"/>
        <w:ind w:left="40" w:firstLine="340"/>
      </w:pPr>
      <w:r>
        <w:rPr>
          <w:rStyle w:val="1"/>
          <w:color w:val="000000"/>
          <w:lang w:val="ru-RU"/>
        </w:rPr>
        <w:t>Учитель использует различные источники мотивации:</w:t>
      </w:r>
    </w:p>
    <w:p w:rsidR="00000000" w:rsidRDefault="001C6B09">
      <w:pPr>
        <w:pStyle w:val="a6"/>
        <w:numPr>
          <w:ilvl w:val="0"/>
          <w:numId w:val="18"/>
        </w:numPr>
        <w:shd w:val="clear" w:color="auto" w:fill="auto"/>
        <w:tabs>
          <w:tab w:val="left" w:pos="737"/>
        </w:tabs>
        <w:spacing w:line="485" w:lineRule="exact"/>
        <w:ind w:left="40" w:firstLine="0"/>
      </w:pPr>
      <w:r>
        <w:rPr>
          <w:rStyle w:val="1"/>
          <w:color w:val="000000"/>
          <w:lang w:val="ru-RU"/>
        </w:rPr>
        <w:t>Целевая</w:t>
      </w:r>
    </w:p>
    <w:p w:rsidR="00000000" w:rsidRDefault="001C6B09">
      <w:pPr>
        <w:pStyle w:val="a6"/>
        <w:numPr>
          <w:ilvl w:val="0"/>
          <w:numId w:val="18"/>
        </w:numPr>
        <w:shd w:val="clear" w:color="auto" w:fill="auto"/>
        <w:tabs>
          <w:tab w:val="left" w:pos="737"/>
        </w:tabs>
        <w:spacing w:line="485" w:lineRule="exact"/>
        <w:ind w:left="40" w:firstLine="0"/>
      </w:pPr>
      <w:r>
        <w:rPr>
          <w:rStyle w:val="1"/>
          <w:color w:val="000000"/>
          <w:lang w:val="ru-RU"/>
        </w:rPr>
        <w:t>Мотивация успеха</w:t>
      </w:r>
    </w:p>
    <w:p w:rsidR="00000000" w:rsidRDefault="001C6B09">
      <w:pPr>
        <w:pStyle w:val="a6"/>
        <w:numPr>
          <w:ilvl w:val="0"/>
          <w:numId w:val="18"/>
        </w:numPr>
        <w:shd w:val="clear" w:color="auto" w:fill="auto"/>
        <w:tabs>
          <w:tab w:val="left" w:pos="737"/>
        </w:tabs>
        <w:spacing w:line="485" w:lineRule="exact"/>
        <w:ind w:left="40" w:firstLine="0"/>
      </w:pPr>
      <w:r>
        <w:rPr>
          <w:rStyle w:val="1"/>
          <w:color w:val="000000"/>
          <w:lang w:val="ru-RU"/>
        </w:rPr>
        <w:t>Страноведческая</w:t>
      </w:r>
    </w:p>
    <w:p w:rsidR="00000000" w:rsidRDefault="001C6B09">
      <w:pPr>
        <w:pStyle w:val="a6"/>
        <w:numPr>
          <w:ilvl w:val="0"/>
          <w:numId w:val="18"/>
        </w:numPr>
        <w:shd w:val="clear" w:color="auto" w:fill="auto"/>
        <w:tabs>
          <w:tab w:val="left" w:pos="737"/>
        </w:tabs>
        <w:spacing w:line="485" w:lineRule="exact"/>
        <w:ind w:left="40" w:firstLine="0"/>
      </w:pPr>
      <w:r>
        <w:rPr>
          <w:rStyle w:val="1"/>
          <w:color w:val="000000"/>
          <w:lang w:val="ru-RU"/>
        </w:rPr>
        <w:t>Эстетическ</w:t>
      </w:r>
      <w:r>
        <w:rPr>
          <w:rStyle w:val="1"/>
          <w:color w:val="000000"/>
          <w:lang w:val="ru-RU"/>
        </w:rPr>
        <w:t>ая</w:t>
      </w:r>
    </w:p>
    <w:p w:rsidR="00000000" w:rsidRDefault="001C6B09">
      <w:pPr>
        <w:pStyle w:val="a6"/>
        <w:numPr>
          <w:ilvl w:val="0"/>
          <w:numId w:val="18"/>
        </w:numPr>
        <w:shd w:val="clear" w:color="auto" w:fill="auto"/>
        <w:tabs>
          <w:tab w:val="left" w:pos="737"/>
        </w:tabs>
        <w:spacing w:line="485" w:lineRule="exact"/>
        <w:ind w:left="40" w:firstLine="0"/>
      </w:pPr>
      <w:r>
        <w:rPr>
          <w:rStyle w:val="1"/>
          <w:color w:val="000000"/>
          <w:lang w:val="ru-RU"/>
        </w:rPr>
        <w:t>Инструментальная.</w:t>
      </w:r>
    </w:p>
    <w:p w:rsidR="00000000" w:rsidRDefault="001C6B09">
      <w:pPr>
        <w:pStyle w:val="a6"/>
        <w:shd w:val="clear" w:color="auto" w:fill="auto"/>
        <w:spacing w:line="485" w:lineRule="exact"/>
        <w:ind w:left="40" w:right="20" w:firstLine="0"/>
      </w:pPr>
      <w:r>
        <w:rPr>
          <w:rStyle w:val="1"/>
          <w:color w:val="000000"/>
          <w:lang w:val="ru-RU"/>
        </w:rPr>
        <w:t xml:space="preserve">добавить свои предложения. Трудные места в тексте заменяются простыми языковыми средствами. Если текст большой, учащиеся отвечают в порядке зачета эту </w:t>
      </w:r>
      <w:r>
        <w:rPr>
          <w:rStyle w:val="1"/>
          <w:color w:val="000000"/>
          <w:lang w:val="ru-RU"/>
        </w:rPr>
        <w:lastRenderedPageBreak/>
        <w:t>I часть. Потом идет такая же работа со второй половиной текста. Затем проводится</w:t>
      </w:r>
      <w:r>
        <w:rPr>
          <w:rStyle w:val="1"/>
          <w:color w:val="000000"/>
          <w:lang w:val="ru-RU"/>
        </w:rPr>
        <w:t xml:space="preserve"> зачет по теме, тексту. Запоминанию содержания текстов способствуют различные стихотворения, грамматические и фонетические таблицы. Затем следует беседа по этой теме с приведением собственных примеров учащихся.</w:t>
      </w:r>
    </w:p>
    <w:p w:rsidR="00000000" w:rsidRDefault="001C6B09">
      <w:pPr>
        <w:pStyle w:val="a6"/>
        <w:shd w:val="clear" w:color="auto" w:fill="auto"/>
        <w:spacing w:line="485" w:lineRule="exact"/>
        <w:ind w:left="40" w:right="20" w:firstLine="360"/>
      </w:pPr>
      <w:r>
        <w:rPr>
          <w:rStyle w:val="1"/>
          <w:color w:val="000000"/>
          <w:lang w:val="ru-RU"/>
        </w:rPr>
        <w:t>Терпение, мудрость педагога важно в личностно</w:t>
      </w:r>
      <w:r>
        <w:rPr>
          <w:rStyle w:val="1"/>
          <w:color w:val="000000"/>
          <w:lang w:val="ru-RU"/>
        </w:rPr>
        <w:t>м становлении учащихся. Он учит учащихся самостоятельно творчески мыслить, принимать решения и нести за них ответственность, соответствовать реалиям нашего стремительно развивающегося мира.</w:t>
      </w:r>
    </w:p>
    <w:p w:rsidR="00000000" w:rsidRDefault="001C6B09">
      <w:pPr>
        <w:pStyle w:val="a6"/>
        <w:shd w:val="clear" w:color="auto" w:fill="auto"/>
        <w:spacing w:line="485" w:lineRule="exact"/>
        <w:ind w:left="40" w:right="20" w:firstLine="360"/>
      </w:pPr>
      <w:r>
        <w:rPr>
          <w:rStyle w:val="1"/>
          <w:color w:val="000000"/>
          <w:lang w:val="ru-RU"/>
        </w:rPr>
        <w:t>Педагог воспитывает сильное, достойное поколение, ответственное от</w:t>
      </w:r>
      <w:r>
        <w:rPr>
          <w:rStyle w:val="1"/>
          <w:color w:val="000000"/>
          <w:lang w:val="ru-RU"/>
        </w:rPr>
        <w:t>ношение к своему делу, поручению.</w:t>
      </w:r>
    </w:p>
    <w:p w:rsidR="00000000" w:rsidRDefault="001C6B09">
      <w:pPr>
        <w:pStyle w:val="a6"/>
        <w:shd w:val="clear" w:color="auto" w:fill="auto"/>
        <w:spacing w:after="420" w:line="485" w:lineRule="exact"/>
        <w:ind w:left="40" w:firstLine="360"/>
      </w:pPr>
      <w:r>
        <w:rPr>
          <w:rStyle w:val="1"/>
          <w:color w:val="000000"/>
          <w:lang w:val="ru-RU"/>
        </w:rPr>
        <w:t>На основе прочитанного текста учащиеся составляют мини монологи.</w:t>
      </w:r>
    </w:p>
    <w:p w:rsidR="00000000" w:rsidRDefault="001C6B09">
      <w:pPr>
        <w:pStyle w:val="a6"/>
        <w:shd w:val="clear" w:color="auto" w:fill="auto"/>
        <w:spacing w:line="485" w:lineRule="exact"/>
        <w:ind w:left="40" w:right="20" w:firstLine="360"/>
      </w:pPr>
      <w:r>
        <w:rPr>
          <w:rStyle w:val="1"/>
          <w:color w:val="000000"/>
          <w:lang w:val="ru-RU"/>
        </w:rPr>
        <w:t>После прочтения текста идут более продолжительные высказывания, происходит установление причинно-следственных связей, использование</w:t>
      </w:r>
    </w:p>
    <w:p w:rsidR="00000000" w:rsidRDefault="001C6B09">
      <w:pPr>
        <w:pStyle w:val="a6"/>
        <w:shd w:val="clear" w:color="auto" w:fill="auto"/>
        <w:spacing w:after="480" w:line="485" w:lineRule="exact"/>
        <w:ind w:left="40" w:firstLine="0"/>
      </w:pPr>
      <w:r>
        <w:rPr>
          <w:rStyle w:val="1"/>
          <w:color w:val="000000"/>
          <w:lang w:val="ru-RU"/>
        </w:rPr>
        <w:t xml:space="preserve">средств выразительности, </w:t>
      </w:r>
      <w:r>
        <w:rPr>
          <w:rStyle w:val="1"/>
          <w:color w:val="000000"/>
          <w:lang w:val="ru-RU"/>
        </w:rPr>
        <w:t>речевых приемов, аргументация</w:t>
      </w:r>
    </w:p>
    <w:p w:rsidR="00000000" w:rsidRDefault="001C6B09">
      <w:pPr>
        <w:rPr>
          <w:color w:val="auto"/>
          <w:lang w:eastAsia="ru-RU"/>
        </w:rPr>
        <w:sectPr w:rsidR="00000000">
          <w:type w:val="continuous"/>
          <w:pgSz w:w="11909" w:h="16838"/>
          <w:pgMar w:top="983" w:right="657" w:bottom="930" w:left="657" w:header="0" w:footer="3" w:gutter="878"/>
          <w:cols w:space="720"/>
          <w:noEndnote/>
          <w:rtlGutter/>
          <w:docGrid w:linePitch="360"/>
        </w:sectPr>
      </w:pPr>
    </w:p>
    <w:p w:rsidR="00000000" w:rsidRDefault="001C6B09">
      <w:pPr>
        <w:rPr>
          <w:color w:val="auto"/>
          <w:lang w:eastAsia="ru-RU"/>
        </w:rPr>
      </w:pPr>
    </w:p>
    <w:p w:rsidR="00000000" w:rsidRDefault="001C6B09">
      <w:pPr>
        <w:pStyle w:val="a6"/>
        <w:numPr>
          <w:ilvl w:val="0"/>
          <w:numId w:val="19"/>
        </w:numPr>
        <w:shd w:val="clear" w:color="auto" w:fill="auto"/>
        <w:tabs>
          <w:tab w:val="left" w:pos="1202"/>
          <w:tab w:val="right" w:pos="9993"/>
        </w:tabs>
        <w:spacing w:line="485" w:lineRule="exact"/>
        <w:ind w:left="580" w:firstLine="0"/>
      </w:pPr>
      <w:r>
        <w:rPr>
          <w:rStyle w:val="1"/>
          <w:color w:val="000000"/>
          <w:lang w:val="ru-RU"/>
        </w:rPr>
        <w:t>Боязнь совершить ошибку. Не боятся признать свои ошибки.</w:t>
      </w:r>
      <w:r>
        <w:rPr>
          <w:rStyle w:val="1"/>
          <w:color w:val="000000"/>
          <w:lang w:val="ru-RU"/>
        </w:rPr>
        <w:tab/>
        <w:t>Но если</w:t>
      </w:r>
    </w:p>
    <w:p w:rsidR="00000000" w:rsidRDefault="001C6B09">
      <w:pPr>
        <w:pStyle w:val="a6"/>
        <w:shd w:val="clear" w:color="auto" w:fill="auto"/>
        <w:spacing w:line="485" w:lineRule="exact"/>
        <w:ind w:left="580" w:firstLine="0"/>
      </w:pPr>
      <w:r>
        <w:rPr>
          <w:rStyle w:val="1"/>
          <w:color w:val="000000"/>
          <w:lang w:val="ru-RU"/>
        </w:rPr>
        <w:t>учитель перепроверил что - то, то нельзя об этом забывать.</w:t>
      </w:r>
    </w:p>
    <w:p w:rsidR="00000000" w:rsidRDefault="001C6B09">
      <w:pPr>
        <w:pStyle w:val="a6"/>
        <w:numPr>
          <w:ilvl w:val="0"/>
          <w:numId w:val="19"/>
        </w:numPr>
        <w:shd w:val="clear" w:color="auto" w:fill="auto"/>
        <w:tabs>
          <w:tab w:val="left" w:pos="1202"/>
        </w:tabs>
        <w:spacing w:line="485" w:lineRule="exact"/>
        <w:ind w:left="580" w:firstLine="0"/>
      </w:pPr>
      <w:r>
        <w:rPr>
          <w:rStyle w:val="1"/>
          <w:color w:val="000000"/>
          <w:lang w:val="ru-RU"/>
        </w:rPr>
        <w:t>Не позволять учащимся резко критиковать друг друга.</w:t>
      </w:r>
    </w:p>
    <w:p w:rsidR="00000000" w:rsidRDefault="001C6B09">
      <w:pPr>
        <w:pStyle w:val="a6"/>
        <w:shd w:val="clear" w:color="auto" w:fill="auto"/>
        <w:spacing w:line="485" w:lineRule="exact"/>
        <w:ind w:right="340" w:firstLine="0"/>
        <w:jc w:val="right"/>
      </w:pPr>
      <w:r>
        <w:rPr>
          <w:rStyle w:val="1"/>
          <w:color w:val="000000"/>
          <w:lang w:val="ru-RU"/>
        </w:rPr>
        <w:t>Шире исполь</w:t>
      </w:r>
      <w:r>
        <w:rPr>
          <w:rStyle w:val="1"/>
          <w:color w:val="000000"/>
          <w:lang w:val="ru-RU"/>
        </w:rPr>
        <w:t>зовать коллективные формы работы (парные, групповые).</w:t>
      </w:r>
    </w:p>
    <w:p w:rsidR="00000000" w:rsidRDefault="001C6B09">
      <w:pPr>
        <w:pStyle w:val="a6"/>
        <w:numPr>
          <w:ilvl w:val="0"/>
          <w:numId w:val="19"/>
        </w:numPr>
        <w:shd w:val="clear" w:color="auto" w:fill="auto"/>
        <w:tabs>
          <w:tab w:val="left" w:pos="1202"/>
        </w:tabs>
        <w:spacing w:after="420" w:line="485" w:lineRule="exact"/>
        <w:ind w:left="580" w:firstLine="0"/>
      </w:pPr>
      <w:r>
        <w:rPr>
          <w:rStyle w:val="1"/>
          <w:color w:val="000000"/>
          <w:lang w:val="ru-RU"/>
        </w:rPr>
        <w:t>Использовать различные источники мотивации.</w:t>
      </w:r>
    </w:p>
    <w:p w:rsidR="00000000" w:rsidRDefault="001C6B09">
      <w:pPr>
        <w:pStyle w:val="a6"/>
        <w:shd w:val="clear" w:color="auto" w:fill="auto"/>
        <w:spacing w:line="485" w:lineRule="exact"/>
        <w:ind w:left="580" w:right="340" w:firstLine="340"/>
      </w:pPr>
      <w:r>
        <w:rPr>
          <w:rStyle w:val="1"/>
          <w:color w:val="000000"/>
          <w:lang w:val="ru-RU"/>
        </w:rPr>
        <w:t>Нечего сказать по обсуждаемой теме. Не хватает языковых средств. Надо создать достаточно большое количество опор содержательного, языкового, речевого плана</w:t>
      </w:r>
      <w:r>
        <w:rPr>
          <w:rStyle w:val="1"/>
          <w:color w:val="000000"/>
          <w:lang w:val="ru-RU"/>
        </w:rPr>
        <w:t>.</w:t>
      </w:r>
    </w:p>
    <w:p w:rsidR="00000000" w:rsidRDefault="001C6B09">
      <w:pPr>
        <w:pStyle w:val="a6"/>
        <w:shd w:val="clear" w:color="auto" w:fill="auto"/>
        <w:spacing w:line="485" w:lineRule="exact"/>
        <w:ind w:left="580" w:right="340" w:firstLine="340"/>
      </w:pPr>
      <w:r>
        <w:rPr>
          <w:rStyle w:val="1"/>
          <w:color w:val="000000"/>
          <w:lang w:val="ru-RU"/>
        </w:rPr>
        <w:t>Надо использовать различные формы связи речи, ее логического выстраивания с помощью вводных структур, реплик реагирования.</w:t>
      </w:r>
    </w:p>
    <w:p w:rsidR="00000000" w:rsidRDefault="001C6B09">
      <w:pPr>
        <w:pStyle w:val="a6"/>
        <w:shd w:val="clear" w:color="auto" w:fill="auto"/>
        <w:spacing w:line="485" w:lineRule="exact"/>
        <w:ind w:left="580" w:right="340" w:firstLine="340"/>
      </w:pPr>
      <w:r>
        <w:rPr>
          <w:rStyle w:val="1"/>
          <w:color w:val="000000"/>
          <w:lang w:val="ru-RU"/>
        </w:rPr>
        <w:t>Грамотный подбор чтения восполняет пробелы, дает набор языковых и речевых средств по обсуждаемому вопросу.</w:t>
      </w:r>
    </w:p>
    <w:p w:rsidR="00000000" w:rsidRDefault="001C6B09">
      <w:pPr>
        <w:pStyle w:val="a6"/>
        <w:shd w:val="clear" w:color="auto" w:fill="auto"/>
        <w:spacing w:after="600" w:line="485" w:lineRule="exact"/>
        <w:ind w:right="340" w:firstLine="0"/>
        <w:jc w:val="right"/>
      </w:pPr>
      <w:r>
        <w:rPr>
          <w:rStyle w:val="1"/>
          <w:color w:val="000000"/>
          <w:lang w:val="ru-RU"/>
        </w:rPr>
        <w:t>Объем высказываний может</w:t>
      </w:r>
      <w:r>
        <w:rPr>
          <w:rStyle w:val="1"/>
          <w:color w:val="000000"/>
          <w:lang w:val="ru-RU"/>
        </w:rPr>
        <w:t xml:space="preserve"> быть различным. Педагогу приходится заменять часть </w:t>
      </w:r>
      <w:r>
        <w:rPr>
          <w:rStyle w:val="1"/>
          <w:color w:val="000000"/>
          <w:lang w:val="ru-RU"/>
        </w:rPr>
        <w:lastRenderedPageBreak/>
        <w:t>сложных высказываний на более простые языковые средства.</w:t>
      </w:r>
    </w:p>
    <w:p w:rsidR="00000000" w:rsidRDefault="001C6B09">
      <w:pPr>
        <w:pStyle w:val="a6"/>
        <w:shd w:val="clear" w:color="auto" w:fill="auto"/>
        <w:spacing w:after="482" w:line="260" w:lineRule="exact"/>
        <w:ind w:right="360" w:firstLine="0"/>
        <w:jc w:val="center"/>
      </w:pPr>
      <w:r>
        <w:rPr>
          <w:color w:val="000000"/>
          <w:u w:val="single"/>
          <w:lang w:val="ru-RU"/>
        </w:rPr>
        <w:t>Устно-речевая деятельность</w:t>
      </w:r>
    </w:p>
    <w:p w:rsidR="00000000" w:rsidRDefault="001C6B09">
      <w:pPr>
        <w:pStyle w:val="a6"/>
        <w:shd w:val="clear" w:color="auto" w:fill="auto"/>
        <w:spacing w:line="485" w:lineRule="exact"/>
        <w:ind w:left="580" w:right="340" w:firstLine="340"/>
      </w:pPr>
      <w:r>
        <w:rPr>
          <w:rStyle w:val="1"/>
          <w:color w:val="000000"/>
          <w:lang w:val="ru-RU"/>
        </w:rPr>
        <w:t>Работа над темами, составлением текстов сначала проводится работа по знакомству, узнаванию новых слов, затем идет употре</w:t>
      </w:r>
      <w:r>
        <w:rPr>
          <w:rStyle w:val="1"/>
          <w:color w:val="000000"/>
          <w:lang w:val="ru-RU"/>
        </w:rPr>
        <w:t>бление и применение. Для работы над лексическими единицами проводятся разнообразные тренировочные упражнения в диалогической и монологической форме</w:t>
      </w:r>
    </w:p>
    <w:p w:rsidR="00000000" w:rsidRDefault="001C6B09">
      <w:pPr>
        <w:rPr>
          <w:color w:val="auto"/>
          <w:lang w:eastAsia="ru-RU"/>
        </w:rPr>
      </w:pPr>
    </w:p>
    <w:p w:rsidR="00000000" w:rsidRDefault="001C6B09">
      <w:pPr>
        <w:pStyle w:val="a6"/>
        <w:shd w:val="clear" w:color="auto" w:fill="auto"/>
        <w:spacing w:line="485" w:lineRule="exact"/>
        <w:ind w:right="340" w:firstLine="0"/>
        <w:jc w:val="right"/>
      </w:pPr>
      <w:r>
        <w:rPr>
          <w:rStyle w:val="1"/>
          <w:color w:val="000000"/>
          <w:lang w:val="ru-RU"/>
        </w:rPr>
        <w:t>коммуникативного характера. Слова записываются в словарики, дети учат их составляя вслух предложения или не</w:t>
      </w:r>
      <w:r>
        <w:rPr>
          <w:rStyle w:val="1"/>
          <w:color w:val="000000"/>
          <w:lang w:val="ru-RU"/>
        </w:rPr>
        <w:t>большие рассказы. Обязательно проводится контроль объясненной лексики различными</w:t>
      </w:r>
    </w:p>
    <w:p w:rsidR="00000000" w:rsidRDefault="001C6B09">
      <w:pPr>
        <w:pStyle w:val="101"/>
        <w:shd w:val="clear" w:color="auto" w:fill="auto"/>
        <w:spacing w:after="3" w:line="180" w:lineRule="exact"/>
        <w:ind w:left="580"/>
      </w:pPr>
      <w:r>
        <w:rPr>
          <w:rStyle w:val="100"/>
          <w:b/>
          <w:bCs/>
          <w:color w:val="000000"/>
        </w:rPr>
        <w:t>СПОСОбаМИ письменно и устно</w:t>
      </w:r>
    </w:p>
    <w:p w:rsidR="00000000" w:rsidRDefault="001C6B09">
      <w:pPr>
        <w:pStyle w:val="a6"/>
        <w:shd w:val="clear" w:color="auto" w:fill="auto"/>
        <w:spacing w:line="485" w:lineRule="exact"/>
        <w:ind w:right="340" w:firstLine="0"/>
        <w:jc w:val="right"/>
      </w:pPr>
      <w:r>
        <w:rPr>
          <w:rStyle w:val="1"/>
          <w:color w:val="000000"/>
          <w:lang w:val="ru-RU"/>
        </w:rPr>
        <w:t>Текст составляется вместе с учащимися, он записывается на доске кружковцы пишут предложения за предложением в тетрадях. Они могут</w:t>
      </w:r>
    </w:p>
    <w:p w:rsidR="00000000" w:rsidRDefault="001C6B09">
      <w:pPr>
        <w:pStyle w:val="a6"/>
        <w:shd w:val="clear" w:color="auto" w:fill="auto"/>
        <w:spacing w:line="485" w:lineRule="exact"/>
        <w:ind w:left="60" w:right="20" w:firstLine="0"/>
      </w:pPr>
      <w:r>
        <w:rPr>
          <w:rStyle w:val="1"/>
          <w:color w:val="000000"/>
          <w:lang w:val="ru-RU"/>
        </w:rPr>
        <w:t>подготовительные</w:t>
      </w:r>
      <w:r>
        <w:rPr>
          <w:rStyle w:val="1"/>
          <w:color w:val="000000"/>
          <w:lang w:val="ru-RU"/>
        </w:rPr>
        <w:t xml:space="preserve"> (тренировочные) и речевые упражнения. </w:t>
      </w:r>
      <w:r>
        <w:rPr>
          <w:rStyle w:val="aa"/>
          <w:noProof w:val="0"/>
          <w:color w:val="000000"/>
          <w:lang w:val="ru-RU"/>
        </w:rPr>
        <w:t>С</w:t>
      </w:r>
      <w:r>
        <w:rPr>
          <w:rStyle w:val="1"/>
          <w:color w:val="000000"/>
          <w:lang w:val="ru-RU"/>
        </w:rPr>
        <w:t xml:space="preserve"> помощью тренировочных упражнений усваиваются форма, значение, действия со словами. Виды речевых умений делятся на рецептурные, продуктивные, условно - речевые, коммуникативные.</w:t>
      </w:r>
    </w:p>
    <w:p w:rsidR="00000000" w:rsidRDefault="001C6B09">
      <w:pPr>
        <w:pStyle w:val="a6"/>
        <w:shd w:val="clear" w:color="auto" w:fill="auto"/>
        <w:spacing w:after="600" w:line="485" w:lineRule="exact"/>
        <w:ind w:left="60" w:right="20" w:firstLine="300"/>
      </w:pPr>
      <w:r>
        <w:rPr>
          <w:rStyle w:val="1"/>
          <w:color w:val="000000"/>
          <w:lang w:val="ru-RU"/>
        </w:rPr>
        <w:t>При работе над ситуативными упражнения</w:t>
      </w:r>
      <w:r>
        <w:rPr>
          <w:rStyle w:val="1"/>
          <w:color w:val="000000"/>
          <w:lang w:val="ru-RU"/>
        </w:rPr>
        <w:t xml:space="preserve">ми сначала идет тщательная предварительная работа с тренировочными упражнениями в соответствии с интересами детей и уровнем знаний. Школьники работают со словарями Учитель дает необходимые ориентиры, определяет время. </w:t>
      </w:r>
    </w:p>
    <w:p w:rsidR="00000000" w:rsidRDefault="001C6B09">
      <w:pPr>
        <w:pStyle w:val="a6"/>
        <w:shd w:val="clear" w:color="auto" w:fill="auto"/>
        <w:spacing w:after="486" w:line="260" w:lineRule="exact"/>
        <w:ind w:right="100" w:firstLine="0"/>
        <w:jc w:val="center"/>
      </w:pPr>
      <w:r>
        <w:rPr>
          <w:rStyle w:val="1"/>
          <w:color w:val="000000"/>
          <w:lang w:val="ru-RU"/>
        </w:rPr>
        <w:t>Ситуации</w:t>
      </w:r>
    </w:p>
    <w:p w:rsidR="00000000" w:rsidRDefault="001C6B09">
      <w:pPr>
        <w:pStyle w:val="a6"/>
        <w:shd w:val="clear" w:color="auto" w:fill="auto"/>
        <w:ind w:left="60" w:right="20" w:firstLine="300"/>
        <w:jc w:val="left"/>
      </w:pPr>
      <w:r>
        <w:rPr>
          <w:rStyle w:val="1"/>
          <w:color w:val="000000"/>
          <w:lang w:eastAsia="en-US"/>
        </w:rPr>
        <w:t xml:space="preserve">Alex, </w:t>
      </w:r>
      <w:r>
        <w:rPr>
          <w:rStyle w:val="1"/>
          <w:color w:val="000000"/>
          <w:lang w:val="ru-RU"/>
        </w:rPr>
        <w:t>посоветуй другу прочит</w:t>
      </w:r>
      <w:r>
        <w:rPr>
          <w:rStyle w:val="1"/>
          <w:color w:val="000000"/>
          <w:lang w:val="ru-RU"/>
        </w:rPr>
        <w:t xml:space="preserve">ать </w:t>
      </w:r>
      <w:r>
        <w:rPr>
          <w:rStyle w:val="1"/>
          <w:color w:val="000000"/>
          <w:lang w:eastAsia="en-US"/>
        </w:rPr>
        <w:t xml:space="preserve">“ Nick </w:t>
      </w:r>
      <w:r>
        <w:rPr>
          <w:rStyle w:val="1"/>
          <w:color w:val="000000"/>
          <w:lang w:val="ru-RU"/>
        </w:rPr>
        <w:t xml:space="preserve">расскажи интересный эпизод из произведения </w:t>
      </w:r>
      <w:r>
        <w:rPr>
          <w:rStyle w:val="1"/>
          <w:color w:val="000000"/>
          <w:lang w:eastAsia="en-US"/>
        </w:rPr>
        <w:t>Jack London.</w:t>
      </w:r>
    </w:p>
    <w:p w:rsidR="00000000" w:rsidRDefault="001C6B09">
      <w:pPr>
        <w:pStyle w:val="a6"/>
        <w:shd w:val="clear" w:color="auto" w:fill="auto"/>
        <w:ind w:left="60" w:right="20" w:firstLine="0"/>
        <w:jc w:val="left"/>
      </w:pPr>
      <w:r>
        <w:rPr>
          <w:rStyle w:val="1"/>
          <w:color w:val="000000"/>
          <w:lang w:eastAsia="en-US"/>
        </w:rPr>
        <w:t xml:space="preserve">Andrew </w:t>
      </w:r>
      <w:r>
        <w:rPr>
          <w:rStyle w:val="1"/>
          <w:color w:val="000000"/>
          <w:lang w:val="ru-RU"/>
        </w:rPr>
        <w:t>убеди друзей посетить музей часов в Ярославле. Вырази сожаление (укажи причины), что не можешь даже встречаться с друзьями.</w:t>
      </w:r>
    </w:p>
    <w:p w:rsidR="00000000" w:rsidRDefault="001C6B09">
      <w:pPr>
        <w:pStyle w:val="a6"/>
        <w:shd w:val="clear" w:color="auto" w:fill="auto"/>
        <w:ind w:left="60" w:firstLine="300"/>
      </w:pPr>
      <w:r>
        <w:rPr>
          <w:rStyle w:val="1"/>
          <w:color w:val="000000"/>
          <w:lang w:val="ru-RU"/>
        </w:rPr>
        <w:t>Расспросите Колю о жизни английских сверстников.</w:t>
      </w:r>
    </w:p>
    <w:p w:rsidR="00000000" w:rsidRDefault="001C6B09">
      <w:pPr>
        <w:pStyle w:val="a6"/>
        <w:shd w:val="clear" w:color="auto" w:fill="auto"/>
        <w:ind w:left="60" w:firstLine="300"/>
      </w:pPr>
      <w:r>
        <w:rPr>
          <w:rStyle w:val="1"/>
          <w:color w:val="000000"/>
          <w:lang w:val="ru-RU"/>
        </w:rPr>
        <w:t>Убеди дру</w:t>
      </w:r>
      <w:r>
        <w:rPr>
          <w:rStyle w:val="1"/>
          <w:color w:val="000000"/>
          <w:lang w:val="ru-RU"/>
        </w:rPr>
        <w:t>га посетить музей Л</w:t>
      </w:r>
      <w:r>
        <w:rPr>
          <w:rStyle w:val="Candara"/>
          <w:color w:val="000000"/>
          <w:lang w:eastAsia="en-US"/>
        </w:rPr>
        <w:t xml:space="preserve">.B. </w:t>
      </w:r>
      <w:r>
        <w:rPr>
          <w:rStyle w:val="1"/>
          <w:color w:val="000000"/>
          <w:lang w:val="ru-RU"/>
        </w:rPr>
        <w:t>Собинова.</w:t>
      </w:r>
    </w:p>
    <w:p w:rsidR="00000000" w:rsidRDefault="001C6B09">
      <w:pPr>
        <w:pStyle w:val="a6"/>
        <w:shd w:val="clear" w:color="auto" w:fill="auto"/>
        <w:ind w:left="60" w:right="20" w:firstLine="300"/>
      </w:pPr>
      <w:r>
        <w:rPr>
          <w:rStyle w:val="1"/>
          <w:color w:val="000000"/>
          <w:lang w:val="ru-RU"/>
        </w:rPr>
        <w:lastRenderedPageBreak/>
        <w:t>Поделись впечатлениями о праздновании 1000 - летия Ярославля (представь, что перед тобой английские туристы).</w:t>
      </w:r>
    </w:p>
    <w:p w:rsidR="00000000" w:rsidRDefault="001C6B09">
      <w:pPr>
        <w:pStyle w:val="a6"/>
        <w:shd w:val="clear" w:color="auto" w:fill="auto"/>
        <w:ind w:left="60" w:firstLine="300"/>
        <w:sectPr w:rsidR="00000000">
          <w:type w:val="continuous"/>
          <w:pgSz w:w="11909" w:h="16838"/>
          <w:pgMar w:top="1267" w:right="749" w:bottom="1238" w:left="749" w:header="0" w:footer="3" w:gutter="110"/>
          <w:cols w:space="720"/>
          <w:noEndnote/>
          <w:docGrid w:linePitch="360"/>
        </w:sectPr>
      </w:pPr>
      <w:r>
        <w:rPr>
          <w:rStyle w:val="1"/>
          <w:color w:val="000000"/>
          <w:lang w:val="ru-RU"/>
        </w:rPr>
        <w:t>Расскажи о своем участии в юбилее нашего города.</w:t>
      </w:r>
    </w:p>
    <w:p w:rsidR="00000000" w:rsidRDefault="001C6B09">
      <w:pPr>
        <w:pStyle w:val="a6"/>
        <w:shd w:val="clear" w:color="auto" w:fill="auto"/>
        <w:spacing w:after="915" w:line="260" w:lineRule="exact"/>
        <w:ind w:right="120" w:firstLine="0"/>
        <w:jc w:val="center"/>
      </w:pPr>
      <w:r>
        <w:rPr>
          <w:color w:val="000000"/>
          <w:u w:val="single"/>
          <w:lang w:eastAsia="en-US"/>
        </w:rPr>
        <w:lastRenderedPageBreak/>
        <w:t>Think over the endings of</w:t>
      </w:r>
      <w:r>
        <w:rPr>
          <w:color w:val="000000"/>
          <w:u w:val="single"/>
          <w:lang w:eastAsia="en-US"/>
        </w:rPr>
        <w:t xml:space="preserve"> the stories</w:t>
      </w:r>
    </w:p>
    <w:p w:rsidR="00000000" w:rsidRDefault="001C6B09">
      <w:pPr>
        <w:pStyle w:val="a6"/>
        <w:shd w:val="clear" w:color="auto" w:fill="auto"/>
        <w:spacing w:after="1016"/>
        <w:ind w:left="40" w:right="20" w:firstLine="0"/>
      </w:pPr>
      <w:r>
        <w:rPr>
          <w:rStyle w:val="1"/>
          <w:color w:val="000000"/>
          <w:lang w:eastAsia="en-US"/>
        </w:rPr>
        <w:t>A criminal stole a tube with a microbe in it from the scientist is lab. During the persuit the tube crashed. The they managed to drink all the substance. The substance appeared to turn all living beings into blue. I think....</w:t>
      </w:r>
    </w:p>
    <w:p w:rsidR="00000000" w:rsidRDefault="001C6B09">
      <w:pPr>
        <w:pStyle w:val="a6"/>
        <w:shd w:val="clear" w:color="auto" w:fill="auto"/>
        <w:spacing w:after="910" w:line="260" w:lineRule="exact"/>
        <w:ind w:right="120" w:firstLine="0"/>
        <w:jc w:val="center"/>
      </w:pPr>
      <w:r>
        <w:rPr>
          <w:color w:val="000000"/>
          <w:u w:val="single"/>
          <w:lang w:eastAsia="en-US"/>
        </w:rPr>
        <w:t>Some fishes</w:t>
      </w:r>
    </w:p>
    <w:p w:rsidR="00000000" w:rsidRDefault="001C6B09">
      <w:pPr>
        <w:pStyle w:val="a6"/>
        <w:shd w:val="clear" w:color="auto" w:fill="auto"/>
        <w:spacing w:after="1016"/>
        <w:ind w:left="40" w:right="20" w:firstLine="400"/>
      </w:pPr>
      <w:r>
        <w:rPr>
          <w:rStyle w:val="1"/>
          <w:color w:val="000000"/>
          <w:lang w:eastAsia="en-US"/>
        </w:rPr>
        <w:t>The b</w:t>
      </w:r>
      <w:r>
        <w:rPr>
          <w:rStyle w:val="1"/>
          <w:color w:val="000000"/>
          <w:lang w:eastAsia="en-US"/>
        </w:rPr>
        <w:t>oy by name Nick went fishing. He fished successfully having caught a lot of fish. But coming home the boy found only a fell fishes.</w:t>
      </w:r>
    </w:p>
    <w:p w:rsidR="00000000" w:rsidRDefault="001C6B09">
      <w:pPr>
        <w:pStyle w:val="a6"/>
        <w:shd w:val="clear" w:color="auto" w:fill="auto"/>
        <w:spacing w:line="260" w:lineRule="exact"/>
        <w:ind w:left="40" w:firstLine="0"/>
      </w:pPr>
      <w:r>
        <w:rPr>
          <w:rStyle w:val="1"/>
          <w:color w:val="000000"/>
          <w:lang w:eastAsia="en-US"/>
        </w:rPr>
        <w:t>Your suggestions?</w:t>
      </w:r>
    </w:p>
    <w:p w:rsidR="00000000" w:rsidRDefault="001C6B09">
      <w:pPr>
        <w:rPr>
          <w:color w:val="auto"/>
          <w:lang w:eastAsia="ru-RU"/>
        </w:rPr>
      </w:pPr>
    </w:p>
    <w:p w:rsidR="00000000" w:rsidRDefault="001C6B09">
      <w:pPr>
        <w:pStyle w:val="a6"/>
        <w:shd w:val="clear" w:color="auto" w:fill="auto"/>
        <w:spacing w:after="902" w:line="260" w:lineRule="exact"/>
        <w:ind w:left="40" w:firstLine="0"/>
      </w:pPr>
      <w:r>
        <w:rPr>
          <w:rStyle w:val="1"/>
          <w:color w:val="000000"/>
          <w:lang w:eastAsia="en-US"/>
        </w:rPr>
        <w:t>What made the man feel bad?</w:t>
      </w:r>
    </w:p>
    <w:p w:rsidR="00000000" w:rsidRDefault="001C6B09">
      <w:pPr>
        <w:pStyle w:val="a6"/>
        <w:shd w:val="clear" w:color="auto" w:fill="auto"/>
        <w:spacing w:after="1920" w:line="485" w:lineRule="exact"/>
        <w:ind w:left="40" w:right="20" w:firstLine="400"/>
      </w:pPr>
      <w:r>
        <w:rPr>
          <w:rStyle w:val="1"/>
          <w:color w:val="000000"/>
          <w:lang w:eastAsia="en-US"/>
        </w:rPr>
        <w:t>Nature made him ache. He</w:t>
      </w:r>
      <w:r>
        <w:rPr>
          <w:rStyle w:val="1"/>
          <w:color w:val="000000"/>
          <w:lang w:eastAsia="en-US"/>
        </w:rPr>
        <w:t xml:space="preserve"> understood it very well. Mr. Robert Powell walked in the garden. He admired nature. He watched the roses open, fruits on the walls. He was delighted with lily leaves, oak-tree under the sunlight. He was touched by young com on the wheat field. Mr. Powell </w:t>
      </w:r>
      <w:r>
        <w:rPr>
          <w:rStyle w:val="1"/>
          <w:color w:val="000000"/>
          <w:lang w:eastAsia="en-US"/>
        </w:rPr>
        <w:t>listened to the starlings and sky larks. He saw the cows eating the cud. But Mr. Powell knew he would see....</w:t>
      </w:r>
    </w:p>
    <w:p w:rsidR="00000000" w:rsidRDefault="001C6B09">
      <w:pPr>
        <w:pStyle w:val="a6"/>
        <w:shd w:val="clear" w:color="auto" w:fill="auto"/>
        <w:spacing w:after="362" w:line="260" w:lineRule="exact"/>
        <w:ind w:left="40" w:firstLine="0"/>
      </w:pPr>
      <w:r>
        <w:rPr>
          <w:rStyle w:val="1"/>
          <w:color w:val="000000"/>
          <w:lang w:eastAsia="en-US"/>
        </w:rPr>
        <w:lastRenderedPageBreak/>
        <w:t>Do you think Mr. Powell had very deep and touching strings of his soul?</w:t>
      </w:r>
    </w:p>
    <w:p w:rsidR="00000000" w:rsidRDefault="001C6B09">
      <w:pPr>
        <w:pStyle w:val="a6"/>
        <w:shd w:val="clear" w:color="auto" w:fill="auto"/>
        <w:tabs>
          <w:tab w:val="left" w:pos="7870"/>
        </w:tabs>
        <w:spacing w:after="21" w:line="260" w:lineRule="exact"/>
        <w:ind w:left="40" w:firstLine="0"/>
      </w:pPr>
      <w:r>
        <w:rPr>
          <w:rStyle w:val="1"/>
          <w:color w:val="000000"/>
          <w:lang w:eastAsia="en-US"/>
        </w:rPr>
        <w:t>What makes us sympathize with this man?</w:t>
      </w:r>
      <w:r>
        <w:rPr>
          <w:rStyle w:val="1"/>
          <w:color w:val="000000"/>
          <w:lang w:eastAsia="en-US"/>
        </w:rPr>
        <w:tab/>
      </w:r>
    </w:p>
    <w:p w:rsidR="00000000" w:rsidRDefault="001C6B09">
      <w:pPr>
        <w:rPr>
          <w:color w:val="auto"/>
          <w:lang w:eastAsia="ru-RU"/>
        </w:rPr>
      </w:pPr>
    </w:p>
    <w:p w:rsidR="00000000" w:rsidRDefault="001C6B09">
      <w:pPr>
        <w:pStyle w:val="a6"/>
        <w:shd w:val="clear" w:color="auto" w:fill="auto"/>
        <w:spacing w:line="682" w:lineRule="exact"/>
        <w:ind w:left="40" w:firstLine="0"/>
      </w:pPr>
      <w:r>
        <w:rPr>
          <w:rStyle w:val="1"/>
          <w:color w:val="000000"/>
          <w:lang w:eastAsia="en-US"/>
        </w:rPr>
        <w:t>Are you always delighted with th</w:t>
      </w:r>
      <w:r>
        <w:rPr>
          <w:rStyle w:val="1"/>
          <w:color w:val="000000"/>
          <w:lang w:eastAsia="en-US"/>
        </w:rPr>
        <w:t>e nature?</w:t>
      </w:r>
    </w:p>
    <w:p w:rsidR="00000000" w:rsidRDefault="001C6B09">
      <w:pPr>
        <w:pStyle w:val="a6"/>
        <w:shd w:val="clear" w:color="auto" w:fill="auto"/>
        <w:spacing w:line="682" w:lineRule="exact"/>
        <w:ind w:left="40" w:firstLine="0"/>
      </w:pPr>
      <w:r>
        <w:rPr>
          <w:rStyle w:val="1"/>
          <w:color w:val="000000"/>
          <w:lang w:eastAsia="en-US"/>
        </w:rPr>
        <w:t>What are your inner feelings?</w:t>
      </w:r>
    </w:p>
    <w:p w:rsidR="00000000" w:rsidRDefault="001C6B09">
      <w:pPr>
        <w:pStyle w:val="a6"/>
        <w:shd w:val="clear" w:color="auto" w:fill="auto"/>
        <w:spacing w:line="682" w:lineRule="exact"/>
        <w:ind w:left="40" w:firstLine="0"/>
      </w:pPr>
      <w:r>
        <w:rPr>
          <w:rStyle w:val="1"/>
          <w:color w:val="000000"/>
          <w:lang w:eastAsia="en-US"/>
        </w:rPr>
        <w:t>Have you thought about your actions to make our environment more attractive?</w:t>
      </w:r>
    </w:p>
    <w:p w:rsidR="00000000" w:rsidRDefault="001C6B09">
      <w:pPr>
        <w:pStyle w:val="a6"/>
        <w:shd w:val="clear" w:color="auto" w:fill="auto"/>
        <w:spacing w:after="657" w:line="260" w:lineRule="exact"/>
        <w:ind w:right="60" w:firstLine="0"/>
        <w:jc w:val="center"/>
      </w:pPr>
      <w:r>
        <w:rPr>
          <w:color w:val="000000"/>
          <w:u w:val="single"/>
          <w:lang w:val="ru-RU"/>
        </w:rPr>
        <w:t>Экология</w:t>
      </w:r>
    </w:p>
    <w:p w:rsidR="00000000" w:rsidRDefault="001C6B09">
      <w:pPr>
        <w:pStyle w:val="a6"/>
        <w:shd w:val="clear" w:color="auto" w:fill="auto"/>
        <w:spacing w:after="486" w:line="260" w:lineRule="exact"/>
        <w:ind w:right="60" w:firstLine="0"/>
        <w:jc w:val="center"/>
      </w:pPr>
      <w:r>
        <w:rPr>
          <w:color w:val="000000"/>
          <w:u w:val="single"/>
          <w:lang w:eastAsia="en-US"/>
        </w:rPr>
        <w:t>Our Environment</w:t>
      </w:r>
    </w:p>
    <w:p w:rsidR="00000000" w:rsidRDefault="001C6B09">
      <w:pPr>
        <w:pStyle w:val="a6"/>
        <w:shd w:val="clear" w:color="auto" w:fill="auto"/>
        <w:ind w:left="20" w:right="40" w:firstLine="320"/>
      </w:pPr>
      <w:r>
        <w:rPr>
          <w:rStyle w:val="1"/>
          <w:color w:val="000000"/>
          <w:lang w:eastAsia="en-US"/>
        </w:rPr>
        <w:t>Today people in the world</w:t>
      </w:r>
      <w:r>
        <w:rPr>
          <w:rStyle w:val="1"/>
          <w:color w:val="000000"/>
          <w:lang w:eastAsia="en-US"/>
        </w:rPr>
        <w:t xml:space="preserve"> worry about our ecology. Many lakes, rivers, oceans, the air are polluted with industrial, chemical, dust clouds wastes. Awful harm is caused by nuclear tests. Logging forests, radiation fuel wastes damage our planet.</w:t>
      </w:r>
    </w:p>
    <w:p w:rsidR="00000000" w:rsidRDefault="001C6B09">
      <w:pPr>
        <w:pStyle w:val="a6"/>
        <w:shd w:val="clear" w:color="auto" w:fill="auto"/>
        <w:spacing w:line="485" w:lineRule="exact"/>
        <w:ind w:left="20" w:right="40" w:firstLine="320"/>
      </w:pPr>
      <w:r>
        <w:rPr>
          <w:rStyle w:val="1"/>
          <w:color w:val="000000"/>
          <w:lang w:eastAsia="en-US"/>
        </w:rPr>
        <w:t>That’s why we must protect our home f</w:t>
      </w:r>
      <w:r>
        <w:rPr>
          <w:rStyle w:val="1"/>
          <w:color w:val="000000"/>
          <w:lang w:eastAsia="en-US"/>
        </w:rPr>
        <w:t xml:space="preserve">rom different kinds of pollution. We ourselves are responsible for our actions. We must buy milk and juice in cartoons, drink water in special cans. Our tasks are not to throw rubbish on the ground, to recycle newspapers, to save water and electricity, to </w:t>
      </w:r>
      <w:r>
        <w:rPr>
          <w:rStyle w:val="1"/>
          <w:color w:val="000000"/>
          <w:lang w:eastAsia="en-US"/>
        </w:rPr>
        <w:t>plant trees.</w:t>
      </w:r>
    </w:p>
    <w:p w:rsidR="00000000" w:rsidRDefault="001C6B09">
      <w:pPr>
        <w:pStyle w:val="a6"/>
        <w:shd w:val="clear" w:color="auto" w:fill="auto"/>
        <w:spacing w:after="416" w:line="490" w:lineRule="exact"/>
        <w:ind w:left="20" w:right="40" w:firstLine="320"/>
      </w:pPr>
      <w:r>
        <w:rPr>
          <w:rStyle w:val="1"/>
          <w:color w:val="000000"/>
          <w:lang w:eastAsia="en-US"/>
        </w:rPr>
        <w:t>The environmental programme includes soil-lashing, building parks, community areas, care for ground waters, solar power stations, introducing fishing licenses. We are sure to restore our planet.</w:t>
      </w:r>
    </w:p>
    <w:p w:rsidR="00000000" w:rsidRDefault="001C6B09">
      <w:pPr>
        <w:pStyle w:val="a6"/>
        <w:shd w:val="clear" w:color="auto" w:fill="auto"/>
        <w:spacing w:after="424" w:line="494" w:lineRule="exact"/>
        <w:ind w:left="20" w:right="40" w:firstLine="0"/>
      </w:pPr>
      <w:r>
        <w:rPr>
          <w:color w:val="000000"/>
          <w:u w:val="single"/>
          <w:lang w:val="ru-RU"/>
        </w:rPr>
        <w:t>Задача</w:t>
      </w:r>
      <w:r>
        <w:rPr>
          <w:rStyle w:val="1"/>
          <w:color w:val="000000"/>
          <w:lang w:val="ru-RU"/>
        </w:rPr>
        <w:t xml:space="preserve"> </w:t>
      </w:r>
      <w:r>
        <w:rPr>
          <w:rStyle w:val="1"/>
          <w:color w:val="000000"/>
          <w:lang w:eastAsia="en-US"/>
        </w:rPr>
        <w:t xml:space="preserve">- </w:t>
      </w:r>
      <w:r>
        <w:rPr>
          <w:rStyle w:val="1"/>
          <w:color w:val="000000"/>
          <w:lang w:val="ru-RU"/>
        </w:rPr>
        <w:t>Знакомство с новыми лексическими и грам</w:t>
      </w:r>
      <w:r>
        <w:rPr>
          <w:rStyle w:val="1"/>
          <w:color w:val="000000"/>
          <w:lang w:val="ru-RU"/>
        </w:rPr>
        <w:t xml:space="preserve">матическими явлениями по теме </w:t>
      </w:r>
      <w:r>
        <w:rPr>
          <w:rStyle w:val="1"/>
          <w:color w:val="000000"/>
          <w:lang w:eastAsia="en-US"/>
        </w:rPr>
        <w:t>“Environment”.</w:t>
      </w:r>
    </w:p>
    <w:p w:rsidR="00000000" w:rsidRDefault="001C6B09">
      <w:pPr>
        <w:pStyle w:val="a6"/>
        <w:shd w:val="clear" w:color="auto" w:fill="auto"/>
        <w:spacing w:after="424" w:line="490" w:lineRule="exact"/>
        <w:ind w:left="20" w:right="40" w:firstLine="0"/>
      </w:pPr>
      <w:r>
        <w:rPr>
          <w:color w:val="000000"/>
          <w:u w:val="single"/>
          <w:lang w:val="ru-RU"/>
        </w:rPr>
        <w:t>Образовательный аспект</w:t>
      </w:r>
      <w:r>
        <w:rPr>
          <w:rStyle w:val="1"/>
          <w:color w:val="000000"/>
          <w:lang w:val="ru-RU"/>
        </w:rPr>
        <w:t xml:space="preserve"> - Отработка, закрепление лексики и грамматических структур и контроль их знаний.</w:t>
      </w:r>
    </w:p>
    <w:p w:rsidR="00000000" w:rsidRDefault="001C6B09">
      <w:pPr>
        <w:pStyle w:val="a6"/>
        <w:shd w:val="clear" w:color="auto" w:fill="auto"/>
        <w:spacing w:after="420" w:line="485" w:lineRule="exact"/>
        <w:ind w:left="20" w:right="40" w:firstLine="0"/>
      </w:pPr>
      <w:r>
        <w:rPr>
          <w:color w:val="000000"/>
          <w:u w:val="single"/>
          <w:lang w:val="ru-RU"/>
        </w:rPr>
        <w:t>Развивающий аспект</w:t>
      </w:r>
      <w:r>
        <w:rPr>
          <w:rStyle w:val="1"/>
          <w:color w:val="000000"/>
          <w:lang w:val="ru-RU"/>
        </w:rPr>
        <w:t xml:space="preserve"> - Создание необходимой мотивации в повышении ответственности за улучшение окружающей сре</w:t>
      </w:r>
      <w:r>
        <w:rPr>
          <w:rStyle w:val="1"/>
          <w:color w:val="000000"/>
          <w:lang w:val="ru-RU"/>
        </w:rPr>
        <w:t>ды.</w:t>
      </w:r>
    </w:p>
    <w:p w:rsidR="00000000" w:rsidRDefault="001C6B09">
      <w:pPr>
        <w:pStyle w:val="a6"/>
        <w:shd w:val="clear" w:color="auto" w:fill="auto"/>
        <w:spacing w:after="344" w:line="485" w:lineRule="exact"/>
        <w:ind w:left="20" w:right="40" w:firstLine="0"/>
      </w:pPr>
      <w:r>
        <w:rPr>
          <w:color w:val="000000"/>
          <w:u w:val="single"/>
          <w:lang w:val="ru-RU"/>
        </w:rPr>
        <w:t>Воспитательный аспект</w:t>
      </w:r>
      <w:r>
        <w:rPr>
          <w:rStyle w:val="1"/>
          <w:color w:val="000000"/>
          <w:lang w:val="ru-RU"/>
        </w:rPr>
        <w:t xml:space="preserve"> - Обучение бережному отношению к природе, необходимости личного вклада в претворении </w:t>
      </w:r>
      <w:r>
        <w:rPr>
          <w:rStyle w:val="1"/>
          <w:color w:val="000000"/>
          <w:lang w:eastAsia="en-US"/>
        </w:rPr>
        <w:t>“Environment programme”.</w:t>
      </w:r>
    </w:p>
    <w:p w:rsidR="00000000" w:rsidRDefault="001C6B09">
      <w:pPr>
        <w:rPr>
          <w:color w:val="auto"/>
          <w:lang w:eastAsia="ru-RU"/>
        </w:rPr>
      </w:pPr>
    </w:p>
    <w:p w:rsidR="00000000" w:rsidRDefault="001C6B09">
      <w:pPr>
        <w:pStyle w:val="a6"/>
        <w:shd w:val="clear" w:color="auto" w:fill="auto"/>
        <w:spacing w:line="260" w:lineRule="exact"/>
        <w:ind w:right="60" w:firstLine="0"/>
        <w:jc w:val="center"/>
        <w:sectPr w:rsidR="00000000">
          <w:type w:val="continuous"/>
          <w:pgSz w:w="11909" w:h="16838"/>
          <w:pgMar w:top="307" w:right="1217" w:bottom="307" w:left="1231" w:header="0" w:footer="3" w:gutter="0"/>
          <w:cols w:space="720"/>
          <w:noEndnote/>
          <w:docGrid w:linePitch="360"/>
        </w:sectPr>
      </w:pPr>
      <w:r>
        <w:rPr>
          <w:rStyle w:val="1"/>
          <w:color w:val="000000"/>
          <w:lang w:eastAsia="en-US"/>
        </w:rPr>
        <w:t>Vocabulary</w:t>
      </w:r>
    </w:p>
    <w:p w:rsidR="00000000" w:rsidRDefault="001C6B09">
      <w:pPr>
        <w:rPr>
          <w:color w:val="auto"/>
          <w:lang w:eastAsia="ru-RU"/>
        </w:rPr>
      </w:pPr>
    </w:p>
    <w:p w:rsidR="00000000" w:rsidRDefault="001C6B09">
      <w:pPr>
        <w:pStyle w:val="81"/>
        <w:shd w:val="clear" w:color="auto" w:fill="auto"/>
        <w:spacing w:before="0" w:line="370" w:lineRule="exact"/>
        <w:ind w:left="2940"/>
      </w:pPr>
      <w:r>
        <w:rPr>
          <w:rStyle w:val="813pt"/>
          <w:color w:val="000000"/>
          <w:lang w:eastAsia="en-US"/>
        </w:rPr>
        <w:t xml:space="preserve">Form </w:t>
      </w:r>
      <w:r>
        <w:rPr>
          <w:rStyle w:val="80"/>
          <w:color w:val="000000"/>
          <w:lang w:eastAsia="en-US"/>
        </w:rPr>
        <w:t>the Words</w:t>
      </w:r>
    </w:p>
    <w:p w:rsidR="00000000" w:rsidRDefault="001C6B09">
      <w:pPr>
        <w:pStyle w:val="a9"/>
        <w:shd w:val="clear" w:color="auto" w:fill="auto"/>
        <w:tabs>
          <w:tab w:val="center" w:pos="5244"/>
          <w:tab w:val="right" w:pos="6477"/>
          <w:tab w:val="right" w:pos="7394"/>
        </w:tabs>
        <w:spacing w:before="0" w:after="0" w:line="370" w:lineRule="exact"/>
        <w:ind w:left="2940"/>
      </w:pPr>
      <w:r>
        <w:fldChar w:fldCharType="begin"/>
      </w:r>
      <w:r>
        <w:instrText xml:space="preserve"> TOC \o "1-5" \h \z </w:instrText>
      </w:r>
      <w:r>
        <w:fldChar w:fldCharType="separate"/>
      </w:r>
      <w:r>
        <w:rPr>
          <w:rStyle w:val="a8"/>
          <w:color w:val="000000"/>
          <w:lang w:eastAsia="en-US"/>
        </w:rPr>
        <w:tab/>
      </w:r>
      <w:r>
        <w:rPr>
          <w:rStyle w:val="a8"/>
          <w:color w:val="000000"/>
          <w:lang w:eastAsia="en-US"/>
        </w:rPr>
        <w:tab/>
      </w:r>
    </w:p>
    <w:p w:rsidR="00000000" w:rsidRDefault="001C6B09">
      <w:pPr>
        <w:rPr>
          <w:color w:val="auto"/>
          <w:lang w:eastAsia="ru-RU"/>
        </w:rPr>
      </w:pPr>
    </w:p>
    <w:p w:rsidR="00000000" w:rsidRDefault="001C6B09">
      <w:pPr>
        <w:pStyle w:val="a9"/>
        <w:shd w:val="clear" w:color="auto" w:fill="auto"/>
        <w:tabs>
          <w:tab w:val="right" w:pos="6477"/>
          <w:tab w:val="right" w:pos="6975"/>
          <w:tab w:val="right" w:pos="7292"/>
          <w:tab w:val="right" w:pos="9087"/>
        </w:tabs>
        <w:spacing w:before="0" w:after="0" w:line="485" w:lineRule="exact"/>
        <w:ind w:left="20"/>
      </w:pPr>
      <w:r>
        <w:rPr>
          <w:rStyle w:val="a8"/>
          <w:color w:val="000000"/>
          <w:lang w:eastAsia="en-US"/>
        </w:rPr>
        <w:t>establishment -</w:t>
      </w:r>
      <w:r>
        <w:rPr>
          <w:rStyle w:val="a8"/>
          <w:color w:val="000000"/>
          <w:lang w:eastAsia="en-US"/>
        </w:rPr>
        <w:tab/>
      </w:r>
    </w:p>
    <w:p w:rsidR="00000000" w:rsidRDefault="001C6B09">
      <w:pPr>
        <w:pStyle w:val="a6"/>
        <w:shd w:val="clear" w:color="auto" w:fill="auto"/>
        <w:spacing w:line="485" w:lineRule="exact"/>
        <w:ind w:left="20" w:firstLine="0"/>
      </w:pPr>
      <w:r>
        <w:fldChar w:fldCharType="end"/>
      </w:r>
      <w:r>
        <w:rPr>
          <w:noProof/>
          <w:lang w:val="ru-RU"/>
        </w:rPr>
        <mc:AlternateContent>
          <mc:Choice Requires="wps">
            <w:drawing>
              <wp:anchor distT="61595" distB="118110" distL="63500" distR="63500" simplePos="0" relativeHeight="251662336" behindDoc="1" locked="0" layoutInCell="1" allowOverlap="1">
                <wp:simplePos x="0" y="0"/>
                <wp:positionH relativeFrom="margin">
                  <wp:posOffset>635</wp:posOffset>
                </wp:positionH>
                <wp:positionV relativeFrom="paragraph">
                  <wp:posOffset>189865</wp:posOffset>
                </wp:positionV>
                <wp:extent cx="1717040" cy="615950"/>
                <wp:effectExtent l="635" t="0" r="0" b="3810"/>
                <wp:wrapSquare wrapText="bothSides"/>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61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pStyle w:val="a6"/>
                              <w:shd w:val="clear" w:color="auto" w:fill="auto"/>
                              <w:spacing w:line="485" w:lineRule="exact"/>
                              <w:ind w:right="100" w:firstLine="0"/>
                              <w:jc w:val="left"/>
                            </w:pPr>
                            <w:r>
                              <w:rPr>
                                <w:rStyle w:val="Exact"/>
                                <w:color w:val="000000"/>
                                <w:spacing w:val="0"/>
                                <w:lang w:eastAsia="en-US"/>
                              </w:rPr>
                              <w:t xml:space="preserve">natural - </w:t>
                            </w:r>
                            <w:r>
                              <w:rPr>
                                <w:rStyle w:val="Exact"/>
                                <w:color w:val="000000"/>
                                <w:spacing w:val="0"/>
                                <w:lang w:val="ru-RU"/>
                              </w:rPr>
                              <w:t xml:space="preserve">природа </w:t>
                            </w:r>
                            <w:r>
                              <w:rPr>
                                <w:rStyle w:val="Exact"/>
                                <w:color w:val="000000"/>
                                <w:spacing w:val="0"/>
                                <w:lang w:eastAsia="en-US"/>
                              </w:rPr>
                              <w:t xml:space="preserve">pollutants - </w:t>
                            </w:r>
                            <w:r>
                              <w:rPr>
                                <w:rStyle w:val="Exact"/>
                                <w:color w:val="000000"/>
                                <w:spacing w:val="0"/>
                                <w:lang w:val="ru-RU"/>
                              </w:rPr>
                              <w:t>загрязнять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left:0;text-align:left;margin-left:.05pt;margin-top:14.95pt;width:135.2pt;height:48.5pt;z-index:-251654144;visibility:visible;mso-wrap-style:square;mso-width-percent:0;mso-height-percent:0;mso-wrap-distance-left:5pt;mso-wrap-distance-top:4.85pt;mso-wrap-distance-right:5pt;mso-wrap-distance-bottom:9.3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" filled="f" stroked="f">
                <v:textbox style="mso-fit-shape-to-text:t" inset="0,0,0,0">
                  <w:txbxContent>
                    <w:p w:rsidR="00000000" w:rsidRDefault="001C6B09">
                      <w:pPr>
                        <w:pStyle w:val="a6"/>
                        <w:shd w:val="clear" w:color="auto" w:fill="auto"/>
                        <w:spacing w:line="485" w:lineRule="exact"/>
                        <w:ind w:right="100" w:firstLine="0"/>
                        <w:jc w:val="left"/>
                      </w:pPr>
                      <w:r>
                        <w:rPr>
                          <w:rStyle w:val="Exact"/>
                          <w:color w:val="000000"/>
                          <w:spacing w:val="0"/>
                          <w:lang w:eastAsia="en-US"/>
                        </w:rPr>
                        <w:t xml:space="preserve">natural - </w:t>
                      </w:r>
                      <w:r>
                        <w:rPr>
                          <w:rStyle w:val="Exact"/>
                          <w:color w:val="000000"/>
                          <w:spacing w:val="0"/>
                          <w:lang w:val="ru-RU"/>
                        </w:rPr>
                        <w:t xml:space="preserve">природа </w:t>
                      </w:r>
                      <w:r>
                        <w:rPr>
                          <w:rStyle w:val="Exact"/>
                          <w:color w:val="000000"/>
                          <w:spacing w:val="0"/>
                          <w:lang w:eastAsia="en-US"/>
                        </w:rPr>
                        <w:t xml:space="preserve">pollutants - </w:t>
                      </w:r>
                      <w:r>
                        <w:rPr>
                          <w:rStyle w:val="Exact"/>
                          <w:color w:val="000000"/>
                          <w:spacing w:val="0"/>
                          <w:lang w:val="ru-RU"/>
                        </w:rPr>
                        <w:t>загрязнять</w:t>
                      </w:r>
                    </w:p>
                  </w:txbxContent>
                </v:textbox>
                <w10:wrap type="square" anchorx="margin"/>
              </v:shape>
            </w:pict>
          </mc:Fallback>
        </mc:AlternateContent>
      </w:r>
      <w:r>
        <w:rPr>
          <w:rStyle w:val="1"/>
          <w:color w:val="000000"/>
          <w:lang w:eastAsia="en-US"/>
        </w:rPr>
        <w:t xml:space="preserve">clean - </w:t>
      </w:r>
      <w:r>
        <w:rPr>
          <w:rStyle w:val="1"/>
          <w:color w:val="000000"/>
          <w:lang w:val="ru-RU"/>
        </w:rPr>
        <w:t>чистота</w:t>
      </w:r>
    </w:p>
    <w:p w:rsidR="00000000" w:rsidRDefault="001C6B09">
      <w:pPr>
        <w:pStyle w:val="a6"/>
        <w:shd w:val="clear" w:color="auto" w:fill="auto"/>
        <w:spacing w:line="490" w:lineRule="exact"/>
        <w:ind w:left="20" w:firstLine="0"/>
        <w:jc w:val="left"/>
        <w:sectPr w:rsidR="00000000">
          <w:pgSz w:w="11909" w:h="16838"/>
          <w:pgMar w:top="1360" w:right="3626" w:bottom="520" w:left="1476" w:header="0" w:footer="3" w:gutter="0"/>
          <w:cols w:space="720"/>
          <w:noEndnote/>
          <w:docGrid w:linePitch="360"/>
        </w:sectPr>
      </w:pPr>
      <w:r>
        <w:rPr>
          <w:rStyle w:val="1"/>
          <w:color w:val="000000"/>
          <w:lang w:eastAsia="en-US"/>
        </w:rPr>
        <w:t xml:space="preserve">endanger - </w:t>
      </w:r>
      <w:r>
        <w:rPr>
          <w:rStyle w:val="1"/>
          <w:color w:val="000000"/>
          <w:lang w:val="ru-RU"/>
        </w:rPr>
        <w:t>опасность</w:t>
      </w:r>
      <w:r>
        <w:rPr>
          <w:rStyle w:val="1"/>
          <w:color w:val="000000"/>
          <w:lang w:eastAsia="en-US"/>
        </w:rPr>
        <w:t xml:space="preserve">education - </w:t>
      </w:r>
      <w:r>
        <w:rPr>
          <w:rStyle w:val="1"/>
          <w:color w:val="000000"/>
          <w:lang w:val="ru-RU"/>
        </w:rPr>
        <w:t xml:space="preserve">образовывать </w:t>
      </w:r>
      <w:r>
        <w:rPr>
          <w:rStyle w:val="aa"/>
          <w:noProof w:val="0"/>
          <w:color w:val="000000"/>
          <w:lang w:eastAsia="en-US"/>
        </w:rPr>
        <w:t>t</w:t>
      </w:r>
      <w:r>
        <w:rPr>
          <w:rStyle w:val="1"/>
          <w:color w:val="000000"/>
          <w:lang w:eastAsia="en-US"/>
        </w:rPr>
        <w:t xml:space="preserve">environmental - </w:t>
      </w:r>
      <w:r>
        <w:rPr>
          <w:rStyle w:val="1"/>
          <w:color w:val="000000"/>
          <w:lang w:val="ru-RU"/>
        </w:rPr>
        <w:t>окружающая среда</w:t>
      </w:r>
      <w:r>
        <w:rPr>
          <w:rStyle w:val="1"/>
          <w:color w:val="000000"/>
          <w:lang w:eastAsia="en-US"/>
        </w:rPr>
        <w:t xml:space="preserve"> community - </w:t>
      </w:r>
      <w:r>
        <w:rPr>
          <w:rStyle w:val="1"/>
          <w:color w:val="000000"/>
          <w:lang w:val="ru-RU"/>
        </w:rPr>
        <w:t xml:space="preserve">общий </w:t>
      </w: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before="15" w:after="15" w:line="240" w:lineRule="exact"/>
        <w:rPr>
          <w:color w:val="auto"/>
          <w:sz w:val="19"/>
          <w:szCs w:val="19"/>
          <w:lang w:eastAsia="ru-RU"/>
        </w:rPr>
      </w:pPr>
    </w:p>
    <w:p w:rsidR="00000000" w:rsidRDefault="001C6B09">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1C6B09">
      <w:pPr>
        <w:pStyle w:val="a6"/>
        <w:shd w:val="clear" w:color="auto" w:fill="auto"/>
        <w:spacing w:after="424" w:line="490" w:lineRule="exact"/>
        <w:ind w:firstLine="1160"/>
        <w:jc w:val="left"/>
      </w:pPr>
      <w:r>
        <w:rPr>
          <w:rStyle w:val="1"/>
          <w:color w:val="000000"/>
          <w:lang w:eastAsia="en-US"/>
        </w:rPr>
        <w:lastRenderedPageBreak/>
        <w:t>People Logging forests Disappearance</w:t>
      </w:r>
      <w:r>
        <w:rPr>
          <w:rStyle w:val="1"/>
          <w:color w:val="000000"/>
          <w:lang w:eastAsia="en-US"/>
        </w:rPr>
        <w:t xml:space="preserve"> </w:t>
      </w:r>
      <w:r>
        <w:rPr>
          <w:rStyle w:val="1"/>
          <w:color w:val="000000"/>
          <w:lang w:eastAsia="en-US"/>
        </w:rPr>
        <w:lastRenderedPageBreak/>
        <w:t>of many kinds are concerned</w:t>
      </w:r>
    </w:p>
    <w:p w:rsidR="00000000" w:rsidRDefault="001C6B09">
      <w:pPr>
        <w:pStyle w:val="a6"/>
        <w:shd w:val="clear" w:color="auto" w:fill="auto"/>
        <w:spacing w:after="166" w:line="260" w:lineRule="exact"/>
        <w:ind w:firstLine="0"/>
        <w:jc w:val="left"/>
      </w:pPr>
      <w:r>
        <w:rPr>
          <w:rStyle w:val="1"/>
          <w:color w:val="000000"/>
          <w:lang w:eastAsia="en-US"/>
        </w:rPr>
        <w:t>makes</w:t>
      </w:r>
    </w:p>
    <w:p w:rsidR="00000000" w:rsidRDefault="001C6B09">
      <w:pPr>
        <w:pStyle w:val="81"/>
        <w:shd w:val="clear" w:color="auto" w:fill="auto"/>
        <w:spacing w:before="0" w:after="383" w:line="280" w:lineRule="exact"/>
        <w:jc w:val="left"/>
      </w:pPr>
      <w:r>
        <w:rPr>
          <w:rStyle w:val="8"/>
          <w:color w:val="000000"/>
          <w:lang w:eastAsia="en-US"/>
        </w:rPr>
        <w:t>influences</w:t>
      </w:r>
    </w:p>
    <w:p w:rsidR="00000000" w:rsidRDefault="001C6B09">
      <w:pPr>
        <w:rPr>
          <w:color w:val="auto"/>
          <w:lang w:eastAsia="ru-RU"/>
        </w:rPr>
      </w:pPr>
    </w:p>
    <w:p w:rsidR="00000000" w:rsidRDefault="001C6B09">
      <w:pPr>
        <w:pStyle w:val="20"/>
        <w:shd w:val="clear" w:color="auto" w:fill="auto"/>
        <w:spacing w:line="413" w:lineRule="exact"/>
        <w:ind w:left="40"/>
      </w:pPr>
      <w:r>
        <w:rPr>
          <w:rStyle w:val="24"/>
          <w:i w:val="0"/>
          <w:iCs w:val="0"/>
          <w:color w:val="000000"/>
          <w:lang w:eastAsia="en-US"/>
        </w:rPr>
        <w:t>about nature</w:t>
      </w:r>
    </w:p>
    <w:p w:rsidR="00000000" w:rsidRDefault="001C6B09">
      <w:pPr>
        <w:pStyle w:val="20"/>
        <w:shd w:val="clear" w:color="auto" w:fill="auto"/>
        <w:tabs>
          <w:tab w:val="right" w:pos="2310"/>
          <w:tab w:val="right" w:pos="2954"/>
          <w:tab w:val="center" w:pos="3366"/>
        </w:tabs>
        <w:spacing w:line="187" w:lineRule="exact"/>
        <w:ind w:left="40"/>
        <w:jc w:val="both"/>
      </w:pPr>
      <w:r>
        <w:rPr>
          <w:rStyle w:val="24"/>
          <w:i w:val="0"/>
          <w:iCs w:val="0"/>
          <w:color w:val="000000"/>
          <w:lang w:eastAsia="en-US"/>
        </w:rPr>
        <w:t>great harm</w:t>
      </w:r>
      <w:r>
        <w:rPr>
          <w:rStyle w:val="24"/>
          <w:i w:val="0"/>
          <w:iCs w:val="0"/>
          <w:color w:val="000000"/>
          <w:lang w:eastAsia="en-US"/>
        </w:rPr>
        <w:tab/>
      </w:r>
    </w:p>
    <w:p w:rsidR="00000000" w:rsidRDefault="001C6B09">
      <w:pPr>
        <w:rPr>
          <w:color w:val="auto"/>
          <w:lang w:eastAsia="ru-RU"/>
        </w:rPr>
      </w:pPr>
    </w:p>
    <w:p w:rsidR="00000000" w:rsidRDefault="001C6B09">
      <w:pPr>
        <w:pStyle w:val="a6"/>
        <w:shd w:val="clear" w:color="auto" w:fill="auto"/>
        <w:spacing w:line="260" w:lineRule="exact"/>
        <w:ind w:left="40" w:firstLine="0"/>
        <w:sectPr w:rsidR="00000000">
          <w:type w:val="continuous"/>
          <w:pgSz w:w="11909" w:h="16838"/>
          <w:pgMar w:top="1360" w:right="1231" w:bottom="520" w:left="1476" w:header="0" w:footer="3" w:gutter="0"/>
          <w:cols w:num="3" w:space="720" w:equalWidth="0">
            <w:col w:w="1766" w:space="1440"/>
            <w:col w:w="1570" w:space="1637"/>
            <w:col w:w="2789"/>
          </w:cols>
          <w:noEndnote/>
          <w:docGrid w:linePitch="360"/>
        </w:sectPr>
      </w:pPr>
      <w:r>
        <w:rPr>
          <w:rStyle w:val="1"/>
          <w:color w:val="000000"/>
          <w:lang w:eastAsia="en-US"/>
        </w:rPr>
        <w:t>bad on our health, nature</w:t>
      </w: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before="75" w:after="75" w:line="240" w:lineRule="exact"/>
        <w:rPr>
          <w:color w:val="auto"/>
          <w:sz w:val="19"/>
          <w:szCs w:val="19"/>
          <w:lang w:eastAsia="ru-RU"/>
        </w:rPr>
      </w:pPr>
    </w:p>
    <w:p w:rsidR="00000000" w:rsidRDefault="001C6B09">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1C6B09">
      <w:pPr>
        <w:pStyle w:val="a6"/>
        <w:shd w:val="clear" w:color="auto" w:fill="auto"/>
        <w:tabs>
          <w:tab w:val="right" w:pos="4242"/>
        </w:tabs>
        <w:ind w:firstLine="0"/>
      </w:pPr>
      <w:r>
        <w:rPr>
          <w:rStyle w:val="1"/>
          <w:color w:val="000000"/>
          <w:lang w:eastAsia="en-US"/>
        </w:rPr>
        <w:lastRenderedPageBreak/>
        <w:t>Nuclear bomb tests</w:t>
      </w:r>
      <w:r>
        <w:rPr>
          <w:rStyle w:val="1"/>
          <w:color w:val="000000"/>
          <w:lang w:eastAsia="en-US"/>
        </w:rPr>
        <w:tab/>
        <w:t>damage</w:t>
      </w:r>
    </w:p>
    <w:p w:rsidR="00000000" w:rsidRDefault="001C6B09">
      <w:pPr>
        <w:pStyle w:val="a6"/>
        <w:shd w:val="clear" w:color="auto" w:fill="auto"/>
        <w:tabs>
          <w:tab w:val="right" w:pos="4242"/>
        </w:tabs>
        <w:ind w:firstLine="0"/>
      </w:pPr>
      <w:r>
        <w:rPr>
          <w:rStyle w:val="1"/>
          <w:color w:val="000000"/>
          <w:lang w:eastAsia="en-US"/>
        </w:rPr>
        <w:t>Bacteriological, fuel</w:t>
      </w:r>
      <w:r>
        <w:rPr>
          <w:rStyle w:val="1"/>
          <w:color w:val="000000"/>
          <w:lang w:eastAsia="en-US"/>
        </w:rPr>
        <w:tab/>
        <w:t>destroy</w:t>
      </w:r>
    </w:p>
    <w:p w:rsidR="00000000" w:rsidRDefault="001C6B09">
      <w:pPr>
        <w:pStyle w:val="a6"/>
        <w:shd w:val="clear" w:color="auto" w:fill="auto"/>
        <w:tabs>
          <w:tab w:val="right" w:pos="4242"/>
        </w:tabs>
        <w:ind w:right="60" w:firstLine="0"/>
        <w:jc w:val="left"/>
      </w:pPr>
      <w:r>
        <w:rPr>
          <w:rStyle w:val="1"/>
          <w:color w:val="000000"/>
          <w:lang w:eastAsia="en-US"/>
        </w:rPr>
        <w:t>wastes</w:t>
      </w:r>
      <w:r>
        <w:rPr>
          <w:rStyle w:val="aa"/>
          <w:noProof w:val="0"/>
          <w:color w:val="000000"/>
          <w:lang w:eastAsia="en-US"/>
        </w:rPr>
        <w:t xml:space="preserve"> </w:t>
      </w:r>
      <w:r>
        <w:rPr>
          <w:rStyle w:val="1"/>
          <w:color w:val="000000"/>
          <w:lang w:eastAsia="en-US"/>
        </w:rPr>
        <w:t>Environmental</w:t>
      </w:r>
      <w:r>
        <w:rPr>
          <w:rStyle w:val="1"/>
          <w:color w:val="000000"/>
          <w:lang w:eastAsia="en-US"/>
        </w:rPr>
        <w:tab/>
      </w:r>
      <w:r>
        <w:rPr>
          <w:rStyle w:val="1"/>
          <w:color w:val="000000"/>
          <w:lang w:eastAsia="en-US"/>
        </w:rPr>
        <w:t>includes</w:t>
      </w:r>
    </w:p>
    <w:p w:rsidR="00000000" w:rsidRDefault="001C6B09">
      <w:pPr>
        <w:pStyle w:val="a6"/>
        <w:shd w:val="clear" w:color="auto" w:fill="auto"/>
        <w:ind w:firstLine="0"/>
      </w:pPr>
      <w:r>
        <w:rPr>
          <w:rStyle w:val="1"/>
          <w:color w:val="000000"/>
          <w:lang w:eastAsia="en-US"/>
        </w:rPr>
        <w:t>programme</w:t>
      </w:r>
    </w:p>
    <w:p w:rsidR="00000000" w:rsidRDefault="001C6B09">
      <w:pPr>
        <w:pStyle w:val="a6"/>
        <w:shd w:val="clear" w:color="auto" w:fill="auto"/>
        <w:spacing w:line="485" w:lineRule="exact"/>
        <w:ind w:left="20" w:right="60" w:firstLine="0"/>
        <w:jc w:val="left"/>
      </w:pPr>
      <w:r>
        <w:rPr>
          <w:rStyle w:val="1"/>
          <w:color w:val="000000"/>
          <w:lang w:eastAsia="en-US"/>
        </w:rPr>
        <w:lastRenderedPageBreak/>
        <w:t>our home planet the planet ecology</w:t>
      </w:r>
    </w:p>
    <w:p w:rsidR="00000000" w:rsidRDefault="001C6B09">
      <w:pPr>
        <w:rPr>
          <w:color w:val="auto"/>
          <w:lang w:eastAsia="ru-RU"/>
        </w:rPr>
      </w:pPr>
    </w:p>
    <w:p w:rsidR="00000000" w:rsidRDefault="001C6B09">
      <w:pPr>
        <w:pStyle w:val="a6"/>
        <w:shd w:val="clear" w:color="auto" w:fill="auto"/>
        <w:ind w:left="20" w:right="60" w:firstLine="0"/>
        <w:jc w:val="left"/>
        <w:sectPr w:rsidR="00000000">
          <w:type w:val="continuous"/>
          <w:pgSz w:w="11909" w:h="16838"/>
          <w:pgMar w:top="1360" w:right="1346" w:bottom="520" w:left="1476" w:header="0" w:footer="3" w:gutter="0"/>
          <w:cols w:num="2" w:space="720" w:equalWidth="0">
            <w:col w:w="4147" w:space="2266"/>
            <w:col w:w="2674"/>
          </w:cols>
          <w:noEndnote/>
          <w:docGrid w:linePitch="360"/>
        </w:sectPr>
      </w:pPr>
      <w:r>
        <w:rPr>
          <w:rStyle w:val="1"/>
          <w:color w:val="000000"/>
          <w:lang w:eastAsia="en-US"/>
        </w:rPr>
        <w:t>soil - testing, building parks, community areas</w:t>
      </w: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line="240" w:lineRule="exact"/>
        <w:rPr>
          <w:color w:val="auto"/>
          <w:sz w:val="19"/>
          <w:szCs w:val="19"/>
          <w:lang w:eastAsia="ru-RU"/>
        </w:rPr>
      </w:pPr>
    </w:p>
    <w:p w:rsidR="00000000" w:rsidRDefault="001C6B09">
      <w:pPr>
        <w:spacing w:before="110" w:after="110" w:line="240" w:lineRule="exact"/>
        <w:rPr>
          <w:color w:val="auto"/>
          <w:sz w:val="19"/>
          <w:szCs w:val="19"/>
          <w:lang w:eastAsia="ru-RU"/>
        </w:rPr>
      </w:pPr>
    </w:p>
    <w:p w:rsidR="00000000" w:rsidRDefault="001C6B09">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1C6B09">
      <w:pPr>
        <w:rPr>
          <w:color w:val="auto"/>
          <w:lang w:eastAsia="ru-RU"/>
        </w:rPr>
      </w:pPr>
    </w:p>
    <w:p w:rsidR="00000000" w:rsidRDefault="001C6B09">
      <w:pPr>
        <w:pStyle w:val="a6"/>
        <w:shd w:val="clear" w:color="auto" w:fill="auto"/>
        <w:spacing w:after="473" w:line="260" w:lineRule="exact"/>
        <w:ind w:right="220" w:firstLine="0"/>
        <w:jc w:val="right"/>
      </w:pPr>
      <w:r>
        <w:rPr>
          <w:color w:val="000000"/>
          <w:u w:val="single"/>
          <w:lang w:eastAsia="en-US"/>
        </w:rPr>
        <w:t>Agree or disagree</w:t>
      </w:r>
    </w:p>
    <w:p w:rsidR="00000000" w:rsidRDefault="001C6B09">
      <w:pPr>
        <w:pStyle w:val="a6"/>
        <w:shd w:val="clear" w:color="auto" w:fill="auto"/>
        <w:spacing w:line="490" w:lineRule="exact"/>
        <w:ind w:right="1060" w:firstLine="0"/>
        <w:jc w:val="left"/>
        <w:sectPr w:rsidR="00000000">
          <w:type w:val="continuous"/>
          <w:pgSz w:w="11909" w:h="16838"/>
          <w:pgMar w:top="1360" w:right="4514" w:bottom="520" w:left="1485" w:header="0" w:footer="3" w:gutter="0"/>
          <w:cols w:space="720"/>
          <w:noEndnote/>
          <w:docGrid w:linePitch="360"/>
        </w:sectPr>
      </w:pPr>
      <w:r>
        <w:rPr>
          <w:rStyle w:val="1"/>
          <w:color w:val="000000"/>
          <w:lang w:eastAsia="en-US"/>
        </w:rPr>
        <w:t>We must protect our home</w:t>
      </w:r>
      <w:r>
        <w:rPr>
          <w:rStyle w:val="1"/>
          <w:color w:val="000000"/>
          <w:lang w:eastAsia="en-US"/>
        </w:rPr>
        <w:t xml:space="preserve"> from pollutants. Water pollution influences our health.</w:t>
      </w:r>
    </w:p>
    <w:p w:rsidR="00000000" w:rsidRDefault="001C6B09">
      <w:pPr>
        <w:pStyle w:val="a6"/>
        <w:shd w:val="clear" w:color="auto" w:fill="auto"/>
        <w:spacing w:line="260" w:lineRule="exact"/>
        <w:ind w:left="60" w:firstLine="0"/>
      </w:pPr>
      <w:r>
        <w:rPr>
          <w:rStyle w:val="1"/>
          <w:color w:val="000000"/>
          <w:lang w:eastAsia="en-US"/>
        </w:rPr>
        <w:lastRenderedPageBreak/>
        <w:t>People build many protected areas now</w:t>
      </w:r>
    </w:p>
    <w:p w:rsidR="00000000" w:rsidRDefault="001C6B09">
      <w:pPr>
        <w:rPr>
          <w:color w:val="auto"/>
          <w:lang w:eastAsia="ru-RU"/>
        </w:rPr>
      </w:pPr>
    </w:p>
    <w:p w:rsidR="00000000" w:rsidRDefault="001C6B09">
      <w:pPr>
        <w:rPr>
          <w:color w:val="auto"/>
          <w:lang w:eastAsia="ru-RU"/>
        </w:rPr>
      </w:pPr>
    </w:p>
    <w:p w:rsidR="00000000" w:rsidRDefault="001C6B09">
      <w:pPr>
        <w:rPr>
          <w:color w:val="auto"/>
          <w:lang w:eastAsia="ru-RU"/>
        </w:rPr>
      </w:pPr>
    </w:p>
    <w:p w:rsidR="00000000" w:rsidRDefault="001C6B09">
      <w:pPr>
        <w:rPr>
          <w:color w:val="auto"/>
          <w:lang w:eastAsia="ru-RU"/>
        </w:rPr>
      </w:pPr>
    </w:p>
    <w:p w:rsidR="00000000" w:rsidRDefault="001C6B09">
      <w:pPr>
        <w:pStyle w:val="a9"/>
        <w:shd w:val="clear" w:color="auto" w:fill="auto"/>
        <w:tabs>
          <w:tab w:val="right" w:pos="9066"/>
        </w:tabs>
        <w:spacing w:before="0" w:after="0" w:line="480" w:lineRule="exact"/>
        <w:ind w:left="500"/>
      </w:pPr>
      <w:r>
        <w:fldChar w:fldCharType="begin"/>
      </w:r>
      <w:r>
        <w:instrText xml:space="preserve"> TOC \o "1-5" \h \z </w:instrText>
      </w:r>
      <w:r>
        <w:fldChar w:fldCharType="separate"/>
      </w:r>
      <w:r>
        <w:rPr>
          <w:rStyle w:val="a8"/>
          <w:color w:val="000000"/>
          <w:lang w:eastAsia="en-US"/>
        </w:rPr>
        <w:t>are you sure the conditions of our life will be better?</w:t>
      </w:r>
      <w:r>
        <w:rPr>
          <w:rStyle w:val="a8"/>
          <w:color w:val="000000"/>
          <w:lang w:eastAsia="en-US"/>
        </w:rPr>
        <w:tab/>
      </w:r>
    </w:p>
    <w:p w:rsidR="00000000" w:rsidRDefault="001C6B09">
      <w:pPr>
        <w:pStyle w:val="31"/>
        <w:shd w:val="clear" w:color="auto" w:fill="auto"/>
        <w:tabs>
          <w:tab w:val="right" w:pos="7879"/>
          <w:tab w:val="right" w:pos="9881"/>
        </w:tabs>
        <w:spacing w:after="236" w:line="290" w:lineRule="exact"/>
        <w:ind w:left="60"/>
      </w:pPr>
      <w:r>
        <w:rPr>
          <w:rStyle w:val="314"/>
          <w:i w:val="0"/>
          <w:iCs w:val="0"/>
          <w:noProof w:val="0"/>
          <w:color w:val="000000"/>
          <w:lang w:eastAsia="en-US"/>
        </w:rPr>
        <w:tab/>
      </w:r>
    </w:p>
    <w:p w:rsidR="00000000" w:rsidRDefault="001C6B09">
      <w:pPr>
        <w:pStyle w:val="a6"/>
        <w:shd w:val="clear" w:color="auto" w:fill="auto"/>
        <w:spacing w:after="486" w:line="260" w:lineRule="exact"/>
        <w:ind w:left="3380" w:firstLine="0"/>
        <w:jc w:val="left"/>
      </w:pPr>
      <w:r>
        <w:fldChar w:fldCharType="end"/>
      </w:r>
      <w:r>
        <w:rPr>
          <w:color w:val="000000"/>
          <w:u w:val="single"/>
          <w:lang w:eastAsia="en-US"/>
        </w:rPr>
        <w:t>Choose the right variant</w:t>
      </w:r>
    </w:p>
    <w:p w:rsidR="00000000" w:rsidRDefault="001C6B09">
      <w:pPr>
        <w:pStyle w:val="a6"/>
        <w:shd w:val="clear" w:color="auto" w:fill="auto"/>
        <w:spacing w:line="485" w:lineRule="exact"/>
        <w:ind w:left="60" w:firstLine="0"/>
      </w:pPr>
      <w:r>
        <w:rPr>
          <w:rStyle w:val="1"/>
          <w:color w:val="000000"/>
          <w:lang w:eastAsia="en-US"/>
        </w:rPr>
        <w:t>Our environment is ... (favourable, in danger, pleasant, healthy)</w:t>
      </w:r>
    </w:p>
    <w:p w:rsidR="00000000" w:rsidRDefault="001C6B09">
      <w:pPr>
        <w:pStyle w:val="a6"/>
        <w:shd w:val="clear" w:color="auto" w:fill="auto"/>
        <w:spacing w:line="485" w:lineRule="exact"/>
        <w:ind w:left="60" w:firstLine="0"/>
      </w:pPr>
      <w:r>
        <w:rPr>
          <w:rStyle w:val="1"/>
          <w:color w:val="000000"/>
          <w:lang w:eastAsia="en-US"/>
        </w:rPr>
        <w:t>We have got... lands (good, polluted, barren, fruitless)</w:t>
      </w:r>
    </w:p>
    <w:p w:rsidR="00000000" w:rsidRDefault="001C6B09">
      <w:pPr>
        <w:pStyle w:val="a6"/>
        <w:shd w:val="clear" w:color="auto" w:fill="auto"/>
        <w:spacing w:line="485" w:lineRule="exact"/>
        <w:ind w:left="60" w:firstLine="0"/>
      </w:pPr>
      <w:r>
        <w:rPr>
          <w:rStyle w:val="1"/>
          <w:color w:val="000000"/>
          <w:lang w:eastAsia="en-US"/>
        </w:rPr>
        <w:t>We need clean ... water (ground, underground, healthy, springs)</w:t>
      </w:r>
    </w:p>
    <w:p w:rsidR="00000000" w:rsidRDefault="001C6B09">
      <w:pPr>
        <w:pStyle w:val="a6"/>
        <w:shd w:val="clear" w:color="auto" w:fill="auto"/>
        <w:spacing w:line="485" w:lineRule="exact"/>
        <w:ind w:left="60" w:right="720" w:firstLine="0"/>
      </w:pPr>
      <w:r>
        <w:rPr>
          <w:rStyle w:val="1"/>
          <w:color w:val="000000"/>
          <w:lang w:eastAsia="en-US"/>
        </w:rPr>
        <w:t>There is soil ... in the environment programme (checking up, testing,</w:t>
      </w:r>
      <w:r>
        <w:rPr>
          <w:rStyle w:val="1"/>
          <w:color w:val="000000"/>
          <w:lang w:eastAsia="en-US"/>
        </w:rPr>
        <w:t xml:space="preserve"> controlling, probing)</w:t>
      </w:r>
    </w:p>
    <w:p w:rsidR="00000000" w:rsidRDefault="001C6B09">
      <w:pPr>
        <w:pStyle w:val="a6"/>
        <w:shd w:val="clear" w:color="auto" w:fill="auto"/>
        <w:spacing w:line="485" w:lineRule="exact"/>
        <w:ind w:left="60" w:right="720" w:firstLine="0"/>
      </w:pPr>
      <w:r>
        <w:rPr>
          <w:rStyle w:val="1"/>
          <w:color w:val="000000"/>
          <w:lang w:eastAsia="en-US"/>
        </w:rPr>
        <w:t>The protection of our home is of great (importance, useful significance, great) We’ll make our home safe for a man from ... (rubbish, dirty things, wastes, runoffs)</w:t>
      </w:r>
    </w:p>
    <w:p w:rsidR="00000000" w:rsidRDefault="001C6B09">
      <w:pPr>
        <w:pStyle w:val="a6"/>
        <w:shd w:val="clear" w:color="auto" w:fill="auto"/>
        <w:spacing w:after="36" w:line="485" w:lineRule="exact"/>
        <w:ind w:left="60" w:right="720" w:firstLine="0"/>
      </w:pPr>
      <w:r>
        <w:rPr>
          <w:rStyle w:val="1"/>
          <w:color w:val="000000"/>
          <w:lang w:eastAsia="en-US"/>
        </w:rPr>
        <w:t>The environment programme takes a lot of time to ... (fulfill, make,</w:t>
      </w:r>
      <w:r>
        <w:rPr>
          <w:rStyle w:val="1"/>
          <w:color w:val="000000"/>
          <w:lang w:eastAsia="en-US"/>
        </w:rPr>
        <w:t xml:space="preserve"> do, carry out) it.</w:t>
      </w:r>
    </w:p>
    <w:p w:rsidR="00000000" w:rsidRDefault="001C6B09">
      <w:pPr>
        <w:pStyle w:val="a6"/>
        <w:shd w:val="clear" w:color="auto" w:fill="auto"/>
        <w:spacing w:line="965" w:lineRule="exact"/>
        <w:ind w:left="60" w:right="3560" w:firstLine="2840"/>
        <w:jc w:val="left"/>
      </w:pPr>
      <w:r>
        <w:rPr>
          <w:color w:val="000000"/>
          <w:u w:val="single"/>
          <w:lang w:eastAsia="en-US"/>
        </w:rPr>
        <w:t>Make the interrogative sentences</w:t>
      </w:r>
      <w:r>
        <w:rPr>
          <w:rStyle w:val="1"/>
          <w:color w:val="000000"/>
          <w:lang w:eastAsia="en-US"/>
        </w:rPr>
        <w:t xml:space="preserve"> Is soil is in danger? (the water, the food, the air, nature)</w:t>
      </w:r>
    </w:p>
    <w:p w:rsidR="00000000" w:rsidRDefault="001C6B09">
      <w:pPr>
        <w:pStyle w:val="a6"/>
        <w:shd w:val="clear" w:color="auto" w:fill="auto"/>
        <w:ind w:left="60" w:right="720" w:firstLine="0"/>
      </w:pPr>
      <w:r>
        <w:rPr>
          <w:rStyle w:val="1"/>
          <w:color w:val="000000"/>
          <w:lang w:eastAsia="en-US"/>
        </w:rPr>
        <w:t>Do chemical pollutants make us a great harm? (nuclear elements, fumes, smoke, dust)</w:t>
      </w:r>
    </w:p>
    <w:p w:rsidR="00000000" w:rsidRDefault="001C6B09">
      <w:pPr>
        <w:pStyle w:val="a6"/>
        <w:shd w:val="clear" w:color="auto" w:fill="auto"/>
        <w:ind w:left="60" w:right="720" w:firstLine="0"/>
      </w:pPr>
      <w:r>
        <w:rPr>
          <w:rStyle w:val="1"/>
          <w:color w:val="000000"/>
          <w:lang w:eastAsia="en-US"/>
        </w:rPr>
        <w:t>Does the nature programme</w:t>
      </w:r>
      <w:r>
        <w:rPr>
          <w:rStyle w:val="1"/>
          <w:color w:val="000000"/>
          <w:lang w:eastAsia="en-US"/>
        </w:rPr>
        <w:t xml:space="preserve"> include cleaning structures? (building solar power stations, community parks, preserves areas, clear springs)</w:t>
      </w:r>
    </w:p>
    <w:p w:rsidR="00000000" w:rsidRDefault="001C6B09">
      <w:pPr>
        <w:pStyle w:val="a6"/>
        <w:shd w:val="clear" w:color="auto" w:fill="auto"/>
        <w:ind w:left="60" w:right="720" w:firstLine="0"/>
      </w:pPr>
      <w:r>
        <w:rPr>
          <w:rStyle w:val="1"/>
          <w:color w:val="000000"/>
          <w:lang w:eastAsia="en-US"/>
        </w:rPr>
        <w:t>Do young people fight against chemical pollution? (logging forests, withering rivers, wastes, dirty water)</w:t>
      </w:r>
    </w:p>
    <w:p w:rsidR="00000000" w:rsidRDefault="001C6B09">
      <w:pPr>
        <w:pStyle w:val="a6"/>
        <w:shd w:val="clear" w:color="auto" w:fill="auto"/>
        <w:ind w:left="60" w:firstLine="0"/>
        <w:sectPr w:rsidR="00000000">
          <w:pgSz w:w="11909" w:h="16838"/>
          <w:pgMar w:top="1344" w:right="885" w:bottom="677" w:left="880" w:header="0" w:footer="3" w:gutter="0"/>
          <w:cols w:space="720"/>
          <w:noEndnote/>
          <w:docGrid w:linePitch="360"/>
        </w:sectPr>
      </w:pPr>
      <w:r>
        <w:rPr>
          <w:rStyle w:val="1"/>
          <w:color w:val="000000"/>
          <w:lang w:eastAsia="en-US"/>
        </w:rPr>
        <w:t>Are we are sure to restore our environ</w:t>
      </w:r>
      <w:r>
        <w:rPr>
          <w:rStyle w:val="1"/>
          <w:color w:val="000000"/>
          <w:lang w:eastAsia="en-US"/>
        </w:rPr>
        <w:t>ment? (nature, resources, lands, forests)</w:t>
      </w:r>
    </w:p>
    <w:p w:rsidR="00000000" w:rsidRDefault="001C6B09">
      <w:pPr>
        <w:pStyle w:val="a6"/>
        <w:shd w:val="clear" w:color="auto" w:fill="auto"/>
        <w:spacing w:line="485" w:lineRule="exact"/>
        <w:ind w:left="20" w:right="2380" w:firstLine="0"/>
        <w:jc w:val="left"/>
      </w:pPr>
      <w:r>
        <w:rPr>
          <w:rStyle w:val="1"/>
          <w:color w:val="000000"/>
          <w:lang w:eastAsia="en-US"/>
        </w:rPr>
        <w:lastRenderedPageBreak/>
        <w:t>worry [wari]  are polluted [pslu:tid] chemical [kemikl] dust clouds [klaudz]</w:t>
      </w:r>
    </w:p>
    <w:p w:rsidR="00000000" w:rsidRDefault="001C6B09">
      <w:pPr>
        <w:rPr>
          <w:color w:val="auto"/>
          <w:lang w:eastAsia="ru-RU"/>
        </w:rPr>
      </w:pPr>
    </w:p>
    <w:p w:rsidR="00000000" w:rsidRDefault="001C6B09">
      <w:pPr>
        <w:pStyle w:val="a6"/>
        <w:shd w:val="clear" w:color="auto" w:fill="auto"/>
        <w:ind w:left="20" w:right="2380" w:firstLine="0"/>
        <w:jc w:val="left"/>
      </w:pPr>
      <w:r>
        <w:rPr>
          <w:rStyle w:val="1"/>
          <w:color w:val="000000"/>
          <w:lang w:eastAsia="en-US"/>
        </w:rPr>
        <w:t xml:space="preserve">awful harm |X&gt;:ful] </w:t>
      </w:r>
      <w:r>
        <w:rPr>
          <w:rStyle w:val="1"/>
          <w:color w:val="000000"/>
          <w:lang w:eastAsia="en-US"/>
        </w:rPr>
        <w:lastRenderedPageBreak/>
        <w:t>industrial</w:t>
      </w:r>
    </w:p>
    <w:p w:rsidR="00000000" w:rsidRDefault="001C6B09">
      <w:pPr>
        <w:pStyle w:val="a9"/>
        <w:shd w:val="clear" w:color="auto" w:fill="auto"/>
        <w:tabs>
          <w:tab w:val="right" w:pos="3261"/>
        </w:tabs>
        <w:spacing w:before="0" w:after="0" w:line="480" w:lineRule="exact"/>
        <w:ind w:left="20"/>
      </w:pPr>
      <w:r>
        <w:fldChar w:fldCharType="begin"/>
      </w:r>
      <w:r>
        <w:instrText xml:space="preserve"> TOC \o "1-5" \h \z </w:instrText>
      </w:r>
      <w:r>
        <w:fldChar w:fldCharType="separate"/>
      </w:r>
      <w:r>
        <w:rPr>
          <w:rStyle w:val="a8"/>
          <w:color w:val="000000"/>
          <w:lang w:eastAsia="en-US"/>
        </w:rPr>
        <w:t>is caused [ko:zd]</w:t>
      </w:r>
      <w:r>
        <w:rPr>
          <w:rStyle w:val="a8"/>
          <w:color w:val="000000"/>
          <w:lang w:eastAsia="en-US"/>
        </w:rPr>
        <w:tab/>
      </w:r>
    </w:p>
    <w:p w:rsidR="00000000" w:rsidRDefault="001C6B09">
      <w:pPr>
        <w:pStyle w:val="a9"/>
        <w:shd w:val="clear" w:color="auto" w:fill="auto"/>
        <w:tabs>
          <w:tab w:val="right" w:pos="3261"/>
        </w:tabs>
        <w:spacing w:before="0" w:after="0" w:line="480" w:lineRule="exact"/>
        <w:ind w:left="20"/>
      </w:pPr>
      <w:r>
        <w:rPr>
          <w:rStyle w:val="a8"/>
          <w:color w:val="000000"/>
          <w:lang w:eastAsia="en-US"/>
        </w:rPr>
        <w:t>nuclear tests [njuklis]</w:t>
      </w:r>
      <w:r>
        <w:rPr>
          <w:rStyle w:val="a8"/>
          <w:color w:val="000000"/>
          <w:lang w:eastAsia="en-US"/>
        </w:rPr>
        <w:tab/>
      </w:r>
    </w:p>
    <w:p w:rsidR="00000000" w:rsidRDefault="001C6B09">
      <w:pPr>
        <w:pStyle w:val="a9"/>
        <w:shd w:val="clear" w:color="auto" w:fill="auto"/>
        <w:tabs>
          <w:tab w:val="right" w:pos="3261"/>
        </w:tabs>
        <w:spacing w:before="0" w:after="0" w:line="480" w:lineRule="exact"/>
        <w:ind w:left="20"/>
      </w:pPr>
      <w:r>
        <w:rPr>
          <w:rStyle w:val="a8"/>
          <w:color w:val="000000"/>
          <w:lang w:eastAsia="en-US"/>
        </w:rPr>
        <w:t>logging forests</w:t>
      </w:r>
      <w:r>
        <w:rPr>
          <w:rStyle w:val="a8"/>
          <w:color w:val="000000"/>
          <w:lang w:eastAsia="en-US"/>
        </w:rPr>
        <w:t xml:space="preserve"> [loging]</w:t>
      </w:r>
      <w:r>
        <w:rPr>
          <w:rStyle w:val="a8"/>
          <w:color w:val="000000"/>
          <w:lang w:eastAsia="en-US"/>
        </w:rPr>
        <w:tab/>
      </w:r>
    </w:p>
    <w:p w:rsidR="00000000" w:rsidRDefault="001C6B09">
      <w:pPr>
        <w:pStyle w:val="a9"/>
        <w:shd w:val="clear" w:color="auto" w:fill="auto"/>
        <w:tabs>
          <w:tab w:val="right" w:pos="3261"/>
        </w:tabs>
        <w:spacing w:before="0" w:after="0" w:line="480" w:lineRule="exact"/>
        <w:ind w:left="20"/>
      </w:pPr>
      <w:r>
        <w:rPr>
          <w:rStyle w:val="a8"/>
          <w:color w:val="000000"/>
          <w:lang w:eastAsia="en-US"/>
        </w:rPr>
        <w:t>radiation</w:t>
      </w:r>
      <w:r>
        <w:rPr>
          <w:rStyle w:val="a8"/>
          <w:color w:val="000000"/>
          <w:lang w:eastAsia="en-US"/>
        </w:rPr>
        <w:tab/>
      </w:r>
    </w:p>
    <w:p w:rsidR="00000000" w:rsidRDefault="001C6B09">
      <w:pPr>
        <w:pStyle w:val="a6"/>
        <w:shd w:val="clear" w:color="auto" w:fill="auto"/>
        <w:ind w:left="20" w:right="2380" w:firstLine="0"/>
        <w:jc w:val="left"/>
      </w:pPr>
      <w:r>
        <w:fldChar w:fldCharType="end"/>
      </w:r>
      <w:r>
        <w:rPr>
          <w:rStyle w:val="1"/>
          <w:color w:val="000000"/>
          <w:lang w:eastAsia="en-US"/>
        </w:rPr>
        <w:t>fuel [fjual] damage [dsmidj]</w:t>
      </w:r>
    </w:p>
    <w:p w:rsidR="00000000" w:rsidRDefault="001C6B09">
      <w:pPr>
        <w:pStyle w:val="a6"/>
        <w:shd w:val="clear" w:color="auto" w:fill="auto"/>
        <w:ind w:left="20" w:right="2380" w:firstLine="0"/>
        <w:jc w:val="left"/>
      </w:pPr>
      <w:r>
        <w:rPr>
          <w:rStyle w:val="1"/>
          <w:color w:val="000000"/>
          <w:lang w:eastAsia="en-US"/>
        </w:rPr>
        <w:t>That’s why [wai] kinds of littering are responsible cartoons [ka:tu:nz] cans</w:t>
      </w:r>
    </w:p>
    <w:p w:rsidR="00000000" w:rsidRDefault="001C6B09">
      <w:pPr>
        <w:pStyle w:val="a6"/>
        <w:shd w:val="clear" w:color="auto" w:fill="auto"/>
        <w:ind w:left="20" w:firstLine="0"/>
      </w:pPr>
      <w:r>
        <w:rPr>
          <w:rStyle w:val="1"/>
          <w:color w:val="000000"/>
          <w:lang w:eastAsia="en-US"/>
        </w:rPr>
        <w:t>not to throw bottles rubbish</w:t>
      </w:r>
    </w:p>
    <w:p w:rsidR="00000000" w:rsidRDefault="001C6B09">
      <w:pPr>
        <w:pStyle w:val="a6"/>
        <w:shd w:val="clear" w:color="auto" w:fill="auto"/>
        <w:ind w:left="20" w:firstLine="0"/>
      </w:pPr>
      <w:r>
        <w:rPr>
          <w:rStyle w:val="1"/>
          <w:color w:val="000000"/>
          <w:lang w:eastAsia="en-US"/>
        </w:rPr>
        <w:t>recycle [risaikl]</w:t>
      </w:r>
    </w:p>
    <w:p w:rsidR="00000000" w:rsidRDefault="001C6B09">
      <w:pPr>
        <w:pStyle w:val="a6"/>
        <w:shd w:val="clear" w:color="auto" w:fill="auto"/>
        <w:ind w:left="20" w:firstLine="0"/>
      </w:pPr>
      <w:r>
        <w:rPr>
          <w:rStyle w:val="1"/>
          <w:color w:val="000000"/>
          <w:lang w:eastAsia="en-US"/>
        </w:rPr>
        <w:t>to save electricity [ilektrisiti]</w:t>
      </w:r>
    </w:p>
    <w:p w:rsidR="00000000" w:rsidRDefault="001C6B09">
      <w:pPr>
        <w:pStyle w:val="a6"/>
        <w:shd w:val="clear" w:color="auto" w:fill="auto"/>
        <w:spacing w:after="1" w:line="260" w:lineRule="exact"/>
        <w:ind w:left="20" w:firstLine="0"/>
      </w:pPr>
      <w:r>
        <w:rPr>
          <w:rStyle w:val="1"/>
          <w:color w:val="000000"/>
          <w:lang w:eastAsia="en-US"/>
        </w:rPr>
        <w:t xml:space="preserve">environment programme [invaisrementl] </w:t>
      </w:r>
    </w:p>
    <w:p w:rsidR="00000000" w:rsidRDefault="001C6B09">
      <w:pPr>
        <w:pStyle w:val="a6"/>
        <w:shd w:val="clear" w:color="auto" w:fill="auto"/>
        <w:ind w:left="20" w:right="2380" w:firstLine="0"/>
        <w:jc w:val="left"/>
      </w:pPr>
      <w:r>
        <w:rPr>
          <w:rStyle w:val="1"/>
          <w:color w:val="000000"/>
          <w:lang w:eastAsia="en-US"/>
        </w:rPr>
        <w:t>includes [inklu:dz] soil-testing</w:t>
      </w:r>
    </w:p>
    <w:p w:rsidR="00000000" w:rsidRDefault="001C6B09">
      <w:pPr>
        <w:pStyle w:val="a6"/>
        <w:shd w:val="clear" w:color="auto" w:fill="auto"/>
        <w:ind w:left="20" w:right="1120" w:firstLine="0"/>
        <w:jc w:val="left"/>
      </w:pPr>
      <w:r>
        <w:rPr>
          <w:rStyle w:val="1"/>
          <w:color w:val="000000"/>
          <w:lang w:eastAsia="en-US"/>
        </w:rPr>
        <w:t xml:space="preserve">building community areas </w:t>
      </w:r>
      <w:r>
        <w:rPr>
          <w:rStyle w:val="1"/>
          <w:color w:val="000000"/>
          <w:lang w:val="ru-RU"/>
        </w:rPr>
        <w:t xml:space="preserve">[зэпэг] </w:t>
      </w:r>
      <w:r>
        <w:rPr>
          <w:rStyle w:val="1"/>
          <w:color w:val="000000"/>
          <w:lang w:eastAsia="en-US"/>
        </w:rPr>
        <w:t>care for ground springs fishing licenses [laisensiz]</w:t>
      </w:r>
    </w:p>
    <w:p w:rsidR="00000000" w:rsidRDefault="001C6B09">
      <w:pPr>
        <w:pStyle w:val="a6"/>
        <w:shd w:val="clear" w:color="auto" w:fill="auto"/>
        <w:ind w:left="20" w:firstLine="0"/>
      </w:pPr>
      <w:r>
        <w:rPr>
          <w:rStyle w:val="1"/>
          <w:color w:val="000000"/>
          <w:lang w:eastAsia="en-US"/>
        </w:rPr>
        <w:t>are sure to restore [ristj}:]</w:t>
      </w:r>
    </w:p>
    <w:p w:rsidR="00000000" w:rsidRDefault="001C6B09">
      <w:pPr>
        <w:rPr>
          <w:color w:val="auto"/>
          <w:lang w:eastAsia="ru-RU"/>
        </w:rPr>
        <w:sectPr w:rsidR="00000000">
          <w:type w:val="continuous"/>
          <w:pgSz w:w="11909" w:h="16838"/>
          <w:pgMar w:top="394" w:right="5387" w:bottom="3058" w:left="1533" w:header="0" w:footer="3" w:gutter="0"/>
          <w:cols w:space="720"/>
          <w:noEndnote/>
          <w:docGrid w:linePitch="360"/>
        </w:sectPr>
      </w:pPr>
    </w:p>
    <w:p w:rsidR="00000000" w:rsidRDefault="001C6B09">
      <w:pPr>
        <w:pStyle w:val="a6"/>
        <w:shd w:val="clear" w:color="auto" w:fill="auto"/>
        <w:spacing w:line="485" w:lineRule="exact"/>
        <w:ind w:left="20" w:right="400" w:firstLine="0"/>
        <w:jc w:val="left"/>
        <w:sectPr w:rsidR="00000000">
          <w:pgSz w:w="11909" w:h="16838"/>
          <w:pgMar w:top="992" w:right="7317" w:bottom="70" w:left="1053" w:header="0" w:footer="3" w:gutter="0"/>
          <w:cols w:space="720"/>
          <w:noEndnote/>
          <w:docGrid w:linePitch="360"/>
        </w:sectPr>
      </w:pPr>
      <w:r>
        <w:rPr>
          <w:noProof/>
          <w:lang w:val="ru-RU"/>
        </w:rPr>
        <w:lastRenderedPageBreak/>
        <mc:AlternateContent>
          <mc:Choice Requires="wps">
            <w:drawing>
              <wp:anchor distT="0" distB="0" distL="63500" distR="63500" simplePos="0" relativeHeight="251663360" behindDoc="1" locked="0" layoutInCell="1" allowOverlap="1">
                <wp:simplePos x="0" y="0"/>
                <wp:positionH relativeFrom="margin">
                  <wp:posOffset>5628640</wp:posOffset>
                </wp:positionH>
                <wp:positionV relativeFrom="margin">
                  <wp:posOffset>-30480</wp:posOffset>
                </wp:positionV>
                <wp:extent cx="257175" cy="172720"/>
                <wp:effectExtent l="0" t="0" r="635" b="1270"/>
                <wp:wrapSquare wrapText="bothSides"/>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left:0;text-align:left;margin-left:443.2pt;margin-top:-2.4pt;width:20.25pt;height:13.6pt;z-index:-251653120;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" filled="f" stroked="f">
                <v:textbox style="mso-fit-shape-to-text:t" inset="0,0,0,0">
                  <w:txbxContent>
                    <w:p w:rsidR="00000000" w:rsidRDefault="001C6B09">
                      <w:pPr>
                        <w:rPr>
                          <w:color w:val="auto"/>
                          <w:lang w:eastAsia="ru-RU"/>
                        </w:rPr>
                      </w:pPr>
                    </w:p>
                  </w:txbxContent>
                </v:textbox>
                <w10:wrap type="square" anchorx="margin" anchory="margin"/>
              </v:shape>
            </w:pict>
          </mc:Fallback>
        </mc:AlternateContent>
      </w:r>
      <w:r>
        <w:rPr>
          <w:rStyle w:val="1"/>
          <w:color w:val="000000"/>
          <w:lang w:eastAsia="en-US"/>
        </w:rPr>
        <w:t>rubbish - dirty things in chare of - are responsible environment - nature</w:t>
      </w:r>
    </w:p>
    <w:p w:rsidR="00000000" w:rsidRDefault="001C6B09">
      <w:pPr>
        <w:spacing w:line="177" w:lineRule="exact"/>
        <w:rPr>
          <w:color w:val="auto"/>
          <w:sz w:val="14"/>
          <w:szCs w:val="14"/>
          <w:lang w:eastAsia="ru-RU"/>
        </w:rPr>
      </w:pPr>
    </w:p>
    <w:p w:rsidR="00000000" w:rsidRDefault="001C6B09">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1C6B09">
      <w:pPr>
        <w:rPr>
          <w:color w:val="auto"/>
          <w:lang w:eastAsia="ru-RU"/>
        </w:rPr>
      </w:pPr>
    </w:p>
    <w:p w:rsidR="00000000" w:rsidRDefault="001C6B09">
      <w:pPr>
        <w:pStyle w:val="a6"/>
        <w:shd w:val="clear" w:color="auto" w:fill="auto"/>
        <w:spacing w:line="260" w:lineRule="exact"/>
        <w:ind w:left="4140" w:firstLine="0"/>
        <w:jc w:val="left"/>
      </w:pPr>
      <w:r>
        <w:rPr>
          <w:color w:val="000000"/>
          <w:u w:val="single"/>
          <w:lang w:eastAsia="en-US"/>
        </w:rPr>
        <w:t>Prove that</w:t>
      </w:r>
      <w:r>
        <w:rPr>
          <w:rStyle w:val="1"/>
          <w:color w:val="000000"/>
          <w:lang w:eastAsia="en-US"/>
        </w:rPr>
        <w:t xml:space="preserve"> </w:t>
      </w:r>
    </w:p>
    <w:p w:rsidR="00000000" w:rsidRDefault="001C6B09">
      <w:pPr>
        <w:pStyle w:val="20"/>
        <w:shd w:val="clear" w:color="auto" w:fill="auto"/>
        <w:spacing w:line="260" w:lineRule="exact"/>
      </w:pPr>
      <w:r>
        <w:rPr>
          <w:rStyle w:val="1"/>
          <w:i w:val="0"/>
          <w:iCs w:val="0"/>
          <w:color w:val="000000"/>
          <w:spacing w:val="0"/>
          <w:lang w:eastAsia="en-US"/>
        </w:rPr>
        <w:t>Different pollutants destroy our ecology.</w:t>
      </w:r>
    </w:p>
    <w:p w:rsidR="00000000" w:rsidRDefault="001C6B09">
      <w:pPr>
        <w:pStyle w:val="a6"/>
        <w:shd w:val="clear" w:color="auto" w:fill="auto"/>
        <w:spacing w:line="485" w:lineRule="exact"/>
        <w:ind w:left="20" w:firstLine="0"/>
      </w:pPr>
      <w:r>
        <w:rPr>
          <w:rStyle w:val="1"/>
          <w:color w:val="000000"/>
          <w:lang w:eastAsia="en-US"/>
        </w:rPr>
        <w:t>Our responsibility for caring our planet.</w:t>
      </w:r>
    </w:p>
    <w:p w:rsidR="00000000" w:rsidRDefault="001C6B09">
      <w:pPr>
        <w:pStyle w:val="a6"/>
        <w:shd w:val="clear" w:color="auto" w:fill="auto"/>
        <w:spacing w:after="600" w:line="485" w:lineRule="exact"/>
        <w:ind w:right="100" w:firstLine="0"/>
        <w:jc w:val="center"/>
      </w:pPr>
      <w:r>
        <w:rPr>
          <w:rStyle w:val="1"/>
          <w:color w:val="000000"/>
          <w:lang w:eastAsia="en-US"/>
        </w:rPr>
        <w:t xml:space="preserve">The environmental programme is improving the conditions of our life. </w:t>
      </w:r>
    </w:p>
    <w:p w:rsidR="00000000" w:rsidRDefault="001C6B09">
      <w:pPr>
        <w:pStyle w:val="a6"/>
        <w:shd w:val="clear" w:color="auto" w:fill="auto"/>
        <w:spacing w:after="662" w:line="260" w:lineRule="exact"/>
        <w:ind w:right="100" w:firstLine="0"/>
        <w:jc w:val="center"/>
      </w:pPr>
      <w:r>
        <w:rPr>
          <w:rStyle w:val="1"/>
          <w:color w:val="000000"/>
          <w:lang w:eastAsia="en-US"/>
        </w:rPr>
        <w:t>Plan</w:t>
      </w:r>
    </w:p>
    <w:p w:rsidR="00000000" w:rsidRDefault="001C6B09">
      <w:pPr>
        <w:pStyle w:val="a6"/>
        <w:numPr>
          <w:ilvl w:val="0"/>
          <w:numId w:val="20"/>
        </w:numPr>
        <w:shd w:val="clear" w:color="auto" w:fill="auto"/>
        <w:tabs>
          <w:tab w:val="left" w:pos="745"/>
        </w:tabs>
        <w:spacing w:line="260" w:lineRule="exact"/>
        <w:ind w:left="740" w:hanging="360"/>
      </w:pPr>
      <w:r>
        <w:rPr>
          <w:rStyle w:val="1"/>
          <w:color w:val="000000"/>
          <w:lang w:eastAsia="en-US"/>
        </w:rPr>
        <w:t>Wor</w:t>
      </w:r>
      <w:r>
        <w:rPr>
          <w:rStyle w:val="1"/>
          <w:color w:val="000000"/>
          <w:lang w:eastAsia="en-US"/>
        </w:rPr>
        <w:t>rying about our ecology (water, air, land are polluted, awful harm of</w:t>
      </w:r>
    </w:p>
    <w:p w:rsidR="00000000" w:rsidRDefault="001C6B09">
      <w:pPr>
        <w:rPr>
          <w:color w:val="auto"/>
          <w:lang w:eastAsia="ru-RU"/>
        </w:rPr>
      </w:pPr>
    </w:p>
    <w:p w:rsidR="00000000" w:rsidRDefault="001C6B09">
      <w:pPr>
        <w:pStyle w:val="a6"/>
        <w:shd w:val="clear" w:color="auto" w:fill="auto"/>
        <w:spacing w:after="126" w:line="260" w:lineRule="exact"/>
        <w:ind w:right="100" w:firstLine="0"/>
        <w:jc w:val="center"/>
      </w:pPr>
      <w:r>
        <w:rPr>
          <w:rStyle w:val="1"/>
          <w:color w:val="000000"/>
          <w:lang w:eastAsia="en-US"/>
        </w:rPr>
        <w:t>industrial, chemical, nuclear dust clouds wastes, bacteriological weapon)</w:t>
      </w:r>
    </w:p>
    <w:p w:rsidR="00000000" w:rsidRDefault="001C6B09">
      <w:pPr>
        <w:pStyle w:val="a6"/>
        <w:numPr>
          <w:ilvl w:val="0"/>
          <w:numId w:val="20"/>
        </w:numPr>
        <w:shd w:val="clear" w:color="auto" w:fill="auto"/>
        <w:tabs>
          <w:tab w:val="left" w:pos="745"/>
        </w:tabs>
        <w:spacing w:after="473" w:line="260" w:lineRule="exact"/>
        <w:ind w:left="740" w:hanging="360"/>
      </w:pPr>
      <w:r>
        <w:rPr>
          <w:rStyle w:val="1"/>
          <w:color w:val="000000"/>
          <w:lang w:eastAsia="en-US"/>
        </w:rPr>
        <w:t>Other negative factors (logging forests, fires, radiation)</w:t>
      </w:r>
    </w:p>
    <w:p w:rsidR="00000000" w:rsidRDefault="001C6B09">
      <w:pPr>
        <w:pStyle w:val="a6"/>
        <w:numPr>
          <w:ilvl w:val="0"/>
          <w:numId w:val="20"/>
        </w:numPr>
        <w:shd w:val="clear" w:color="auto" w:fill="auto"/>
        <w:tabs>
          <w:tab w:val="left" w:pos="745"/>
        </w:tabs>
        <w:spacing w:line="490" w:lineRule="exact"/>
        <w:ind w:left="740" w:right="20" w:hanging="360"/>
      </w:pPr>
      <w:r>
        <w:rPr>
          <w:rStyle w:val="1"/>
          <w:color w:val="000000"/>
          <w:lang w:eastAsia="en-US"/>
        </w:rPr>
        <w:t>The necessity of defending</w:t>
      </w:r>
      <w:r>
        <w:rPr>
          <w:rStyle w:val="1"/>
          <w:color w:val="000000"/>
          <w:lang w:eastAsia="en-US"/>
        </w:rPr>
        <w:t xml:space="preserve"> our planet (buy milk, juice in cartoons, not to throw rubbish everywhere, recycle paper, save water, electricity, plant trees).</w:t>
      </w:r>
    </w:p>
    <w:p w:rsidR="00000000" w:rsidRDefault="001C6B09">
      <w:pPr>
        <w:pStyle w:val="a6"/>
        <w:numPr>
          <w:ilvl w:val="0"/>
          <w:numId w:val="20"/>
        </w:numPr>
        <w:shd w:val="clear" w:color="auto" w:fill="auto"/>
        <w:tabs>
          <w:tab w:val="left" w:pos="745"/>
        </w:tabs>
        <w:spacing w:after="416"/>
        <w:ind w:left="740" w:right="20" w:hanging="360"/>
      </w:pPr>
      <w:r>
        <w:rPr>
          <w:rStyle w:val="1"/>
          <w:color w:val="000000"/>
          <w:lang w:eastAsia="en-US"/>
        </w:rPr>
        <w:t xml:space="preserve">The role of the Environment Programme (includes soil-checking-up, building parks, community areas, care for ground waters, </w:t>
      </w:r>
      <w:r>
        <w:rPr>
          <w:rStyle w:val="1"/>
          <w:color w:val="000000"/>
          <w:lang w:eastAsia="en-US"/>
        </w:rPr>
        <w:t>solar power stallions, fishing licenses, building kindergrounds)</w:t>
      </w:r>
    </w:p>
    <w:p w:rsidR="00000000" w:rsidRDefault="001C6B09">
      <w:pPr>
        <w:pStyle w:val="a6"/>
        <w:shd w:val="clear" w:color="auto" w:fill="auto"/>
        <w:spacing w:after="600" w:line="485" w:lineRule="exact"/>
        <w:ind w:left="20" w:right="20" w:firstLine="0"/>
      </w:pPr>
      <w:r>
        <w:rPr>
          <w:rStyle w:val="1"/>
          <w:color w:val="000000"/>
          <w:lang w:eastAsia="en-US"/>
        </w:rPr>
        <w:t>Reading the text from the sheets of paper by the teacher, in chorus, individually (stressing on some combinations of words) and phonetic skills in reading.</w:t>
      </w:r>
    </w:p>
    <w:p w:rsidR="00000000" w:rsidRDefault="001C6B09">
      <w:pPr>
        <w:pStyle w:val="a6"/>
        <w:shd w:val="clear" w:color="auto" w:fill="auto"/>
        <w:spacing w:after="443" w:line="260" w:lineRule="exact"/>
        <w:ind w:left="4140" w:firstLine="0"/>
        <w:jc w:val="left"/>
      </w:pPr>
      <w:r>
        <w:rPr>
          <w:color w:val="000000"/>
          <w:u w:val="single"/>
          <w:lang w:eastAsia="en-US"/>
        </w:rPr>
        <w:t>Questions</w:t>
      </w:r>
    </w:p>
    <w:p w:rsidR="00000000" w:rsidRDefault="001C6B09">
      <w:pPr>
        <w:rPr>
          <w:color w:val="auto"/>
          <w:lang w:eastAsia="ru-RU"/>
        </w:rPr>
      </w:pPr>
    </w:p>
    <w:p w:rsidR="00000000" w:rsidRDefault="001C6B09">
      <w:pPr>
        <w:pStyle w:val="a6"/>
        <w:shd w:val="clear" w:color="auto" w:fill="auto"/>
        <w:ind w:left="20" w:right="4540" w:firstLine="0"/>
      </w:pPr>
      <w:r>
        <w:rPr>
          <w:noProof/>
          <w:lang w:val="ru-RU"/>
        </w:rPr>
        <mc:AlternateContent>
          <mc:Choice Requires="wps">
            <w:drawing>
              <wp:anchor distT="0" distB="0" distL="63500" distR="63500" simplePos="0" relativeHeight="251664384" behindDoc="1" locked="0" layoutInCell="1" allowOverlap="1">
                <wp:simplePos x="0" y="0"/>
                <wp:positionH relativeFrom="margin">
                  <wp:posOffset>4006850</wp:posOffset>
                </wp:positionH>
                <wp:positionV relativeFrom="paragraph">
                  <wp:posOffset>750570</wp:posOffset>
                </wp:positionV>
                <wp:extent cx="270510" cy="172720"/>
                <wp:effectExtent l="0" t="0" r="0" b="1905"/>
                <wp:wrapSquare wrapText="bothSides"/>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32" type="#_x0000_t202" style="position:absolute;left:0;text-align:left;margin-left:315.5pt;margin-top:59.1pt;width:21.3pt;height:13.6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" filled="f" stroked="f">
                <v:textbox style="mso-fit-shape-to-text:t" inset="0,0,0,0">
                  <w:txbxContent>
                    <w:p w:rsidR="00000000" w:rsidRDefault="001C6B09">
                      <w:pPr>
                        <w:rPr>
                          <w:color w:val="auto"/>
                          <w:lang w:eastAsia="ru-RU"/>
                        </w:rPr>
                      </w:pPr>
                    </w:p>
                  </w:txbxContent>
                </v:textbox>
                <w10:wrap type="square" anchorx="margin"/>
              </v:shape>
            </w:pict>
          </mc:Fallback>
        </mc:AlternateContent>
      </w:r>
      <w:r>
        <w:rPr>
          <w:rStyle w:val="1"/>
          <w:color w:val="000000"/>
          <w:lang w:eastAsia="en-US"/>
        </w:rPr>
        <w:t>Why are people concerned about ecology? Is only water in the rivers, oceans polluted? What pollutants do you know?</w:t>
      </w:r>
    </w:p>
    <w:p w:rsidR="00000000" w:rsidRDefault="001C6B09">
      <w:pPr>
        <w:pStyle w:val="a6"/>
        <w:shd w:val="clear" w:color="auto" w:fill="auto"/>
        <w:ind w:left="20" w:firstLine="0"/>
        <w:sectPr w:rsidR="00000000">
          <w:type w:val="continuous"/>
          <w:pgSz w:w="11909" w:h="16838"/>
          <w:pgMar w:top="992" w:right="1408" w:bottom="70" w:left="1072" w:header="0" w:footer="3" w:gutter="0"/>
          <w:cols w:space="720"/>
          <w:noEndnote/>
          <w:docGrid w:linePitch="360"/>
        </w:sectPr>
      </w:pPr>
      <w:r>
        <w:rPr>
          <w:rStyle w:val="1"/>
          <w:color w:val="000000"/>
          <w:lang w:eastAsia="en-US"/>
        </w:rPr>
        <w:t>How do they influence upon our life?</w:t>
      </w:r>
    </w:p>
    <w:p w:rsidR="00000000" w:rsidRDefault="001C6B09">
      <w:pPr>
        <w:rPr>
          <w:color w:val="auto"/>
          <w:lang w:eastAsia="ru-RU"/>
        </w:rPr>
      </w:pPr>
    </w:p>
    <w:p w:rsidR="00000000" w:rsidRDefault="001C6B09">
      <w:pPr>
        <w:pStyle w:val="a6"/>
        <w:shd w:val="clear" w:color="auto" w:fill="auto"/>
        <w:spacing w:line="260" w:lineRule="exact"/>
        <w:ind w:left="320" w:firstLine="0"/>
      </w:pPr>
      <w:r>
        <w:rPr>
          <w:rStyle w:val="1"/>
          <w:color w:val="000000"/>
          <w:lang w:eastAsia="en-US"/>
        </w:rPr>
        <w:t>Barren lands are not harmful.</w:t>
      </w:r>
    </w:p>
    <w:p w:rsidR="00000000" w:rsidRDefault="001C6B09">
      <w:pPr>
        <w:rPr>
          <w:color w:val="auto"/>
          <w:lang w:eastAsia="ru-RU"/>
        </w:rPr>
      </w:pPr>
    </w:p>
    <w:p w:rsidR="00000000" w:rsidRDefault="001C6B09">
      <w:pPr>
        <w:pStyle w:val="a6"/>
        <w:shd w:val="clear" w:color="auto" w:fill="auto"/>
        <w:tabs>
          <w:tab w:val="left" w:leader="hyphen" w:pos="7262"/>
        </w:tabs>
        <w:spacing w:line="485" w:lineRule="exact"/>
        <w:ind w:left="320" w:firstLine="0"/>
      </w:pPr>
      <w:r>
        <w:rPr>
          <w:rStyle w:val="1"/>
          <w:color w:val="000000"/>
          <w:lang w:eastAsia="en-US"/>
        </w:rPr>
        <w:t>Awful destruction is caused by solar power st</w:t>
      </w:r>
      <w:r>
        <w:rPr>
          <w:rStyle w:val="1"/>
          <w:color w:val="000000"/>
          <w:lang w:eastAsia="en-US"/>
        </w:rPr>
        <w:t xml:space="preserve">ations. </w:t>
      </w:r>
    </w:p>
    <w:p w:rsidR="00000000" w:rsidRDefault="001C6B09">
      <w:pPr>
        <w:pStyle w:val="a6"/>
        <w:shd w:val="clear" w:color="auto" w:fill="auto"/>
        <w:spacing w:line="485" w:lineRule="exact"/>
        <w:ind w:left="320" w:firstLine="0"/>
      </w:pPr>
      <w:r>
        <w:rPr>
          <w:rStyle w:val="1"/>
          <w:color w:val="000000"/>
          <w:lang w:eastAsia="en-US"/>
        </w:rPr>
        <w:t>In England 20 wild flower species have disappeared.</w:t>
      </w:r>
    </w:p>
    <w:p w:rsidR="00000000" w:rsidRDefault="001C6B09">
      <w:pPr>
        <w:pStyle w:val="a6"/>
        <w:shd w:val="clear" w:color="auto" w:fill="auto"/>
        <w:spacing w:line="485" w:lineRule="exact"/>
        <w:ind w:left="320" w:firstLine="0"/>
      </w:pPr>
      <w:r>
        <w:rPr>
          <w:rStyle w:val="1"/>
          <w:color w:val="000000"/>
          <w:lang w:eastAsia="en-US"/>
        </w:rPr>
        <w:t xml:space="preserve">We mustn't throw rubbish, cans, bottles. </w:t>
      </w:r>
    </w:p>
    <w:p w:rsidR="00000000" w:rsidRDefault="001C6B09">
      <w:pPr>
        <w:rPr>
          <w:color w:val="auto"/>
          <w:lang w:eastAsia="ru-RU"/>
        </w:rPr>
      </w:pPr>
    </w:p>
    <w:p w:rsidR="00000000" w:rsidRDefault="001C6B09">
      <w:pPr>
        <w:pStyle w:val="a6"/>
        <w:shd w:val="clear" w:color="auto" w:fill="auto"/>
        <w:spacing w:line="485" w:lineRule="exact"/>
        <w:ind w:left="320" w:firstLine="0"/>
      </w:pPr>
      <w:r>
        <w:rPr>
          <w:rStyle w:val="1"/>
          <w:color w:val="000000"/>
          <w:lang w:eastAsia="en-US"/>
        </w:rPr>
        <w:t>People care for the ground water and cleanness.</w:t>
      </w:r>
    </w:p>
    <w:p w:rsidR="00000000" w:rsidRDefault="001C6B09">
      <w:pPr>
        <w:pStyle w:val="a6"/>
        <w:shd w:val="clear" w:color="auto" w:fill="auto"/>
        <w:spacing w:line="485" w:lineRule="exact"/>
        <w:ind w:left="320" w:firstLine="0"/>
      </w:pPr>
      <w:r>
        <w:rPr>
          <w:rStyle w:val="1"/>
          <w:color w:val="000000"/>
          <w:lang w:eastAsia="en-US"/>
        </w:rPr>
        <w:t>But there are not many places for throwing rubbish.</w:t>
      </w:r>
    </w:p>
    <w:p w:rsidR="00000000" w:rsidRDefault="001C6B09">
      <w:pPr>
        <w:pStyle w:val="a6"/>
        <w:shd w:val="clear" w:color="auto" w:fill="auto"/>
        <w:tabs>
          <w:tab w:val="right" w:pos="5898"/>
        </w:tabs>
        <w:spacing w:line="485" w:lineRule="exact"/>
        <w:ind w:left="320" w:right="680" w:firstLine="0"/>
        <w:jc w:val="left"/>
      </w:pPr>
      <w:r>
        <w:rPr>
          <w:rStyle w:val="1"/>
          <w:color w:val="000000"/>
          <w:lang w:eastAsia="en-US"/>
        </w:rPr>
        <w:t>I</w:t>
      </w:r>
      <w:r>
        <w:rPr>
          <w:color w:val="000000"/>
          <w:u w:val="single"/>
          <w:lang w:eastAsia="en-US"/>
        </w:rPr>
        <w:t>n 194</w:t>
      </w:r>
      <w:r>
        <w:rPr>
          <w:rStyle w:val="1"/>
          <w:color w:val="000000"/>
          <w:lang w:eastAsia="en-US"/>
        </w:rPr>
        <w:t xml:space="preserve">8 </w:t>
      </w:r>
      <w:r>
        <w:rPr>
          <w:rStyle w:val="13pt"/>
          <w:color w:val="000000"/>
          <w:lang w:eastAsia="en-US"/>
        </w:rPr>
        <w:t>230 organized</w:t>
      </w:r>
      <w:r>
        <w:rPr>
          <w:rStyle w:val="1"/>
          <w:color w:val="000000"/>
          <w:lang w:eastAsia="en-US"/>
        </w:rPr>
        <w:t xml:space="preserve"> the International Union</w:t>
      </w:r>
      <w:r>
        <w:rPr>
          <w:rStyle w:val="1"/>
          <w:color w:val="000000"/>
          <w:lang w:eastAsia="en-US"/>
        </w:rPr>
        <w:t xml:space="preserve"> of Conservation of Nature, </w:t>
      </w:r>
    </w:p>
    <w:p w:rsidR="00000000" w:rsidRDefault="001C6B09">
      <w:pPr>
        <w:rPr>
          <w:color w:val="auto"/>
          <w:lang w:eastAsia="ru-RU"/>
        </w:rPr>
      </w:pPr>
    </w:p>
    <w:p w:rsidR="00000000" w:rsidRDefault="001C6B09">
      <w:pPr>
        <w:pStyle w:val="a6"/>
        <w:shd w:val="clear" w:color="auto" w:fill="auto"/>
        <w:spacing w:after="413" w:line="260" w:lineRule="exact"/>
        <w:ind w:left="320" w:firstLine="0"/>
        <w:jc w:val="center"/>
      </w:pPr>
      <w:r>
        <w:rPr>
          <w:color w:val="000000"/>
          <w:u w:val="single"/>
          <w:lang w:eastAsia="en-US"/>
        </w:rPr>
        <w:t>Passive voice</w:t>
      </w:r>
    </w:p>
    <w:p w:rsidR="00000000" w:rsidRDefault="001C6B09">
      <w:pPr>
        <w:rPr>
          <w:color w:val="auto"/>
          <w:lang w:eastAsia="ru-RU"/>
        </w:rPr>
      </w:pPr>
    </w:p>
    <w:p w:rsidR="00000000" w:rsidRDefault="001C6B09">
      <w:pPr>
        <w:pStyle w:val="a6"/>
        <w:shd w:val="clear" w:color="auto" w:fill="auto"/>
        <w:spacing w:line="485" w:lineRule="exact"/>
        <w:ind w:left="320" w:firstLine="0"/>
      </w:pPr>
      <w:r>
        <w:rPr>
          <w:rStyle w:val="1"/>
          <w:color w:val="000000"/>
          <w:lang w:eastAsia="en-US"/>
        </w:rPr>
        <w:t>People in the world are concerned (worry) about our ecology.</w:t>
      </w:r>
    </w:p>
    <w:p w:rsidR="00000000" w:rsidRDefault="001C6B09">
      <w:pPr>
        <w:pStyle w:val="a6"/>
        <w:shd w:val="clear" w:color="auto" w:fill="auto"/>
        <w:spacing w:line="485" w:lineRule="exact"/>
        <w:ind w:left="320" w:firstLine="0"/>
      </w:pPr>
      <w:r>
        <w:rPr>
          <w:rStyle w:val="1"/>
          <w:color w:val="000000"/>
          <w:lang w:eastAsia="en-US"/>
        </w:rPr>
        <w:t>Harm is caused by nuclear tests.</w:t>
      </w:r>
    </w:p>
    <w:p w:rsidR="00000000" w:rsidRDefault="001C6B09">
      <w:pPr>
        <w:pStyle w:val="a6"/>
        <w:shd w:val="clear" w:color="auto" w:fill="auto"/>
        <w:spacing w:line="485" w:lineRule="exact"/>
        <w:ind w:left="320" w:firstLine="0"/>
      </w:pPr>
      <w:r>
        <w:rPr>
          <w:rStyle w:val="1"/>
          <w:color w:val="000000"/>
          <w:lang w:eastAsia="en-US"/>
        </w:rPr>
        <w:t>Water, air, soil are polluted.</w:t>
      </w:r>
    </w:p>
    <w:p w:rsidR="00000000" w:rsidRDefault="001C6B09">
      <w:pPr>
        <w:pStyle w:val="a6"/>
        <w:shd w:val="clear" w:color="auto" w:fill="auto"/>
        <w:spacing w:line="485" w:lineRule="exact"/>
        <w:ind w:left="320" w:firstLine="0"/>
      </w:pPr>
      <w:r>
        <w:rPr>
          <w:rStyle w:val="1"/>
          <w:color w:val="000000"/>
          <w:lang w:eastAsia="en-US"/>
        </w:rPr>
        <w:t>Fishing licenses are introduced.</w:t>
      </w:r>
    </w:p>
    <w:p w:rsidR="00000000" w:rsidRDefault="001C6B09">
      <w:pPr>
        <w:pStyle w:val="a6"/>
        <w:shd w:val="clear" w:color="auto" w:fill="auto"/>
        <w:spacing w:line="485" w:lineRule="exact"/>
        <w:ind w:left="320" w:firstLine="0"/>
      </w:pPr>
      <w:r>
        <w:rPr>
          <w:rStyle w:val="1"/>
          <w:color w:val="000000"/>
          <w:lang w:eastAsia="en-US"/>
        </w:rPr>
        <w:t>Different pollutants are spread everywhere.</w:t>
      </w:r>
    </w:p>
    <w:p w:rsidR="00000000" w:rsidRDefault="001C6B09">
      <w:pPr>
        <w:pStyle w:val="a6"/>
        <w:shd w:val="clear" w:color="auto" w:fill="auto"/>
        <w:spacing w:after="600" w:line="485" w:lineRule="exact"/>
        <w:ind w:left="320" w:firstLine="0"/>
      </w:pPr>
      <w:r>
        <w:rPr>
          <w:rStyle w:val="1"/>
          <w:color w:val="000000"/>
          <w:lang w:eastAsia="en-US"/>
        </w:rPr>
        <w:t>Newspapers, cartons, cans, must be recycled.</w:t>
      </w:r>
    </w:p>
    <w:p w:rsidR="00000000" w:rsidRDefault="001C6B09">
      <w:pPr>
        <w:pStyle w:val="a6"/>
        <w:shd w:val="clear" w:color="auto" w:fill="auto"/>
        <w:spacing w:after="194" w:line="260" w:lineRule="exact"/>
        <w:ind w:left="320" w:firstLine="0"/>
        <w:jc w:val="center"/>
      </w:pPr>
      <w:r>
        <w:rPr>
          <w:color w:val="000000"/>
          <w:u w:val="single"/>
          <w:lang w:eastAsia="en-US"/>
        </w:rPr>
        <w:t>Complex sentences</w:t>
      </w:r>
    </w:p>
    <w:p w:rsidR="00000000" w:rsidRDefault="001C6B09">
      <w:pPr>
        <w:rPr>
          <w:color w:val="auto"/>
          <w:lang w:eastAsia="ru-RU"/>
        </w:rPr>
      </w:pPr>
    </w:p>
    <w:p w:rsidR="00000000" w:rsidRDefault="001C6B09">
      <w:pPr>
        <w:pStyle w:val="a9"/>
        <w:shd w:val="clear" w:color="auto" w:fill="auto"/>
        <w:tabs>
          <w:tab w:val="right" w:pos="5898"/>
          <w:tab w:val="center" w:pos="6727"/>
        </w:tabs>
        <w:spacing w:before="0" w:after="0" w:line="509" w:lineRule="exact"/>
        <w:ind w:left="320" w:right="680" w:firstLine="480"/>
        <w:jc w:val="left"/>
      </w:pPr>
      <w:r>
        <w:fldChar w:fldCharType="begin"/>
      </w:r>
      <w:r>
        <w:instrText xml:space="preserve"> TOC \o "1-5" \h \z </w:instrText>
      </w:r>
      <w:r>
        <w:fldChar w:fldCharType="separate"/>
      </w:r>
      <w:r>
        <w:rPr>
          <w:rStyle w:val="a8"/>
          <w:color w:val="000000"/>
          <w:lang w:eastAsia="en-US"/>
        </w:rPr>
        <w:t>People are protecting nature because polluted air, land, water, food are harmful for us and animals.</w:t>
      </w:r>
      <w:r>
        <w:rPr>
          <w:rStyle w:val="a8"/>
          <w:color w:val="000000"/>
          <w:lang w:eastAsia="en-US"/>
        </w:rPr>
        <w:tab/>
      </w:r>
    </w:p>
    <w:p w:rsidR="00000000" w:rsidRDefault="001C6B09">
      <w:pPr>
        <w:pStyle w:val="a9"/>
        <w:shd w:val="clear" w:color="auto" w:fill="auto"/>
        <w:tabs>
          <w:tab w:val="right" w:pos="9330"/>
        </w:tabs>
        <w:spacing w:before="0" w:after="121" w:line="260" w:lineRule="exact"/>
        <w:ind w:left="320"/>
      </w:pPr>
      <w:r>
        <w:rPr>
          <w:rStyle w:val="a8"/>
          <w:color w:val="000000"/>
          <w:lang w:eastAsia="en-US"/>
        </w:rPr>
        <w:t>We mustn’t throw different things our ecology.</w:t>
      </w:r>
      <w:r>
        <w:rPr>
          <w:rStyle w:val="a8"/>
          <w:color w:val="000000"/>
          <w:lang w:eastAsia="en-US"/>
        </w:rPr>
        <w:tab/>
      </w:r>
      <w:bookmarkStart w:id="3" w:name="bookmark13"/>
      <w:bookmarkEnd w:id="3"/>
    </w:p>
    <w:p w:rsidR="00000000" w:rsidRDefault="001C6B09">
      <w:pPr>
        <w:rPr>
          <w:color w:val="auto"/>
          <w:lang w:eastAsia="ru-RU"/>
        </w:rPr>
      </w:pPr>
    </w:p>
    <w:p w:rsidR="00000000" w:rsidRDefault="001C6B09">
      <w:pPr>
        <w:rPr>
          <w:color w:val="auto"/>
          <w:lang w:eastAsia="ru-RU"/>
        </w:rPr>
      </w:pPr>
    </w:p>
    <w:p w:rsidR="00000000" w:rsidRDefault="001C6B09">
      <w:pPr>
        <w:pStyle w:val="a9"/>
        <w:shd w:val="clear" w:color="auto" w:fill="auto"/>
        <w:tabs>
          <w:tab w:val="left" w:pos="4640"/>
          <w:tab w:val="right" w:pos="9330"/>
        </w:tabs>
        <w:spacing w:before="0" w:after="0" w:line="413" w:lineRule="exact"/>
        <w:ind w:left="320"/>
      </w:pPr>
      <w:r>
        <w:rPr>
          <w:rStyle w:val="a8"/>
          <w:color w:val="000000"/>
          <w:lang w:eastAsia="en-US"/>
        </w:rPr>
        <w:t>are concerned - worry</w:t>
      </w:r>
      <w:r>
        <w:rPr>
          <w:rStyle w:val="a8"/>
          <w:color w:val="000000"/>
          <w:lang w:eastAsia="en-US"/>
        </w:rPr>
        <w:tab/>
      </w:r>
    </w:p>
    <w:p w:rsidR="00000000" w:rsidRDefault="001C6B09">
      <w:pPr>
        <w:pStyle w:val="a9"/>
        <w:shd w:val="clear" w:color="auto" w:fill="auto"/>
        <w:tabs>
          <w:tab w:val="right" w:pos="7688"/>
          <w:tab w:val="right" w:pos="8634"/>
        </w:tabs>
        <w:spacing w:before="0" w:after="0" w:line="499" w:lineRule="exact"/>
        <w:ind w:left="320"/>
      </w:pPr>
      <w:r>
        <w:rPr>
          <w:rStyle w:val="a8"/>
          <w:color w:val="000000"/>
          <w:lang w:eastAsia="en-US"/>
        </w:rPr>
        <w:t>pollutants - wastes</w:t>
      </w:r>
      <w:r>
        <w:rPr>
          <w:rStyle w:val="a8"/>
          <w:color w:val="000000"/>
          <w:lang w:eastAsia="en-US"/>
        </w:rPr>
        <w:tab/>
      </w:r>
    </w:p>
    <w:p w:rsidR="00000000" w:rsidRDefault="001C6B09">
      <w:pPr>
        <w:pStyle w:val="a6"/>
        <w:shd w:val="clear" w:color="auto" w:fill="auto"/>
        <w:spacing w:line="499" w:lineRule="exact"/>
        <w:ind w:left="320" w:firstLine="0"/>
      </w:pPr>
      <w:r>
        <w:fldChar w:fldCharType="end"/>
      </w:r>
      <w:r>
        <w:rPr>
          <w:rStyle w:val="1"/>
          <w:color w:val="000000"/>
          <w:lang w:eastAsia="en-US"/>
        </w:rPr>
        <w:t>awful - terrible</w:t>
      </w:r>
    </w:p>
    <w:p w:rsidR="00000000" w:rsidRDefault="001C6B09">
      <w:pPr>
        <w:pStyle w:val="a6"/>
        <w:shd w:val="clear" w:color="auto" w:fill="auto"/>
        <w:ind w:left="320" w:right="7700" w:firstLine="0"/>
        <w:jc w:val="left"/>
      </w:pPr>
      <w:r>
        <w:rPr>
          <w:rStyle w:val="1"/>
          <w:color w:val="000000"/>
          <w:lang w:eastAsia="en-US"/>
        </w:rPr>
        <w:t>make harm - damage defend - protect</w:t>
      </w:r>
    </w:p>
    <w:p w:rsidR="00000000" w:rsidRDefault="001C6B09">
      <w:pPr>
        <w:rPr>
          <w:color w:val="auto"/>
          <w:lang w:eastAsia="ru-RU"/>
        </w:rPr>
      </w:pPr>
    </w:p>
    <w:p w:rsidR="00000000" w:rsidRDefault="001C6B09">
      <w:pPr>
        <w:pStyle w:val="a6"/>
        <w:shd w:val="clear" w:color="auto" w:fill="auto"/>
        <w:spacing w:line="485" w:lineRule="exact"/>
        <w:ind w:left="20" w:right="280" w:firstLine="0"/>
        <w:jc w:val="left"/>
      </w:pPr>
      <w:r>
        <w:rPr>
          <w:rStyle w:val="1"/>
          <w:color w:val="000000"/>
          <w:lang w:eastAsia="en-US"/>
        </w:rPr>
        <w:t>You prefer city transport to ecological one, don’t do? (riding a bike, walking) How many times do we use shopping bags? (goods made of glass, cartoon) What</w:t>
      </w:r>
      <w:r>
        <w:rPr>
          <w:rStyle w:val="1"/>
          <w:color w:val="000000"/>
          <w:lang w:eastAsia="en-US"/>
        </w:rPr>
        <w:t xml:space="preserve"> mustn’t we throw?</w:t>
      </w:r>
    </w:p>
    <w:p w:rsidR="00000000" w:rsidRDefault="001C6B09">
      <w:pPr>
        <w:pStyle w:val="a6"/>
        <w:shd w:val="clear" w:color="auto" w:fill="auto"/>
        <w:spacing w:line="485" w:lineRule="exact"/>
        <w:ind w:left="20" w:firstLine="0"/>
        <w:jc w:val="left"/>
      </w:pPr>
      <w:r>
        <w:rPr>
          <w:rStyle w:val="1"/>
          <w:color w:val="000000"/>
          <w:lang w:eastAsia="en-US"/>
        </w:rPr>
        <w:lastRenderedPageBreak/>
        <w:t>Do you take part in the city subbotniks or in school ones?</w:t>
      </w:r>
    </w:p>
    <w:p w:rsidR="00000000" w:rsidRDefault="001C6B09">
      <w:pPr>
        <w:pStyle w:val="a6"/>
        <w:shd w:val="clear" w:color="auto" w:fill="auto"/>
        <w:spacing w:line="485" w:lineRule="exact"/>
        <w:ind w:left="20" w:firstLine="0"/>
        <w:jc w:val="left"/>
      </w:pPr>
      <w:r>
        <w:rPr>
          <w:rStyle w:val="1"/>
          <w:color w:val="000000"/>
          <w:lang w:eastAsia="en-US"/>
        </w:rPr>
        <w:t>Does your wash his near the water body or on a special place?</w:t>
      </w:r>
    </w:p>
    <w:p w:rsidR="00000000" w:rsidRDefault="001C6B09">
      <w:pPr>
        <w:pStyle w:val="a6"/>
        <w:shd w:val="clear" w:color="auto" w:fill="auto"/>
        <w:spacing w:line="485" w:lineRule="exact"/>
        <w:ind w:left="20" w:firstLine="0"/>
        <w:jc w:val="left"/>
      </w:pPr>
      <w:r>
        <w:rPr>
          <w:rStyle w:val="1"/>
          <w:color w:val="000000"/>
          <w:lang w:eastAsia="en-US"/>
        </w:rPr>
        <w:t>You don’t take risks with fire, do you?</w:t>
      </w:r>
    </w:p>
    <w:p w:rsidR="00000000" w:rsidRDefault="001C6B09">
      <w:pPr>
        <w:rPr>
          <w:color w:val="auto"/>
          <w:lang w:eastAsia="ru-RU"/>
        </w:rPr>
      </w:pPr>
    </w:p>
    <w:p w:rsidR="00000000" w:rsidRDefault="001C6B09">
      <w:pPr>
        <w:pStyle w:val="a6"/>
        <w:shd w:val="clear" w:color="auto" w:fill="auto"/>
        <w:ind w:left="20" w:firstLine="0"/>
        <w:jc w:val="left"/>
      </w:pPr>
      <w:r>
        <w:rPr>
          <w:rStyle w:val="1"/>
          <w:color w:val="000000"/>
          <w:lang w:eastAsia="en-US"/>
        </w:rPr>
        <w:t>What do you burn? (goods made of rubber, plastic)</w:t>
      </w:r>
    </w:p>
    <w:p w:rsidR="00000000" w:rsidRDefault="001C6B09">
      <w:pPr>
        <w:pStyle w:val="a6"/>
        <w:shd w:val="clear" w:color="auto" w:fill="auto"/>
        <w:ind w:left="20" w:firstLine="0"/>
        <w:jc w:val="left"/>
      </w:pPr>
      <w:r>
        <w:rPr>
          <w:rStyle w:val="1"/>
          <w:color w:val="000000"/>
          <w:lang w:eastAsia="en-US"/>
        </w:rPr>
        <w:t>Why mustn’t you break</w:t>
      </w:r>
      <w:r>
        <w:rPr>
          <w:rStyle w:val="1"/>
          <w:color w:val="000000"/>
          <w:lang w:eastAsia="en-US"/>
        </w:rPr>
        <w:t xml:space="preserve"> branches of trees?</w:t>
      </w:r>
    </w:p>
    <w:p w:rsidR="00000000" w:rsidRDefault="001C6B09">
      <w:pPr>
        <w:pStyle w:val="a6"/>
        <w:shd w:val="clear" w:color="auto" w:fill="auto"/>
        <w:ind w:left="20" w:firstLine="0"/>
        <w:jc w:val="left"/>
      </w:pPr>
      <w:r>
        <w:rPr>
          <w:rStyle w:val="1"/>
          <w:color w:val="000000"/>
          <w:lang w:eastAsia="en-US"/>
        </w:rPr>
        <w:t xml:space="preserve">What mustn’t you trample? </w:t>
      </w:r>
      <w:r>
        <w:rPr>
          <w:rStyle w:val="1"/>
          <w:color w:val="000000"/>
          <w:lang w:val="ru-RU"/>
        </w:rPr>
        <w:t>(вытаптывать)</w:t>
      </w:r>
    </w:p>
    <w:p w:rsidR="00000000" w:rsidRDefault="001C6B09">
      <w:pPr>
        <w:pStyle w:val="a6"/>
        <w:shd w:val="clear" w:color="auto" w:fill="auto"/>
        <w:ind w:left="20" w:firstLine="0"/>
        <w:jc w:val="left"/>
      </w:pPr>
      <w:r>
        <w:rPr>
          <w:rStyle w:val="1"/>
          <w:color w:val="000000"/>
          <w:lang w:eastAsia="en-US"/>
        </w:rPr>
        <w:t>Why mustn’t you catch birds, animals?</w:t>
      </w:r>
    </w:p>
    <w:p w:rsidR="00000000" w:rsidRDefault="001C6B09">
      <w:pPr>
        <w:pStyle w:val="a6"/>
        <w:shd w:val="clear" w:color="auto" w:fill="auto"/>
        <w:ind w:left="20" w:firstLine="0"/>
        <w:jc w:val="left"/>
        <w:sectPr w:rsidR="00000000">
          <w:pgSz w:w="11909" w:h="16838"/>
          <w:pgMar w:top="820" w:right="717" w:bottom="470" w:left="784" w:header="0" w:footer="3" w:gutter="0"/>
          <w:cols w:space="720"/>
          <w:noEndnote/>
          <w:docGrid w:linePitch="360"/>
        </w:sectPr>
      </w:pPr>
      <w:r>
        <w:rPr>
          <w:rStyle w:val="1"/>
          <w:color w:val="000000"/>
          <w:lang w:eastAsia="en-US"/>
        </w:rPr>
        <w:t>When must we take aerosol container?</w:t>
      </w:r>
    </w:p>
    <w:p w:rsidR="00000000" w:rsidRDefault="001C6B09">
      <w:pPr>
        <w:pStyle w:val="a6"/>
        <w:shd w:val="clear" w:color="auto" w:fill="auto"/>
        <w:spacing w:line="485" w:lineRule="exact"/>
        <w:ind w:left="20" w:firstLine="0"/>
      </w:pPr>
      <w:r>
        <w:rPr>
          <w:rStyle w:val="1"/>
          <w:color w:val="000000"/>
          <w:lang w:eastAsia="en-US"/>
        </w:rPr>
        <w:lastRenderedPageBreak/>
        <w:t>What negative processes are taking place?</w:t>
      </w:r>
    </w:p>
    <w:p w:rsidR="00000000" w:rsidRDefault="001C6B09">
      <w:pPr>
        <w:pStyle w:val="a6"/>
        <w:shd w:val="clear" w:color="auto" w:fill="auto"/>
        <w:spacing w:line="485" w:lineRule="exact"/>
        <w:ind w:left="20" w:firstLine="0"/>
      </w:pPr>
      <w:r>
        <w:rPr>
          <w:rStyle w:val="1"/>
          <w:color w:val="000000"/>
          <w:lang w:eastAsia="en-US"/>
        </w:rPr>
        <w:t>Why must we defend our home planet?</w:t>
      </w:r>
    </w:p>
    <w:p w:rsidR="00000000" w:rsidRDefault="001C6B09">
      <w:pPr>
        <w:pStyle w:val="a6"/>
        <w:shd w:val="clear" w:color="auto" w:fill="auto"/>
        <w:spacing w:line="485" w:lineRule="exact"/>
        <w:ind w:left="20" w:firstLine="0"/>
      </w:pPr>
      <w:r>
        <w:rPr>
          <w:rStyle w:val="1"/>
          <w:color w:val="000000"/>
          <w:lang w:eastAsia="en-US"/>
        </w:rPr>
        <w:t>What are our acti</w:t>
      </w:r>
      <w:r>
        <w:rPr>
          <w:rStyle w:val="1"/>
          <w:color w:val="000000"/>
          <w:lang w:eastAsia="en-US"/>
        </w:rPr>
        <w:t>ons like?</w:t>
      </w:r>
    </w:p>
    <w:p w:rsidR="00000000" w:rsidRDefault="001C6B09">
      <w:pPr>
        <w:pStyle w:val="a6"/>
        <w:shd w:val="clear" w:color="auto" w:fill="auto"/>
        <w:spacing w:after="600" w:line="485" w:lineRule="exact"/>
        <w:ind w:left="20" w:firstLine="0"/>
      </w:pPr>
      <w:r>
        <w:rPr>
          <w:rStyle w:val="1"/>
          <w:color w:val="000000"/>
          <w:lang w:eastAsia="en-US"/>
        </w:rPr>
        <w:t>What is the aim of the Environmental Programme?</w:t>
      </w:r>
    </w:p>
    <w:p w:rsidR="00000000" w:rsidRDefault="001C6B09">
      <w:pPr>
        <w:pStyle w:val="a6"/>
        <w:shd w:val="clear" w:color="auto" w:fill="auto"/>
        <w:spacing w:after="666" w:line="260" w:lineRule="exact"/>
        <w:ind w:left="4440" w:firstLine="0"/>
        <w:jc w:val="left"/>
      </w:pPr>
      <w:r>
        <w:rPr>
          <w:rStyle w:val="1"/>
          <w:color w:val="000000"/>
          <w:lang w:eastAsia="en-US"/>
        </w:rPr>
        <w:t>Task</w:t>
      </w:r>
    </w:p>
    <w:p w:rsidR="00000000" w:rsidRDefault="001C6B09">
      <w:pPr>
        <w:pStyle w:val="a6"/>
        <w:shd w:val="clear" w:color="auto" w:fill="auto"/>
        <w:spacing w:line="260" w:lineRule="exact"/>
        <w:ind w:left="20" w:firstLine="0"/>
      </w:pPr>
      <w:r>
        <w:rPr>
          <w:rStyle w:val="1"/>
          <w:color w:val="000000"/>
          <w:lang w:eastAsia="en-US"/>
        </w:rPr>
        <w:t>Writing the text into the pupils copy-books.</w:t>
      </w:r>
    </w:p>
    <w:p w:rsidR="00000000" w:rsidRDefault="001C6B09">
      <w:pPr>
        <w:rPr>
          <w:color w:val="auto"/>
          <w:lang w:eastAsia="ru-RU"/>
        </w:rPr>
      </w:pPr>
    </w:p>
    <w:p w:rsidR="00000000" w:rsidRDefault="001C6B09">
      <w:pPr>
        <w:pStyle w:val="a6"/>
        <w:shd w:val="clear" w:color="auto" w:fill="auto"/>
        <w:spacing w:after="600" w:line="485" w:lineRule="exact"/>
        <w:ind w:left="20" w:right="1360" w:firstLine="0"/>
        <w:jc w:val="left"/>
      </w:pPr>
      <w:r>
        <w:rPr>
          <w:rStyle w:val="1"/>
          <w:color w:val="000000"/>
          <w:lang w:eastAsia="en-US"/>
        </w:rPr>
        <w:t>Render the content of the text Environment orally giving your own examples. Put down 7 questions on the text.</w:t>
      </w:r>
    </w:p>
    <w:p w:rsidR="00000000" w:rsidRDefault="001C6B09">
      <w:pPr>
        <w:pStyle w:val="a6"/>
        <w:shd w:val="clear" w:color="auto" w:fill="auto"/>
        <w:spacing w:after="490" w:line="260" w:lineRule="exact"/>
        <w:ind w:left="3600" w:firstLine="0"/>
        <w:jc w:val="left"/>
      </w:pPr>
      <w:r>
        <w:rPr>
          <w:rStyle w:val="1"/>
          <w:color w:val="000000"/>
          <w:lang w:eastAsia="en-US"/>
        </w:rPr>
        <w:t>Additional Material</w:t>
      </w:r>
    </w:p>
    <w:p w:rsidR="00000000" w:rsidRDefault="001C6B09">
      <w:pPr>
        <w:pStyle w:val="a6"/>
        <w:shd w:val="clear" w:color="auto" w:fill="auto"/>
        <w:spacing w:after="596"/>
        <w:ind w:left="20" w:right="680" w:firstLine="340"/>
      </w:pPr>
      <w:r>
        <w:rPr>
          <w:rStyle w:val="1"/>
          <w:color w:val="000000"/>
          <w:lang w:eastAsia="en-US"/>
        </w:rPr>
        <w:t>Our country is rich in different species of fish, birds, animals. The Northern areas has got a polar bear, fox, seals, sables, wolf, reindeer. In the south we can find a lion, a leopard, a lynx, a gasella, a wild goat, an antelope, a bison, various snakes.</w:t>
      </w:r>
      <w:r>
        <w:rPr>
          <w:rStyle w:val="1"/>
          <w:color w:val="000000"/>
          <w:lang w:eastAsia="en-US"/>
        </w:rPr>
        <w:t xml:space="preserve"> We have got 7 National parks. But during 30 last years a sea cow, aurochs 3 kinds of fish, 76 kinds of plants, 25 kinds of birds have disappeared because of unfavorable situation (fires, oil from ships, logging forests etc.)</w:t>
      </w:r>
    </w:p>
    <w:p w:rsidR="00000000" w:rsidRDefault="001C6B09">
      <w:pPr>
        <w:pStyle w:val="a6"/>
        <w:shd w:val="clear" w:color="auto" w:fill="auto"/>
        <w:spacing w:after="150" w:line="260" w:lineRule="exact"/>
        <w:ind w:left="20" w:firstLine="340"/>
      </w:pPr>
      <w:r>
        <w:rPr>
          <w:rStyle w:val="1"/>
          <w:color w:val="000000"/>
          <w:lang w:val="ru-RU"/>
        </w:rPr>
        <w:t xml:space="preserve">Раздаются распечатки текста с </w:t>
      </w:r>
      <w:r>
        <w:rPr>
          <w:rStyle w:val="1"/>
          <w:color w:val="000000"/>
          <w:lang w:val="ru-RU"/>
        </w:rPr>
        <w:t>ключевыми словами. Текст сложный.</w:t>
      </w:r>
    </w:p>
    <w:p w:rsidR="00000000" w:rsidRDefault="001C6B09">
      <w:pPr>
        <w:pStyle w:val="a9"/>
        <w:shd w:val="clear" w:color="auto" w:fill="auto"/>
        <w:tabs>
          <w:tab w:val="left" w:pos="6606"/>
          <w:tab w:val="right" w:pos="9401"/>
        </w:tabs>
        <w:spacing w:before="0" w:after="0" w:line="260" w:lineRule="exact"/>
        <w:ind w:left="20"/>
      </w:pPr>
      <w:r>
        <w:fldChar w:fldCharType="begin"/>
      </w:r>
      <w:r>
        <w:instrText xml:space="preserve"> TOC \o "1-5" \h \z </w:instrText>
      </w:r>
      <w:r>
        <w:fldChar w:fldCharType="separate"/>
      </w:r>
      <w:r>
        <w:rPr>
          <w:rStyle w:val="a8"/>
          <w:color w:val="000000"/>
          <w:lang w:val="ru-RU"/>
        </w:rPr>
        <w:t xml:space="preserve">Работа проходила в 2 этапа. </w:t>
      </w:r>
    </w:p>
    <w:p w:rsidR="00000000" w:rsidRDefault="001C6B09">
      <w:pPr>
        <w:rPr>
          <w:color w:val="auto"/>
          <w:lang w:eastAsia="ru-RU"/>
        </w:rPr>
      </w:pPr>
    </w:p>
    <w:p w:rsidR="00000000" w:rsidRDefault="001C6B09">
      <w:pPr>
        <w:pStyle w:val="a9"/>
        <w:shd w:val="clear" w:color="auto" w:fill="auto"/>
        <w:tabs>
          <w:tab w:val="center" w:pos="3870"/>
          <w:tab w:val="center" w:pos="5477"/>
          <w:tab w:val="right" w:pos="7781"/>
          <w:tab w:val="right" w:pos="9401"/>
        </w:tabs>
        <w:spacing w:before="0" w:after="0" w:line="480" w:lineRule="exact"/>
        <w:ind w:left="20" w:firstLine="340"/>
      </w:pPr>
      <w:r>
        <w:rPr>
          <w:rStyle w:val="a8"/>
          <w:color w:val="000000"/>
          <w:lang w:eastAsia="en-US"/>
        </w:rPr>
        <w:tab/>
      </w:r>
      <w:r>
        <w:rPr>
          <w:rStyle w:val="a8"/>
          <w:color w:val="000000"/>
          <w:lang w:val="ru-RU"/>
        </w:rPr>
        <w:t>знакомству</w:t>
      </w:r>
      <w:r>
        <w:rPr>
          <w:rStyle w:val="a8"/>
          <w:color w:val="000000"/>
          <w:lang w:val="ru-RU"/>
        </w:rPr>
        <w:tab/>
        <w:t>языкового</w:t>
      </w:r>
      <w:r>
        <w:rPr>
          <w:rStyle w:val="a8"/>
          <w:color w:val="000000"/>
          <w:lang w:val="ru-RU"/>
        </w:rPr>
        <w:tab/>
        <w:t>материала,</w:t>
      </w:r>
      <w:r>
        <w:rPr>
          <w:rStyle w:val="a8"/>
          <w:color w:val="000000"/>
          <w:lang w:val="ru-RU"/>
        </w:rPr>
        <w:tab/>
        <w:t>тщательно</w:t>
      </w:r>
    </w:p>
    <w:p w:rsidR="00000000" w:rsidRDefault="001C6B09">
      <w:pPr>
        <w:pStyle w:val="a9"/>
        <w:shd w:val="clear" w:color="auto" w:fill="auto"/>
        <w:tabs>
          <w:tab w:val="right" w:pos="9402"/>
          <w:tab w:val="right" w:pos="9908"/>
        </w:tabs>
        <w:spacing w:before="0" w:after="0" w:line="480" w:lineRule="exact"/>
        <w:ind w:left="20"/>
      </w:pPr>
      <w:r>
        <w:rPr>
          <w:rStyle w:val="a8"/>
          <w:color w:val="000000"/>
          <w:lang w:val="ru-RU"/>
        </w:rPr>
        <w:lastRenderedPageBreak/>
        <w:t>отрабатываются слова,</w:t>
      </w:r>
      <w:r>
        <w:rPr>
          <w:rStyle w:val="a8"/>
          <w:color w:val="000000"/>
          <w:lang w:val="ru-RU"/>
        </w:rPr>
        <w:tab/>
      </w:r>
    </w:p>
    <w:p w:rsidR="00000000" w:rsidRDefault="001C6B09">
      <w:pPr>
        <w:pStyle w:val="a9"/>
        <w:shd w:val="clear" w:color="auto" w:fill="auto"/>
        <w:spacing w:before="0" w:after="0" w:line="480" w:lineRule="exact"/>
        <w:ind w:left="20" w:firstLine="340"/>
      </w:pPr>
      <w:r>
        <w:rPr>
          <w:rStyle w:val="a8"/>
          <w:color w:val="000000"/>
          <w:lang w:val="ru-RU"/>
        </w:rPr>
        <w:t xml:space="preserve">Объясняются учителем с использованием наглядности, синонимов, слов, </w:t>
      </w:r>
    </w:p>
    <w:p w:rsidR="00000000" w:rsidRDefault="001C6B09">
      <w:pPr>
        <w:pStyle w:val="a9"/>
        <w:shd w:val="clear" w:color="auto" w:fill="auto"/>
        <w:spacing w:before="0" w:after="0" w:line="480" w:lineRule="exact"/>
        <w:ind w:left="20"/>
      </w:pPr>
      <w:r>
        <w:rPr>
          <w:rStyle w:val="a8"/>
          <w:color w:val="000000"/>
          <w:lang w:val="ru-RU"/>
        </w:rPr>
        <w:t>грамматических структур, чтение учите</w:t>
      </w:r>
      <w:r>
        <w:rPr>
          <w:rStyle w:val="a8"/>
          <w:color w:val="000000"/>
          <w:lang w:val="ru-RU"/>
        </w:rPr>
        <w:t>лем, затем хором, затем</w:t>
      </w:r>
    </w:p>
    <w:p w:rsidR="00000000" w:rsidRDefault="001C6B09">
      <w:pPr>
        <w:pStyle w:val="a9"/>
        <w:shd w:val="clear" w:color="auto" w:fill="auto"/>
        <w:tabs>
          <w:tab w:val="left" w:pos="5458"/>
          <w:tab w:val="left" w:pos="7724"/>
        </w:tabs>
        <w:spacing w:before="0" w:after="0" w:line="480" w:lineRule="exact"/>
        <w:ind w:left="20"/>
      </w:pPr>
      <w:r>
        <w:rPr>
          <w:rStyle w:val="a8"/>
          <w:color w:val="000000"/>
          <w:lang w:val="ru-RU"/>
        </w:rPr>
        <w:t>индивидуально.</w:t>
      </w:r>
    </w:p>
    <w:p w:rsidR="00000000" w:rsidRDefault="001C6B09">
      <w:pPr>
        <w:rPr>
          <w:color w:val="auto"/>
          <w:lang w:eastAsia="ru-RU"/>
        </w:rPr>
      </w:pPr>
      <w:r>
        <w:fldChar w:fldCharType="end"/>
      </w:r>
    </w:p>
    <w:p w:rsidR="00000000" w:rsidRDefault="001C6B09">
      <w:pPr>
        <w:pStyle w:val="a6"/>
        <w:shd w:val="clear" w:color="auto" w:fill="auto"/>
        <w:spacing w:after="170" w:line="260" w:lineRule="exact"/>
        <w:ind w:left="20" w:firstLine="340"/>
      </w:pPr>
      <w:r>
        <w:rPr>
          <w:rStyle w:val="1"/>
          <w:color w:val="000000"/>
          <w:lang w:val="ru-RU"/>
        </w:rPr>
        <w:t>Контроль знаний - кружковцы писали английские эквиваленты на</w:t>
      </w:r>
    </w:p>
    <w:p w:rsidR="00000000" w:rsidRDefault="001C6B09">
      <w:pPr>
        <w:rPr>
          <w:color w:val="auto"/>
          <w:lang w:eastAsia="ru-RU"/>
        </w:rPr>
        <w:sectPr w:rsidR="00000000">
          <w:type w:val="continuous"/>
          <w:pgSz w:w="11909" w:h="16838"/>
          <w:pgMar w:top="1059" w:right="933" w:bottom="1059" w:left="880" w:header="0" w:footer="3" w:gutter="0"/>
          <w:cols w:space="720"/>
          <w:noEndnote/>
          <w:docGrid w:linePitch="360"/>
        </w:sectPr>
      </w:pPr>
    </w:p>
    <w:p w:rsidR="00000000" w:rsidRDefault="001C6B09">
      <w:pPr>
        <w:pStyle w:val="a5"/>
        <w:shd w:val="clear" w:color="auto" w:fill="auto"/>
        <w:tabs>
          <w:tab w:val="left" w:pos="719"/>
        </w:tabs>
        <w:ind w:left="100"/>
      </w:pPr>
      <w:r>
        <w:rPr>
          <w:rStyle w:val="a4"/>
          <w:color w:val="000000"/>
        </w:rPr>
        <w:lastRenderedPageBreak/>
        <w:t>•</w:t>
      </w:r>
      <w:r>
        <w:rPr>
          <w:rStyle w:val="a4"/>
          <w:color w:val="000000"/>
        </w:rPr>
        <w:tab/>
        <w:t>Ответить на вопросы на понимание содержания и смысла текста.</w:t>
      </w:r>
    </w:p>
    <w:p w:rsidR="00000000" w:rsidRDefault="001C6B09">
      <w:pPr>
        <w:pStyle w:val="a5"/>
        <w:numPr>
          <w:ilvl w:val="0"/>
          <w:numId w:val="1"/>
        </w:numPr>
        <w:shd w:val="clear" w:color="auto" w:fill="auto"/>
        <w:tabs>
          <w:tab w:val="left" w:pos="714"/>
        </w:tabs>
        <w:ind w:left="100"/>
      </w:pPr>
      <w:r>
        <w:rPr>
          <w:rStyle w:val="a4"/>
          <w:color w:val="000000"/>
        </w:rPr>
        <w:t>Согласиться с утверждениями или опровергнуть их.</w:t>
      </w:r>
    </w:p>
    <w:p w:rsidR="00000000" w:rsidRDefault="001C6B09">
      <w:pPr>
        <w:pStyle w:val="a5"/>
        <w:shd w:val="clear" w:color="auto" w:fill="auto"/>
        <w:ind w:left="100" w:firstLine="700"/>
        <w:jc w:val="left"/>
      </w:pPr>
      <w:r>
        <w:rPr>
          <w:rStyle w:val="a4"/>
          <w:color w:val="000000"/>
        </w:rPr>
        <w:t>Выбрать г</w:t>
      </w:r>
      <w:r>
        <w:rPr>
          <w:rStyle w:val="a4"/>
          <w:color w:val="000000"/>
        </w:rPr>
        <w:t>лаголы (прилагательные, идиоматические выражения) для выражения автором отношения к людям, событиям.</w:t>
      </w:r>
    </w:p>
    <w:p w:rsidR="00000000" w:rsidRDefault="001C6B09">
      <w:pPr>
        <w:pStyle w:val="a5"/>
        <w:numPr>
          <w:ilvl w:val="0"/>
          <w:numId w:val="1"/>
        </w:numPr>
        <w:shd w:val="clear" w:color="auto" w:fill="auto"/>
        <w:tabs>
          <w:tab w:val="left" w:pos="710"/>
        </w:tabs>
        <w:ind w:left="100"/>
      </w:pPr>
      <w:r>
        <w:rPr>
          <w:rStyle w:val="a4"/>
          <w:color w:val="000000"/>
        </w:rPr>
        <w:t>Доказать, что ...</w:t>
      </w:r>
    </w:p>
    <w:p w:rsidR="00000000" w:rsidRDefault="001C6B09">
      <w:pPr>
        <w:pStyle w:val="a5"/>
        <w:numPr>
          <w:ilvl w:val="0"/>
          <w:numId w:val="1"/>
        </w:numPr>
        <w:shd w:val="clear" w:color="auto" w:fill="auto"/>
        <w:tabs>
          <w:tab w:val="left" w:pos="710"/>
        </w:tabs>
        <w:ind w:left="100"/>
      </w:pPr>
      <w:r>
        <w:rPr>
          <w:rStyle w:val="a4"/>
          <w:color w:val="000000"/>
        </w:rPr>
        <w:t>Выбрать основную идею.</w:t>
      </w:r>
    </w:p>
    <w:p w:rsidR="00000000" w:rsidRDefault="001C6B09">
      <w:pPr>
        <w:pStyle w:val="a5"/>
        <w:numPr>
          <w:ilvl w:val="0"/>
          <w:numId w:val="1"/>
        </w:numPr>
        <w:shd w:val="clear" w:color="auto" w:fill="auto"/>
        <w:tabs>
          <w:tab w:val="left" w:pos="705"/>
        </w:tabs>
        <w:ind w:left="100"/>
      </w:pPr>
      <w:r>
        <w:rPr>
          <w:rStyle w:val="a4"/>
          <w:color w:val="000000"/>
        </w:rPr>
        <w:t>Охарактеризовать ее.</w:t>
      </w:r>
    </w:p>
    <w:p w:rsidR="00000000" w:rsidRDefault="001C6B09">
      <w:pPr>
        <w:pStyle w:val="a5"/>
        <w:numPr>
          <w:ilvl w:val="0"/>
          <w:numId w:val="1"/>
        </w:numPr>
        <w:shd w:val="clear" w:color="auto" w:fill="auto"/>
        <w:tabs>
          <w:tab w:val="left" w:pos="705"/>
        </w:tabs>
        <w:ind w:left="100"/>
      </w:pPr>
      <w:r>
        <w:rPr>
          <w:rStyle w:val="a4"/>
          <w:color w:val="000000"/>
        </w:rPr>
        <w:t>Кратко изложить содержание текста, составить аннотацию.</w:t>
      </w:r>
    </w:p>
    <w:p w:rsidR="00000000" w:rsidRDefault="001C6B09">
      <w:pPr>
        <w:pStyle w:val="a5"/>
        <w:numPr>
          <w:ilvl w:val="0"/>
          <w:numId w:val="1"/>
        </w:numPr>
        <w:shd w:val="clear" w:color="auto" w:fill="auto"/>
        <w:tabs>
          <w:tab w:val="left" w:pos="700"/>
        </w:tabs>
        <w:ind w:left="100"/>
      </w:pPr>
      <w:r>
        <w:rPr>
          <w:rStyle w:val="a4"/>
          <w:color w:val="000000"/>
        </w:rPr>
        <w:t>Рассказать текст от ли</w:t>
      </w:r>
      <w:r>
        <w:rPr>
          <w:rStyle w:val="a4"/>
          <w:color w:val="000000"/>
        </w:rPr>
        <w:t>ца главного героя.</w:t>
      </w:r>
    </w:p>
    <w:sectPr w:rsidR="00000000">
      <w:type w:val="continuous"/>
      <w:pgSz w:w="11909" w:h="16838"/>
      <w:pgMar w:top="1059" w:right="933" w:bottom="1059" w:left="88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C6B09">
      <w:pPr>
        <w:rPr>
          <w:color w:val="auto"/>
          <w:lang w:eastAsia="ru-RU"/>
        </w:rPr>
      </w:pPr>
      <w:r>
        <w:rPr>
          <w:color w:val="auto"/>
          <w:lang w:eastAsia="ru-RU"/>
        </w:rPr>
        <w:separator/>
      </w:r>
    </w:p>
  </w:endnote>
  <w:endnote w:type="continuationSeparator" w:id="0">
    <w:p w:rsidR="00000000" w:rsidRDefault="001C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C6B09">
      <w:pPr>
        <w:rPr>
          <w:color w:val="auto"/>
          <w:lang w:eastAsia="ru-RU"/>
        </w:rPr>
      </w:pPr>
      <w:r>
        <w:rPr>
          <w:color w:val="auto"/>
          <w:lang w:eastAsia="ru-RU"/>
        </w:rPr>
        <w:separator/>
      </w:r>
    </w:p>
  </w:footnote>
  <w:footnote w:type="continuationSeparator" w:id="0">
    <w:p w:rsidR="00000000" w:rsidRDefault="001C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C6B09">
    <w:pPr>
      <w:rPr>
        <w:color w:val="auto"/>
        <w:sz w:val="2"/>
        <w:szCs w:val="2"/>
        <w:lang w:eastAsia="ru-RU"/>
      </w:rPr>
    </w:pPr>
    <w:r>
      <w:rPr>
        <w:noProof/>
        <w:lang w:val="ru-RU" w:eastAsia="ru-RU"/>
      </w:rPr>
      <mc:AlternateContent>
        <mc:Choice Requires="wps">
          <w:drawing>
            <wp:anchor distT="0" distB="0" distL="63500" distR="63500" simplePos="0" relativeHeight="251659264" behindDoc="1" locked="0" layoutInCell="1" allowOverlap="1">
              <wp:simplePos x="0" y="0"/>
              <wp:positionH relativeFrom="page">
                <wp:posOffset>1363345</wp:posOffset>
              </wp:positionH>
              <wp:positionV relativeFrom="page">
                <wp:posOffset>496570</wp:posOffset>
              </wp:positionV>
              <wp:extent cx="2480945" cy="189865"/>
              <wp:effectExtent l="1270" t="1270" r="254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094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pStyle w:val="ae"/>
                            <w:shd w:val="clear" w:color="auto" w:fill="auto"/>
                            <w:spacing w:line="240" w:lineRule="auto"/>
                          </w:pPr>
                          <w:r>
                            <w:rPr>
                              <w:rStyle w:val="1"/>
                              <w:color w:val="000000"/>
                              <w:spacing w:val="0"/>
                              <w:lang w:eastAsia="en-US"/>
                            </w:rPr>
                            <w:t>Between the natives and the colonists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3" type="#_x0000_t202" style="position:absolute;margin-left:107.35pt;margin-top:39.1pt;width:195.3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" filled="f" stroked="f">
              <v:textbox style="mso-fit-shape-to-text:t" inset="0,0,0,0">
                <w:txbxContent>
                  <w:p w:rsidR="00000000" w:rsidRDefault="001C6B09">
                    <w:pPr>
                      <w:pStyle w:val="ae"/>
                      <w:shd w:val="clear" w:color="auto" w:fill="auto"/>
                      <w:spacing w:line="240" w:lineRule="auto"/>
                    </w:pPr>
                    <w:r>
                      <w:rPr>
                        <w:rStyle w:val="1"/>
                        <w:color w:val="000000"/>
                        <w:spacing w:val="0"/>
                        <w:lang w:eastAsia="en-US"/>
                      </w:rPr>
                      <w:t>Between the natives and the colonists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C6B09">
    <w:pPr>
      <w:rPr>
        <w:color w:val="auto"/>
        <w:sz w:val="2"/>
        <w:szCs w:val="2"/>
        <w:lang w:eastAsia="ru-RU"/>
      </w:rPr>
    </w:pPr>
    <w:r>
      <w:rPr>
        <w:noProof/>
        <w:lang w:val="ru-RU" w:eastAsia="ru-RU"/>
      </w:rPr>
      <mc:AlternateContent>
        <mc:Choice Requires="wps">
          <w:drawing>
            <wp:anchor distT="0" distB="0" distL="63500" distR="63500" simplePos="0" relativeHeight="251661312" behindDoc="1" locked="0" layoutInCell="1" allowOverlap="1">
              <wp:simplePos x="0" y="0"/>
              <wp:positionH relativeFrom="page">
                <wp:posOffset>1363345</wp:posOffset>
              </wp:positionH>
              <wp:positionV relativeFrom="page">
                <wp:posOffset>496570</wp:posOffset>
              </wp:positionV>
              <wp:extent cx="2682240" cy="125095"/>
              <wp:effectExtent l="1270" t="127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24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pStyle w:val="ae"/>
                            <w:shd w:val="clear" w:color="auto" w:fill="auto"/>
                            <w:spacing w:line="240" w:lineRule="auto"/>
                          </w:pPr>
                          <w:r>
                            <w:rPr>
                              <w:rStyle w:val="1"/>
                              <w:color w:val="000000"/>
                              <w:spacing w:val="0"/>
                              <w:lang w:eastAsia="en-US"/>
                            </w:rPr>
                            <w:t>Between the natives and the colonists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margin-left:107.35pt;margin-top:39.1pt;width:211.2pt;height:9.8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" filled="f" stroked="f">
              <v:textbox style="mso-fit-shape-to-text:t" inset="0,0,0,0">
                <w:txbxContent>
                  <w:p w:rsidR="00000000" w:rsidRDefault="001C6B09">
                    <w:pPr>
                      <w:pStyle w:val="ae"/>
                      <w:shd w:val="clear" w:color="auto" w:fill="auto"/>
                      <w:spacing w:line="240" w:lineRule="auto"/>
                    </w:pPr>
                    <w:r>
                      <w:rPr>
                        <w:rStyle w:val="1"/>
                        <w:color w:val="000000"/>
                        <w:spacing w:val="0"/>
                        <w:lang w:eastAsia="en-US"/>
                      </w:rPr>
                      <w:t>Between the natives and the colonists</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C6B09">
    <w:pPr>
      <w:rPr>
        <w:color w:val="auto"/>
        <w:sz w:val="2"/>
        <w:szCs w:val="2"/>
        <w:lang w:eastAsia="ru-RU"/>
      </w:rPr>
    </w:pPr>
    <w:r>
      <w:rPr>
        <w:noProof/>
        <w:lang w:val="ru-RU" w:eastAsia="ru-RU"/>
      </w:rPr>
      <mc:AlternateContent>
        <mc:Choice Requires="wps">
          <w:drawing>
            <wp:anchor distT="0" distB="0" distL="63500" distR="63500" simplePos="0" relativeHeight="251663360" behindDoc="1" locked="0" layoutInCell="1" allowOverlap="1">
              <wp:simplePos x="0" y="0"/>
              <wp:positionH relativeFrom="page">
                <wp:posOffset>921385</wp:posOffset>
              </wp:positionH>
              <wp:positionV relativeFrom="page">
                <wp:posOffset>487680</wp:posOffset>
              </wp:positionV>
              <wp:extent cx="5025390" cy="189865"/>
              <wp:effectExtent l="0" t="1905" r="0" b="190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539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C6B09">
                          <w:pPr>
                            <w:pStyle w:val="ae"/>
                            <w:shd w:val="clear" w:color="auto" w:fill="auto"/>
                            <w:spacing w:line="240" w:lineRule="auto"/>
                          </w:pPr>
                          <w:r>
                            <w:rPr>
                              <w:rStyle w:val="1"/>
                              <w:color w:val="000000"/>
                              <w:spacing w:val="0"/>
                              <w:lang w:val="ru-RU"/>
                            </w:rPr>
                            <w:t xml:space="preserve">5. </w:t>
                          </w:r>
                          <w:r>
                            <w:rPr>
                              <w:rStyle w:val="1"/>
                              <w:color w:val="000000"/>
                              <w:spacing w:val="0"/>
                              <w:lang w:eastAsia="en-US"/>
                            </w:rPr>
                            <w:t>Why didn’t the cooperation between Indians and colonists last very long?</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5" type="#_x0000_t202" style="position:absolute;margin-left:72.55pt;margin-top:38.4pt;width:395.7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" filled="f" stroked="f">
              <v:textbox style="mso-fit-shape-to-text:t" inset="0,0,0,0">
                <w:txbxContent>
                  <w:p w:rsidR="00000000" w:rsidRDefault="001C6B09">
                    <w:pPr>
                      <w:pStyle w:val="ae"/>
                      <w:shd w:val="clear" w:color="auto" w:fill="auto"/>
                      <w:spacing w:line="240" w:lineRule="auto"/>
                    </w:pPr>
                    <w:r>
                      <w:rPr>
                        <w:rStyle w:val="1"/>
                        <w:color w:val="000000"/>
                        <w:spacing w:val="0"/>
                        <w:lang w:val="ru-RU"/>
                      </w:rPr>
                      <w:t xml:space="preserve">5. </w:t>
                    </w:r>
                    <w:r>
                      <w:rPr>
                        <w:rStyle w:val="1"/>
                        <w:color w:val="000000"/>
                        <w:spacing w:val="0"/>
                        <w:lang w:eastAsia="en-US"/>
                      </w:rPr>
                      <w:t>Why didn’t the cooperation between Indians and colonists last very long?</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C6B09">
    <w:pPr>
      <w:rPr>
        <w:color w:val="auto"/>
        <w:lang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C6B09">
    <w:pPr>
      <w:rPr>
        <w:color w:val="auto"/>
        <w:lang w:eastAsia="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C6B09">
    <w:pPr>
      <w:rPr>
        <w:color w:val="auto"/>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09"/>
    <w:multiLevelType w:val="multilevel"/>
    <w:tmpl w:val="00000008"/>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nsid w:val="00000019"/>
    <w:multiLevelType w:val="multilevel"/>
    <w:tmpl w:val="0000001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3">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5">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8">
    <w:nsid w:val="00000025"/>
    <w:multiLevelType w:val="multilevel"/>
    <w:tmpl w:val="0000002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52"/>
  </w:hdrShapeDefaults>
  <w:footnotePr>
    <w:numFmt w:val="chicago"/>
    <w:numRestart w:val="eachPage"/>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B09"/>
    <w:rsid w:val="001C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a4">
    <w:name w:val="Сноска_"/>
    <w:basedOn w:val="a0"/>
    <w:link w:val="a5"/>
    <w:uiPriority w:val="99"/>
    <w:rPr>
      <w:rFonts w:ascii="Times New Roman" w:hAnsi="Times New Roman" w:cs="Times New Roman"/>
      <w:sz w:val="26"/>
      <w:szCs w:val="26"/>
      <w:u w:val="none"/>
      <w:lang w:val="ru-RU" w:eastAsia="ru-RU"/>
    </w:rPr>
  </w:style>
  <w:style w:type="character" w:customStyle="1" w:styleId="3Exact">
    <w:name w:val="Основной текст (3) Exact"/>
    <w:basedOn w:val="a0"/>
    <w:link w:val="3"/>
    <w:uiPriority w:val="99"/>
    <w:rPr>
      <w:rFonts w:ascii="Times New Roman" w:hAnsi="Times New Roman" w:cs="Times New Roman"/>
      <w:noProof/>
      <w:spacing w:val="-7"/>
      <w:sz w:val="34"/>
      <w:szCs w:val="34"/>
      <w:u w:val="none"/>
    </w:rPr>
  </w:style>
  <w:style w:type="character" w:customStyle="1" w:styleId="1">
    <w:name w:val="Основной текст Знак1"/>
    <w:basedOn w:val="a0"/>
    <w:link w:val="a6"/>
    <w:uiPriority w:val="99"/>
    <w:rPr>
      <w:rFonts w:ascii="Times New Roman" w:hAnsi="Times New Roman" w:cs="Times New Roman"/>
      <w:sz w:val="26"/>
      <w:szCs w:val="26"/>
      <w:u w:val="none"/>
    </w:rPr>
  </w:style>
  <w:style w:type="character" w:customStyle="1" w:styleId="2">
    <w:name w:val="Основной текст (2)_"/>
    <w:basedOn w:val="a0"/>
    <w:link w:val="20"/>
    <w:uiPriority w:val="99"/>
    <w:rPr>
      <w:rFonts w:ascii="Times New Roman" w:hAnsi="Times New Roman" w:cs="Times New Roman"/>
      <w:i/>
      <w:iCs/>
      <w:spacing w:val="-10"/>
      <w:sz w:val="26"/>
      <w:szCs w:val="26"/>
      <w:u w:val="none"/>
    </w:rPr>
  </w:style>
  <w:style w:type="paragraph" w:styleId="a6">
    <w:name w:val="Body Text"/>
    <w:basedOn w:val="a"/>
    <w:link w:val="1"/>
    <w:uiPriority w:val="99"/>
    <w:pPr>
      <w:shd w:val="clear" w:color="auto" w:fill="FFFFFF"/>
      <w:spacing w:line="480" w:lineRule="exact"/>
      <w:ind w:hanging="680"/>
      <w:jc w:val="both"/>
    </w:pPr>
    <w:rPr>
      <w:rFonts w:ascii="Times New Roman" w:hAnsi="Times New Roman" w:cs="Times New Roman"/>
      <w:color w:val="auto"/>
      <w:sz w:val="26"/>
      <w:szCs w:val="26"/>
      <w:lang w:eastAsia="ru-RU"/>
    </w:rPr>
  </w:style>
  <w:style w:type="character" w:customStyle="1" w:styleId="a7">
    <w:name w:val="Основной текст Знак"/>
    <w:basedOn w:val="a0"/>
    <w:uiPriority w:val="99"/>
    <w:semiHidden/>
    <w:rPr>
      <w:rFonts w:cs="Courier New"/>
      <w:color w:val="000000"/>
      <w:lang w:val="en-US" w:eastAsia="en-US"/>
    </w:rPr>
  </w:style>
  <w:style w:type="character" w:customStyle="1" w:styleId="a8">
    <w:name w:val="Оглавление_"/>
    <w:basedOn w:val="a0"/>
    <w:link w:val="a9"/>
    <w:uiPriority w:val="99"/>
    <w:rPr>
      <w:rFonts w:ascii="Times New Roman" w:hAnsi="Times New Roman" w:cs="Times New Roman"/>
      <w:sz w:val="26"/>
      <w:szCs w:val="26"/>
      <w:u w:val="none"/>
    </w:rPr>
  </w:style>
  <w:style w:type="character" w:customStyle="1" w:styleId="22">
    <w:name w:val="Заголовок №2 (2)_"/>
    <w:basedOn w:val="a0"/>
    <w:link w:val="220"/>
    <w:uiPriority w:val="99"/>
    <w:rPr>
      <w:rFonts w:ascii="Bookman Old Style" w:hAnsi="Bookman Old Style" w:cs="Bookman Old Style"/>
      <w:b/>
      <w:bCs/>
      <w:noProof/>
      <w:sz w:val="18"/>
      <w:szCs w:val="18"/>
      <w:u w:val="none"/>
    </w:rPr>
  </w:style>
  <w:style w:type="character" w:customStyle="1" w:styleId="Exact">
    <w:name w:val="Основной текст Exact"/>
    <w:basedOn w:val="a0"/>
    <w:uiPriority w:val="99"/>
    <w:rPr>
      <w:rFonts w:ascii="Times New Roman" w:hAnsi="Times New Roman" w:cs="Times New Roman"/>
      <w:spacing w:val="3"/>
      <w:sz w:val="25"/>
      <w:szCs w:val="25"/>
      <w:u w:val="none"/>
    </w:rPr>
  </w:style>
  <w:style w:type="character" w:customStyle="1" w:styleId="21">
    <w:name w:val="Заголовок №2_"/>
    <w:basedOn w:val="a0"/>
    <w:link w:val="23"/>
    <w:uiPriority w:val="99"/>
    <w:rPr>
      <w:rFonts w:ascii="Times New Roman" w:hAnsi="Times New Roman" w:cs="Times New Roman"/>
      <w:i/>
      <w:iCs/>
      <w:noProof/>
      <w:spacing w:val="-10"/>
      <w:sz w:val="26"/>
      <w:szCs w:val="26"/>
      <w:u w:val="none"/>
    </w:rPr>
  </w:style>
  <w:style w:type="character" w:customStyle="1" w:styleId="4">
    <w:name w:val="Заголовок №4_"/>
    <w:basedOn w:val="a0"/>
    <w:link w:val="40"/>
    <w:uiPriority w:val="99"/>
    <w:rPr>
      <w:rFonts w:ascii="Times New Roman" w:hAnsi="Times New Roman" w:cs="Times New Roman"/>
      <w:i/>
      <w:iCs/>
      <w:noProof/>
      <w:spacing w:val="-10"/>
      <w:sz w:val="26"/>
      <w:szCs w:val="26"/>
      <w:u w:val="none"/>
    </w:rPr>
  </w:style>
  <w:style w:type="character" w:customStyle="1" w:styleId="aa">
    <w:name w:val="Основной текст + Курсив"/>
    <w:aliases w:val="Интервал 0 pt"/>
    <w:basedOn w:val="1"/>
    <w:uiPriority w:val="99"/>
    <w:rPr>
      <w:rFonts w:ascii="Times New Roman" w:hAnsi="Times New Roman" w:cs="Times New Roman"/>
      <w:i/>
      <w:iCs/>
      <w:noProof/>
      <w:spacing w:val="-10"/>
      <w:sz w:val="26"/>
      <w:szCs w:val="26"/>
      <w:u w:val="none"/>
    </w:rPr>
  </w:style>
  <w:style w:type="character" w:customStyle="1" w:styleId="6">
    <w:name w:val="Основной текст (6)_"/>
    <w:basedOn w:val="a0"/>
    <w:link w:val="60"/>
    <w:uiPriority w:val="99"/>
    <w:rPr>
      <w:rFonts w:ascii="Garamond" w:hAnsi="Garamond" w:cs="Garamond"/>
      <w:b/>
      <w:bCs/>
      <w:i/>
      <w:iCs/>
      <w:noProof/>
      <w:sz w:val="23"/>
      <w:szCs w:val="23"/>
      <w:u w:val="none"/>
    </w:rPr>
  </w:style>
  <w:style w:type="character" w:customStyle="1" w:styleId="9">
    <w:name w:val="Заголовок №9_"/>
    <w:basedOn w:val="a0"/>
    <w:link w:val="90"/>
    <w:uiPriority w:val="99"/>
    <w:rPr>
      <w:rFonts w:ascii="Times New Roman" w:hAnsi="Times New Roman" w:cs="Times New Roman"/>
      <w:noProof/>
      <w:sz w:val="20"/>
      <w:szCs w:val="20"/>
      <w:u w:val="none"/>
    </w:rPr>
  </w:style>
  <w:style w:type="character" w:customStyle="1" w:styleId="ab">
    <w:name w:val="Подпись к картинке_"/>
    <w:basedOn w:val="a0"/>
    <w:link w:val="10"/>
    <w:uiPriority w:val="99"/>
    <w:rPr>
      <w:rFonts w:ascii="Times New Roman" w:hAnsi="Times New Roman" w:cs="Times New Roman"/>
      <w:sz w:val="26"/>
      <w:szCs w:val="26"/>
      <w:u w:val="none"/>
    </w:rPr>
  </w:style>
  <w:style w:type="character" w:customStyle="1" w:styleId="ac">
    <w:name w:val="Подпись к картинке"/>
    <w:basedOn w:val="ab"/>
    <w:uiPriority w:val="99"/>
    <w:rPr>
      <w:rFonts w:ascii="Times New Roman" w:hAnsi="Times New Roman" w:cs="Times New Roman"/>
      <w:sz w:val="26"/>
      <w:szCs w:val="26"/>
      <w:u w:val="single"/>
    </w:rPr>
  </w:style>
  <w:style w:type="character" w:customStyle="1" w:styleId="ad">
    <w:name w:val="Колонтитул_"/>
    <w:basedOn w:val="a0"/>
    <w:link w:val="ae"/>
    <w:uiPriority w:val="99"/>
    <w:rPr>
      <w:rFonts w:ascii="Bookman Old Style" w:hAnsi="Bookman Old Style" w:cs="Bookman Old Style"/>
      <w:spacing w:val="-20"/>
      <w:sz w:val="25"/>
      <w:szCs w:val="25"/>
      <w:u w:val="none"/>
    </w:rPr>
  </w:style>
  <w:style w:type="character" w:customStyle="1" w:styleId="7">
    <w:name w:val="Основной текст (7)_"/>
    <w:basedOn w:val="a0"/>
    <w:link w:val="70"/>
    <w:uiPriority w:val="99"/>
    <w:rPr>
      <w:rFonts w:ascii="Arial Narrow" w:hAnsi="Arial Narrow" w:cs="Arial Narrow"/>
      <w:i/>
      <w:iCs/>
      <w:noProof/>
      <w:spacing w:val="-30"/>
      <w:sz w:val="25"/>
      <w:szCs w:val="25"/>
      <w:u w:val="none"/>
    </w:rPr>
  </w:style>
  <w:style w:type="character" w:customStyle="1" w:styleId="62">
    <w:name w:val="Заголовок №6 (2)_"/>
    <w:basedOn w:val="a0"/>
    <w:link w:val="620"/>
    <w:uiPriority w:val="99"/>
    <w:rPr>
      <w:rFonts w:ascii="Times New Roman" w:hAnsi="Times New Roman" w:cs="Times New Roman"/>
      <w:i/>
      <w:iCs/>
      <w:noProof/>
      <w:spacing w:val="-20"/>
      <w:sz w:val="26"/>
      <w:szCs w:val="26"/>
      <w:u w:val="none"/>
    </w:rPr>
  </w:style>
  <w:style w:type="character" w:customStyle="1" w:styleId="8">
    <w:name w:val="Основной текст (8)_"/>
    <w:basedOn w:val="a0"/>
    <w:link w:val="81"/>
    <w:uiPriority w:val="99"/>
    <w:rPr>
      <w:rFonts w:ascii="Times New Roman" w:hAnsi="Times New Roman" w:cs="Times New Roman"/>
      <w:sz w:val="28"/>
      <w:szCs w:val="28"/>
      <w:u w:val="none"/>
    </w:rPr>
  </w:style>
  <w:style w:type="character" w:customStyle="1" w:styleId="91">
    <w:name w:val="Основной текст (9)_"/>
    <w:basedOn w:val="a0"/>
    <w:link w:val="92"/>
    <w:uiPriority w:val="99"/>
    <w:rPr>
      <w:rFonts w:ascii="Times New Roman" w:hAnsi="Times New Roman" w:cs="Times New Roman"/>
      <w:b/>
      <w:bCs/>
      <w:sz w:val="26"/>
      <w:szCs w:val="26"/>
      <w:u w:val="none"/>
      <w:lang w:val="ru-RU" w:eastAsia="ru-RU"/>
    </w:rPr>
  </w:style>
  <w:style w:type="character" w:customStyle="1" w:styleId="100">
    <w:name w:val="Основной текст (10)_"/>
    <w:basedOn w:val="a0"/>
    <w:link w:val="101"/>
    <w:uiPriority w:val="99"/>
    <w:rPr>
      <w:rFonts w:ascii="Bookman Old Style" w:hAnsi="Bookman Old Style" w:cs="Bookman Old Style"/>
      <w:b/>
      <w:bCs/>
      <w:sz w:val="18"/>
      <w:szCs w:val="18"/>
      <w:u w:val="none"/>
      <w:lang w:val="ru-RU" w:eastAsia="ru-RU"/>
    </w:rPr>
  </w:style>
  <w:style w:type="character" w:customStyle="1" w:styleId="Candara">
    <w:name w:val="Основной текст + Candara"/>
    <w:aliases w:val="13,5 pt,Интервал -1 pt"/>
    <w:basedOn w:val="1"/>
    <w:uiPriority w:val="99"/>
    <w:rPr>
      <w:rFonts w:ascii="Candara" w:hAnsi="Candara" w:cs="Candara"/>
      <w:spacing w:val="-20"/>
      <w:sz w:val="27"/>
      <w:szCs w:val="27"/>
      <w:u w:val="none"/>
    </w:rPr>
  </w:style>
  <w:style w:type="character" w:customStyle="1" w:styleId="5">
    <w:name w:val="Заголовок №5_"/>
    <w:basedOn w:val="a0"/>
    <w:link w:val="50"/>
    <w:uiPriority w:val="99"/>
    <w:rPr>
      <w:rFonts w:ascii="Arial Narrow" w:hAnsi="Arial Narrow" w:cs="Arial Narrow"/>
      <w:noProof/>
      <w:spacing w:val="-20"/>
      <w:sz w:val="44"/>
      <w:szCs w:val="44"/>
      <w:u w:val="none"/>
    </w:rPr>
  </w:style>
  <w:style w:type="character" w:customStyle="1" w:styleId="11">
    <w:name w:val="Основной текст (11)_"/>
    <w:basedOn w:val="a0"/>
    <w:link w:val="110"/>
    <w:uiPriority w:val="99"/>
    <w:rPr>
      <w:rFonts w:ascii="Times New Roman" w:hAnsi="Times New Roman" w:cs="Times New Roman"/>
      <w:i/>
      <w:iCs/>
      <w:noProof/>
      <w:spacing w:val="-10"/>
      <w:sz w:val="28"/>
      <w:szCs w:val="28"/>
      <w:u w:val="none"/>
    </w:rPr>
  </w:style>
  <w:style w:type="character" w:customStyle="1" w:styleId="61">
    <w:name w:val="Заголовок №6_"/>
    <w:basedOn w:val="a0"/>
    <w:link w:val="63"/>
    <w:uiPriority w:val="99"/>
    <w:rPr>
      <w:rFonts w:ascii="Times New Roman" w:hAnsi="Times New Roman" w:cs="Times New Roman"/>
      <w:i/>
      <w:iCs/>
      <w:noProof/>
      <w:spacing w:val="-10"/>
      <w:sz w:val="26"/>
      <w:szCs w:val="26"/>
      <w:u w:val="none"/>
    </w:rPr>
  </w:style>
  <w:style w:type="character" w:customStyle="1" w:styleId="813pt">
    <w:name w:val="Основной текст (8) + 13 pt"/>
    <w:basedOn w:val="8"/>
    <w:uiPriority w:val="99"/>
    <w:rPr>
      <w:rFonts w:ascii="Times New Roman" w:hAnsi="Times New Roman" w:cs="Times New Roman"/>
      <w:sz w:val="26"/>
      <w:szCs w:val="26"/>
      <w:u w:val="single"/>
    </w:rPr>
  </w:style>
  <w:style w:type="character" w:customStyle="1" w:styleId="80">
    <w:name w:val="Основной текст (8)"/>
    <w:basedOn w:val="8"/>
    <w:uiPriority w:val="99"/>
    <w:rPr>
      <w:rFonts w:ascii="Times New Roman" w:hAnsi="Times New Roman" w:cs="Times New Roman"/>
      <w:sz w:val="28"/>
      <w:szCs w:val="28"/>
      <w:u w:val="single"/>
    </w:rPr>
  </w:style>
  <w:style w:type="character" w:customStyle="1" w:styleId="24">
    <w:name w:val="Основной текст (2) + Не курсив"/>
    <w:aliases w:val="Интервал 0 pt1"/>
    <w:basedOn w:val="2"/>
    <w:uiPriority w:val="99"/>
    <w:rPr>
      <w:rFonts w:ascii="Times New Roman" w:hAnsi="Times New Roman" w:cs="Times New Roman"/>
      <w:spacing w:val="0"/>
      <w:sz w:val="26"/>
      <w:szCs w:val="26"/>
      <w:u w:val="none"/>
    </w:rPr>
  </w:style>
  <w:style w:type="character" w:customStyle="1" w:styleId="12">
    <w:name w:val="Основной текст (12)_"/>
    <w:basedOn w:val="a0"/>
    <w:link w:val="120"/>
    <w:uiPriority w:val="99"/>
    <w:rPr>
      <w:rFonts w:ascii="Times New Roman" w:hAnsi="Times New Roman" w:cs="Times New Roman"/>
      <w:i/>
      <w:iCs/>
      <w:noProof/>
      <w:sz w:val="20"/>
      <w:szCs w:val="20"/>
      <w:u w:val="none"/>
    </w:rPr>
  </w:style>
  <w:style w:type="character" w:customStyle="1" w:styleId="30">
    <w:name w:val="Оглавление (3)_"/>
    <w:basedOn w:val="a0"/>
    <w:link w:val="31"/>
    <w:uiPriority w:val="99"/>
    <w:rPr>
      <w:rFonts w:ascii="Times New Roman" w:hAnsi="Times New Roman" w:cs="Times New Roman"/>
      <w:i/>
      <w:iCs/>
      <w:noProof/>
      <w:spacing w:val="-20"/>
      <w:sz w:val="38"/>
      <w:szCs w:val="38"/>
      <w:u w:val="none"/>
    </w:rPr>
  </w:style>
  <w:style w:type="character" w:customStyle="1" w:styleId="314">
    <w:name w:val="Оглавление (3) + 14"/>
    <w:aliases w:val="5 pt1,Не курсив,Интервал 4 pt"/>
    <w:basedOn w:val="30"/>
    <w:uiPriority w:val="99"/>
    <w:rPr>
      <w:rFonts w:ascii="Times New Roman" w:hAnsi="Times New Roman" w:cs="Times New Roman"/>
      <w:noProof/>
      <w:spacing w:val="90"/>
      <w:sz w:val="29"/>
      <w:szCs w:val="29"/>
      <w:u w:val="none"/>
    </w:rPr>
  </w:style>
  <w:style w:type="character" w:customStyle="1" w:styleId="18Exact">
    <w:name w:val="Основной текст (18) Exact"/>
    <w:basedOn w:val="a0"/>
    <w:link w:val="18"/>
    <w:uiPriority w:val="99"/>
    <w:rPr>
      <w:rFonts w:ascii="Times New Roman" w:hAnsi="Times New Roman" w:cs="Times New Roman"/>
      <w:i/>
      <w:iCs/>
      <w:noProof/>
      <w:spacing w:val="-22"/>
      <w:u w:val="none"/>
    </w:rPr>
  </w:style>
  <w:style w:type="character" w:customStyle="1" w:styleId="19">
    <w:name w:val="Основной текст (19)_"/>
    <w:basedOn w:val="a0"/>
    <w:link w:val="190"/>
    <w:uiPriority w:val="99"/>
    <w:rPr>
      <w:rFonts w:ascii="Arial Narrow" w:hAnsi="Arial Narrow" w:cs="Arial Narrow"/>
      <w:noProof/>
      <w:sz w:val="8"/>
      <w:szCs w:val="8"/>
      <w:u w:val="none"/>
    </w:rPr>
  </w:style>
  <w:style w:type="character" w:customStyle="1" w:styleId="13">
    <w:name w:val="Заголовок №1_"/>
    <w:basedOn w:val="a0"/>
    <w:link w:val="14"/>
    <w:uiPriority w:val="99"/>
    <w:rPr>
      <w:rFonts w:ascii="Arial Narrow" w:hAnsi="Arial Narrow" w:cs="Arial Narrow"/>
      <w:noProof/>
      <w:spacing w:val="-20"/>
      <w:sz w:val="44"/>
      <w:szCs w:val="44"/>
      <w:u w:val="none"/>
    </w:rPr>
  </w:style>
  <w:style w:type="character" w:customStyle="1" w:styleId="32">
    <w:name w:val="Заголовок №3 (2)_"/>
    <w:basedOn w:val="a0"/>
    <w:link w:val="320"/>
    <w:uiPriority w:val="99"/>
    <w:rPr>
      <w:rFonts w:ascii="Times New Roman" w:hAnsi="Times New Roman" w:cs="Times New Roman"/>
      <w:noProof/>
      <w:sz w:val="26"/>
      <w:szCs w:val="26"/>
      <w:u w:val="none"/>
    </w:rPr>
  </w:style>
  <w:style w:type="character" w:customStyle="1" w:styleId="13pt">
    <w:name w:val="Основной текст + Интервал 13 pt"/>
    <w:basedOn w:val="1"/>
    <w:uiPriority w:val="99"/>
    <w:rPr>
      <w:rFonts w:ascii="Times New Roman" w:hAnsi="Times New Roman" w:cs="Times New Roman"/>
      <w:spacing w:val="270"/>
      <w:sz w:val="26"/>
      <w:szCs w:val="26"/>
      <w:u w:val="none"/>
    </w:rPr>
  </w:style>
  <w:style w:type="character" w:customStyle="1" w:styleId="51">
    <w:name w:val="Оглавление (5)_"/>
    <w:basedOn w:val="a0"/>
    <w:link w:val="52"/>
    <w:uiPriority w:val="99"/>
    <w:rPr>
      <w:rFonts w:ascii="Times New Roman" w:hAnsi="Times New Roman" w:cs="Times New Roman"/>
      <w:i/>
      <w:iCs/>
      <w:noProof/>
      <w:spacing w:val="-10"/>
      <w:sz w:val="28"/>
      <w:szCs w:val="28"/>
      <w:u w:val="none"/>
    </w:rPr>
  </w:style>
  <w:style w:type="character" w:customStyle="1" w:styleId="64">
    <w:name w:val="Оглавление (6)_"/>
    <w:basedOn w:val="a0"/>
    <w:link w:val="65"/>
    <w:uiPriority w:val="99"/>
    <w:rPr>
      <w:rFonts w:ascii="Times New Roman" w:hAnsi="Times New Roman" w:cs="Times New Roman"/>
      <w:noProof/>
      <w:sz w:val="27"/>
      <w:szCs w:val="27"/>
      <w:u w:val="none"/>
    </w:rPr>
  </w:style>
  <w:style w:type="character" w:customStyle="1" w:styleId="41">
    <w:name w:val="Оглавление (4)_"/>
    <w:basedOn w:val="a0"/>
    <w:link w:val="42"/>
    <w:uiPriority w:val="99"/>
    <w:rPr>
      <w:rFonts w:ascii="Times New Roman" w:hAnsi="Times New Roman" w:cs="Times New Roman"/>
      <w:i/>
      <w:iCs/>
      <w:noProof/>
      <w:spacing w:val="-10"/>
      <w:sz w:val="26"/>
      <w:szCs w:val="26"/>
      <w:u w:val="none"/>
    </w:rPr>
  </w:style>
  <w:style w:type="character" w:customStyle="1" w:styleId="200">
    <w:name w:val="Основной текст (20)_"/>
    <w:basedOn w:val="a0"/>
    <w:link w:val="201"/>
    <w:uiPriority w:val="99"/>
    <w:rPr>
      <w:rFonts w:ascii="Times New Roman" w:hAnsi="Times New Roman" w:cs="Times New Roman"/>
      <w:noProof/>
      <w:spacing w:val="-10"/>
      <w:sz w:val="8"/>
      <w:szCs w:val="8"/>
      <w:u w:val="none"/>
    </w:rPr>
  </w:style>
  <w:style w:type="paragraph" w:customStyle="1" w:styleId="a5">
    <w:name w:val="Сноска"/>
    <w:basedOn w:val="a"/>
    <w:link w:val="a4"/>
    <w:uiPriority w:val="99"/>
    <w:pPr>
      <w:shd w:val="clear" w:color="auto" w:fill="FFFFFF"/>
      <w:spacing w:line="485" w:lineRule="exact"/>
      <w:jc w:val="both"/>
    </w:pPr>
    <w:rPr>
      <w:rFonts w:ascii="Times New Roman" w:hAnsi="Times New Roman" w:cs="Times New Roman"/>
      <w:color w:val="auto"/>
      <w:sz w:val="26"/>
      <w:szCs w:val="26"/>
      <w:lang w:val="ru-RU" w:eastAsia="ru-RU"/>
    </w:rPr>
  </w:style>
  <w:style w:type="paragraph" w:customStyle="1" w:styleId="3">
    <w:name w:val="Основной текст (3)"/>
    <w:basedOn w:val="a"/>
    <w:link w:val="3Exact"/>
    <w:uiPriority w:val="99"/>
    <w:pPr>
      <w:shd w:val="clear" w:color="auto" w:fill="FFFFFF"/>
      <w:spacing w:line="240" w:lineRule="atLeast"/>
    </w:pPr>
    <w:rPr>
      <w:rFonts w:ascii="Times New Roman" w:hAnsi="Times New Roman" w:cs="Times New Roman"/>
      <w:noProof/>
      <w:color w:val="auto"/>
      <w:spacing w:val="-7"/>
      <w:sz w:val="34"/>
      <w:szCs w:val="34"/>
      <w:lang w:eastAsia="ru-RU"/>
    </w:rPr>
  </w:style>
  <w:style w:type="paragraph" w:customStyle="1" w:styleId="20">
    <w:name w:val="Основной текст (2)"/>
    <w:basedOn w:val="a"/>
    <w:link w:val="2"/>
    <w:uiPriority w:val="99"/>
    <w:pPr>
      <w:shd w:val="clear" w:color="auto" w:fill="FFFFFF"/>
      <w:spacing w:line="240" w:lineRule="atLeast"/>
    </w:pPr>
    <w:rPr>
      <w:rFonts w:ascii="Times New Roman" w:hAnsi="Times New Roman" w:cs="Times New Roman"/>
      <w:i/>
      <w:iCs/>
      <w:color w:val="auto"/>
      <w:spacing w:val="-10"/>
      <w:sz w:val="26"/>
      <w:szCs w:val="26"/>
      <w:lang w:eastAsia="ru-RU"/>
    </w:rPr>
  </w:style>
  <w:style w:type="paragraph" w:customStyle="1" w:styleId="a9">
    <w:name w:val="Оглавление"/>
    <w:basedOn w:val="a"/>
    <w:link w:val="a8"/>
    <w:uiPriority w:val="99"/>
    <w:pPr>
      <w:shd w:val="clear" w:color="auto" w:fill="FFFFFF"/>
      <w:spacing w:before="420" w:after="720" w:line="240" w:lineRule="atLeast"/>
      <w:jc w:val="both"/>
    </w:pPr>
    <w:rPr>
      <w:rFonts w:ascii="Times New Roman" w:hAnsi="Times New Roman" w:cs="Times New Roman"/>
      <w:color w:val="auto"/>
      <w:sz w:val="26"/>
      <w:szCs w:val="26"/>
      <w:lang w:eastAsia="ru-RU"/>
    </w:rPr>
  </w:style>
  <w:style w:type="paragraph" w:customStyle="1" w:styleId="220">
    <w:name w:val="Заголовок №2 (2)"/>
    <w:basedOn w:val="a"/>
    <w:link w:val="22"/>
    <w:uiPriority w:val="99"/>
    <w:pPr>
      <w:shd w:val="clear" w:color="auto" w:fill="FFFFFF"/>
      <w:spacing w:before="300" w:line="240" w:lineRule="atLeast"/>
      <w:jc w:val="both"/>
      <w:outlineLvl w:val="1"/>
    </w:pPr>
    <w:rPr>
      <w:rFonts w:ascii="Bookman Old Style" w:hAnsi="Bookman Old Style" w:cs="Bookman Old Style"/>
      <w:b/>
      <w:bCs/>
      <w:noProof/>
      <w:color w:val="auto"/>
      <w:sz w:val="18"/>
      <w:szCs w:val="18"/>
      <w:lang w:eastAsia="ru-RU"/>
    </w:rPr>
  </w:style>
  <w:style w:type="paragraph" w:customStyle="1" w:styleId="23">
    <w:name w:val="Заголовок №2"/>
    <w:basedOn w:val="a"/>
    <w:link w:val="21"/>
    <w:uiPriority w:val="99"/>
    <w:pPr>
      <w:shd w:val="clear" w:color="auto" w:fill="FFFFFF"/>
      <w:spacing w:after="180" w:line="240" w:lineRule="atLeast"/>
      <w:jc w:val="both"/>
      <w:outlineLvl w:val="1"/>
    </w:pPr>
    <w:rPr>
      <w:rFonts w:ascii="Times New Roman" w:hAnsi="Times New Roman" w:cs="Times New Roman"/>
      <w:i/>
      <w:iCs/>
      <w:noProof/>
      <w:color w:val="auto"/>
      <w:spacing w:val="-10"/>
      <w:sz w:val="26"/>
      <w:szCs w:val="26"/>
      <w:lang w:eastAsia="ru-RU"/>
    </w:rPr>
  </w:style>
  <w:style w:type="paragraph" w:customStyle="1" w:styleId="40">
    <w:name w:val="Заголовок №4"/>
    <w:basedOn w:val="a"/>
    <w:link w:val="4"/>
    <w:uiPriority w:val="99"/>
    <w:pPr>
      <w:shd w:val="clear" w:color="auto" w:fill="FFFFFF"/>
      <w:spacing w:before="120" w:line="240" w:lineRule="atLeast"/>
      <w:outlineLvl w:val="3"/>
    </w:pPr>
    <w:rPr>
      <w:rFonts w:ascii="Times New Roman" w:hAnsi="Times New Roman" w:cs="Times New Roman"/>
      <w:i/>
      <w:iCs/>
      <w:noProof/>
      <w:color w:val="auto"/>
      <w:spacing w:val="-10"/>
      <w:sz w:val="26"/>
      <w:szCs w:val="26"/>
      <w:lang w:eastAsia="ru-RU"/>
    </w:rPr>
  </w:style>
  <w:style w:type="paragraph" w:customStyle="1" w:styleId="60">
    <w:name w:val="Основной текст (6)"/>
    <w:basedOn w:val="a"/>
    <w:link w:val="6"/>
    <w:uiPriority w:val="99"/>
    <w:pPr>
      <w:shd w:val="clear" w:color="auto" w:fill="FFFFFF"/>
      <w:spacing w:line="240" w:lineRule="atLeast"/>
    </w:pPr>
    <w:rPr>
      <w:rFonts w:ascii="Garamond" w:hAnsi="Garamond" w:cs="Garamond"/>
      <w:b/>
      <w:bCs/>
      <w:i/>
      <w:iCs/>
      <w:noProof/>
      <w:color w:val="auto"/>
      <w:sz w:val="23"/>
      <w:szCs w:val="23"/>
      <w:lang w:eastAsia="ru-RU"/>
    </w:rPr>
  </w:style>
  <w:style w:type="paragraph" w:customStyle="1" w:styleId="90">
    <w:name w:val="Заголовок №9"/>
    <w:basedOn w:val="a"/>
    <w:link w:val="9"/>
    <w:uiPriority w:val="99"/>
    <w:pPr>
      <w:shd w:val="clear" w:color="auto" w:fill="FFFFFF"/>
      <w:outlineLvl w:val="8"/>
    </w:pPr>
    <w:rPr>
      <w:rFonts w:ascii="Times New Roman" w:hAnsi="Times New Roman" w:cs="Times New Roman"/>
      <w:noProof/>
      <w:color w:val="auto"/>
      <w:sz w:val="20"/>
      <w:szCs w:val="20"/>
      <w:lang w:eastAsia="ru-RU"/>
    </w:rPr>
  </w:style>
  <w:style w:type="paragraph" w:customStyle="1" w:styleId="10">
    <w:name w:val="Подпись к картинке1"/>
    <w:basedOn w:val="a"/>
    <w:link w:val="ab"/>
    <w:uiPriority w:val="99"/>
    <w:pPr>
      <w:shd w:val="clear" w:color="auto" w:fill="FFFFFF"/>
      <w:spacing w:line="240" w:lineRule="atLeast"/>
    </w:pPr>
    <w:rPr>
      <w:rFonts w:ascii="Times New Roman" w:hAnsi="Times New Roman" w:cs="Times New Roman"/>
      <w:color w:val="auto"/>
      <w:sz w:val="26"/>
      <w:szCs w:val="26"/>
      <w:lang w:eastAsia="ru-RU"/>
    </w:rPr>
  </w:style>
  <w:style w:type="paragraph" w:customStyle="1" w:styleId="ae">
    <w:name w:val="Колонтитул"/>
    <w:basedOn w:val="a"/>
    <w:link w:val="ad"/>
    <w:uiPriority w:val="99"/>
    <w:pPr>
      <w:shd w:val="clear" w:color="auto" w:fill="FFFFFF"/>
      <w:spacing w:line="240" w:lineRule="atLeast"/>
    </w:pPr>
    <w:rPr>
      <w:rFonts w:ascii="Bookman Old Style" w:hAnsi="Bookman Old Style" w:cs="Bookman Old Style"/>
      <w:color w:val="auto"/>
      <w:spacing w:val="-20"/>
      <w:sz w:val="25"/>
      <w:szCs w:val="25"/>
      <w:lang w:eastAsia="ru-RU"/>
    </w:rPr>
  </w:style>
  <w:style w:type="paragraph" w:customStyle="1" w:styleId="70">
    <w:name w:val="Основной текст (7)"/>
    <w:basedOn w:val="a"/>
    <w:link w:val="7"/>
    <w:uiPriority w:val="99"/>
    <w:pPr>
      <w:shd w:val="clear" w:color="auto" w:fill="FFFFFF"/>
      <w:spacing w:before="240" w:line="240" w:lineRule="atLeast"/>
      <w:jc w:val="both"/>
    </w:pPr>
    <w:rPr>
      <w:rFonts w:ascii="Arial Narrow" w:hAnsi="Arial Narrow" w:cs="Arial Narrow"/>
      <w:i/>
      <w:iCs/>
      <w:noProof/>
      <w:color w:val="auto"/>
      <w:spacing w:val="-30"/>
      <w:sz w:val="25"/>
      <w:szCs w:val="25"/>
      <w:lang w:eastAsia="ru-RU"/>
    </w:rPr>
  </w:style>
  <w:style w:type="paragraph" w:customStyle="1" w:styleId="620">
    <w:name w:val="Заголовок №6 (2)"/>
    <w:basedOn w:val="a"/>
    <w:link w:val="62"/>
    <w:uiPriority w:val="99"/>
    <w:pPr>
      <w:shd w:val="clear" w:color="auto" w:fill="FFFFFF"/>
      <w:spacing w:before="60" w:after="60" w:line="240" w:lineRule="atLeast"/>
      <w:outlineLvl w:val="5"/>
    </w:pPr>
    <w:rPr>
      <w:rFonts w:ascii="Times New Roman" w:hAnsi="Times New Roman" w:cs="Times New Roman"/>
      <w:i/>
      <w:iCs/>
      <w:noProof/>
      <w:color w:val="auto"/>
      <w:spacing w:val="-20"/>
      <w:sz w:val="26"/>
      <w:szCs w:val="26"/>
      <w:lang w:eastAsia="ru-RU"/>
    </w:rPr>
  </w:style>
  <w:style w:type="paragraph" w:customStyle="1" w:styleId="81">
    <w:name w:val="Основной текст (8)1"/>
    <w:basedOn w:val="a"/>
    <w:link w:val="8"/>
    <w:uiPriority w:val="99"/>
    <w:pPr>
      <w:shd w:val="clear" w:color="auto" w:fill="FFFFFF"/>
      <w:spacing w:before="180" w:line="240" w:lineRule="atLeast"/>
      <w:jc w:val="both"/>
    </w:pPr>
    <w:rPr>
      <w:rFonts w:ascii="Times New Roman" w:hAnsi="Times New Roman" w:cs="Times New Roman"/>
      <w:color w:val="auto"/>
      <w:sz w:val="28"/>
      <w:szCs w:val="28"/>
      <w:lang w:eastAsia="ru-RU"/>
    </w:rPr>
  </w:style>
  <w:style w:type="paragraph" w:customStyle="1" w:styleId="92">
    <w:name w:val="Основной текст (9)"/>
    <w:basedOn w:val="a"/>
    <w:link w:val="91"/>
    <w:uiPriority w:val="99"/>
    <w:pPr>
      <w:shd w:val="clear" w:color="auto" w:fill="FFFFFF"/>
      <w:spacing w:line="485" w:lineRule="exact"/>
      <w:jc w:val="right"/>
    </w:pPr>
    <w:rPr>
      <w:rFonts w:ascii="Times New Roman" w:hAnsi="Times New Roman" w:cs="Times New Roman"/>
      <w:b/>
      <w:bCs/>
      <w:color w:val="auto"/>
      <w:sz w:val="26"/>
      <w:szCs w:val="26"/>
      <w:lang w:val="ru-RU" w:eastAsia="ru-RU"/>
    </w:rPr>
  </w:style>
  <w:style w:type="paragraph" w:customStyle="1" w:styleId="101">
    <w:name w:val="Основной текст (10)"/>
    <w:basedOn w:val="a"/>
    <w:link w:val="100"/>
    <w:uiPriority w:val="99"/>
    <w:pPr>
      <w:shd w:val="clear" w:color="auto" w:fill="FFFFFF"/>
      <w:spacing w:after="240" w:line="240" w:lineRule="atLeast"/>
      <w:jc w:val="both"/>
    </w:pPr>
    <w:rPr>
      <w:rFonts w:ascii="Bookman Old Style" w:hAnsi="Bookman Old Style" w:cs="Bookman Old Style"/>
      <w:b/>
      <w:bCs/>
      <w:color w:val="auto"/>
      <w:sz w:val="18"/>
      <w:szCs w:val="18"/>
      <w:lang w:val="ru-RU" w:eastAsia="ru-RU"/>
    </w:rPr>
  </w:style>
  <w:style w:type="paragraph" w:customStyle="1" w:styleId="50">
    <w:name w:val="Заголовок №5"/>
    <w:basedOn w:val="a"/>
    <w:link w:val="5"/>
    <w:uiPriority w:val="99"/>
    <w:pPr>
      <w:shd w:val="clear" w:color="auto" w:fill="FFFFFF"/>
      <w:spacing w:before="60" w:after="60" w:line="240" w:lineRule="atLeast"/>
      <w:outlineLvl w:val="4"/>
    </w:pPr>
    <w:rPr>
      <w:rFonts w:ascii="Arial Narrow" w:hAnsi="Arial Narrow" w:cs="Arial Narrow"/>
      <w:noProof/>
      <w:color w:val="auto"/>
      <w:spacing w:val="-20"/>
      <w:sz w:val="44"/>
      <w:szCs w:val="44"/>
      <w:lang w:eastAsia="ru-RU"/>
    </w:rPr>
  </w:style>
  <w:style w:type="paragraph" w:customStyle="1" w:styleId="110">
    <w:name w:val="Основной текст (11)"/>
    <w:basedOn w:val="a"/>
    <w:link w:val="11"/>
    <w:uiPriority w:val="99"/>
    <w:pPr>
      <w:shd w:val="clear" w:color="auto" w:fill="FFFFFF"/>
      <w:spacing w:before="180" w:after="60" w:line="240" w:lineRule="atLeast"/>
    </w:pPr>
    <w:rPr>
      <w:rFonts w:ascii="Times New Roman" w:hAnsi="Times New Roman" w:cs="Times New Roman"/>
      <w:i/>
      <w:iCs/>
      <w:noProof/>
      <w:color w:val="auto"/>
      <w:spacing w:val="-10"/>
      <w:sz w:val="28"/>
      <w:szCs w:val="28"/>
      <w:lang w:eastAsia="ru-RU"/>
    </w:rPr>
  </w:style>
  <w:style w:type="paragraph" w:customStyle="1" w:styleId="63">
    <w:name w:val="Заголовок №6"/>
    <w:basedOn w:val="a"/>
    <w:link w:val="61"/>
    <w:uiPriority w:val="99"/>
    <w:pPr>
      <w:shd w:val="clear" w:color="auto" w:fill="FFFFFF"/>
      <w:spacing w:line="240" w:lineRule="atLeast"/>
      <w:outlineLvl w:val="5"/>
    </w:pPr>
    <w:rPr>
      <w:rFonts w:ascii="Times New Roman" w:hAnsi="Times New Roman" w:cs="Times New Roman"/>
      <w:i/>
      <w:iCs/>
      <w:noProof/>
      <w:color w:val="auto"/>
      <w:spacing w:val="-10"/>
      <w:sz w:val="26"/>
      <w:szCs w:val="26"/>
      <w:lang w:eastAsia="ru-RU"/>
    </w:rPr>
  </w:style>
  <w:style w:type="paragraph" w:customStyle="1" w:styleId="120">
    <w:name w:val="Основной текст (12)"/>
    <w:basedOn w:val="a"/>
    <w:link w:val="12"/>
    <w:uiPriority w:val="99"/>
    <w:pPr>
      <w:shd w:val="clear" w:color="auto" w:fill="FFFFFF"/>
      <w:spacing w:after="60" w:line="187" w:lineRule="exact"/>
      <w:jc w:val="both"/>
    </w:pPr>
    <w:rPr>
      <w:rFonts w:ascii="Times New Roman" w:hAnsi="Times New Roman" w:cs="Times New Roman"/>
      <w:i/>
      <w:iCs/>
      <w:noProof/>
      <w:color w:val="auto"/>
      <w:sz w:val="20"/>
      <w:szCs w:val="20"/>
      <w:lang w:eastAsia="ru-RU"/>
    </w:rPr>
  </w:style>
  <w:style w:type="paragraph" w:customStyle="1" w:styleId="31">
    <w:name w:val="Оглавление (3)"/>
    <w:basedOn w:val="a"/>
    <w:link w:val="30"/>
    <w:uiPriority w:val="99"/>
    <w:pPr>
      <w:shd w:val="clear" w:color="auto" w:fill="FFFFFF"/>
      <w:spacing w:line="240" w:lineRule="atLeast"/>
      <w:jc w:val="both"/>
    </w:pPr>
    <w:rPr>
      <w:rFonts w:ascii="Times New Roman" w:hAnsi="Times New Roman" w:cs="Times New Roman"/>
      <w:i/>
      <w:iCs/>
      <w:noProof/>
      <w:color w:val="auto"/>
      <w:spacing w:val="-20"/>
      <w:sz w:val="38"/>
      <w:szCs w:val="38"/>
      <w:lang w:eastAsia="ru-RU"/>
    </w:rPr>
  </w:style>
  <w:style w:type="paragraph" w:customStyle="1" w:styleId="18">
    <w:name w:val="Основной текст (18)"/>
    <w:basedOn w:val="a"/>
    <w:link w:val="18Exact"/>
    <w:uiPriority w:val="99"/>
    <w:pPr>
      <w:shd w:val="clear" w:color="auto" w:fill="FFFFFF"/>
      <w:spacing w:line="240" w:lineRule="atLeast"/>
    </w:pPr>
    <w:rPr>
      <w:rFonts w:ascii="Times New Roman" w:hAnsi="Times New Roman" w:cs="Times New Roman"/>
      <w:i/>
      <w:iCs/>
      <w:noProof/>
      <w:color w:val="auto"/>
      <w:spacing w:val="-22"/>
      <w:lang w:eastAsia="ru-RU"/>
    </w:rPr>
  </w:style>
  <w:style w:type="paragraph" w:customStyle="1" w:styleId="190">
    <w:name w:val="Основной текст (19)"/>
    <w:basedOn w:val="a"/>
    <w:link w:val="19"/>
    <w:uiPriority w:val="99"/>
    <w:pPr>
      <w:shd w:val="clear" w:color="auto" w:fill="FFFFFF"/>
      <w:spacing w:after="180" w:line="240" w:lineRule="atLeast"/>
    </w:pPr>
    <w:rPr>
      <w:rFonts w:ascii="Arial Narrow" w:hAnsi="Arial Narrow" w:cs="Arial Narrow"/>
      <w:noProof/>
      <w:color w:val="auto"/>
      <w:sz w:val="8"/>
      <w:szCs w:val="8"/>
      <w:lang w:eastAsia="ru-RU"/>
    </w:rPr>
  </w:style>
  <w:style w:type="paragraph" w:customStyle="1" w:styleId="14">
    <w:name w:val="Заголовок №1"/>
    <w:basedOn w:val="a"/>
    <w:link w:val="13"/>
    <w:uiPriority w:val="99"/>
    <w:pPr>
      <w:shd w:val="clear" w:color="auto" w:fill="FFFFFF"/>
      <w:spacing w:before="420" w:line="240" w:lineRule="atLeast"/>
      <w:jc w:val="both"/>
      <w:outlineLvl w:val="0"/>
    </w:pPr>
    <w:rPr>
      <w:rFonts w:ascii="Arial Narrow" w:hAnsi="Arial Narrow" w:cs="Arial Narrow"/>
      <w:noProof/>
      <w:color w:val="auto"/>
      <w:spacing w:val="-20"/>
      <w:sz w:val="44"/>
      <w:szCs w:val="44"/>
      <w:lang w:eastAsia="ru-RU"/>
    </w:rPr>
  </w:style>
  <w:style w:type="paragraph" w:customStyle="1" w:styleId="320">
    <w:name w:val="Заголовок №3 (2)"/>
    <w:basedOn w:val="a"/>
    <w:link w:val="32"/>
    <w:uiPriority w:val="99"/>
    <w:pPr>
      <w:shd w:val="clear" w:color="auto" w:fill="FFFFFF"/>
      <w:spacing w:line="240" w:lineRule="atLeast"/>
      <w:jc w:val="center"/>
      <w:outlineLvl w:val="2"/>
    </w:pPr>
    <w:rPr>
      <w:rFonts w:ascii="Times New Roman" w:hAnsi="Times New Roman" w:cs="Times New Roman"/>
      <w:noProof/>
      <w:color w:val="auto"/>
      <w:sz w:val="26"/>
      <w:szCs w:val="26"/>
      <w:lang w:eastAsia="ru-RU"/>
    </w:rPr>
  </w:style>
  <w:style w:type="paragraph" w:customStyle="1" w:styleId="52">
    <w:name w:val="Оглавление (5)"/>
    <w:basedOn w:val="a"/>
    <w:link w:val="51"/>
    <w:uiPriority w:val="99"/>
    <w:pPr>
      <w:shd w:val="clear" w:color="auto" w:fill="FFFFFF"/>
      <w:spacing w:before="120" w:after="240" w:line="240" w:lineRule="atLeast"/>
      <w:jc w:val="both"/>
    </w:pPr>
    <w:rPr>
      <w:rFonts w:ascii="Times New Roman" w:hAnsi="Times New Roman" w:cs="Times New Roman"/>
      <w:i/>
      <w:iCs/>
      <w:noProof/>
      <w:color w:val="auto"/>
      <w:spacing w:val="-10"/>
      <w:sz w:val="28"/>
      <w:szCs w:val="28"/>
      <w:lang w:eastAsia="ru-RU"/>
    </w:rPr>
  </w:style>
  <w:style w:type="paragraph" w:customStyle="1" w:styleId="65">
    <w:name w:val="Оглавление (6)"/>
    <w:basedOn w:val="a"/>
    <w:link w:val="64"/>
    <w:uiPriority w:val="99"/>
    <w:pPr>
      <w:shd w:val="clear" w:color="auto" w:fill="FFFFFF"/>
      <w:spacing w:before="120" w:after="120" w:line="240" w:lineRule="atLeast"/>
      <w:jc w:val="both"/>
    </w:pPr>
    <w:rPr>
      <w:rFonts w:ascii="Times New Roman" w:hAnsi="Times New Roman" w:cs="Times New Roman"/>
      <w:noProof/>
      <w:color w:val="auto"/>
      <w:sz w:val="27"/>
      <w:szCs w:val="27"/>
      <w:lang w:eastAsia="ru-RU"/>
    </w:rPr>
  </w:style>
  <w:style w:type="paragraph" w:customStyle="1" w:styleId="42">
    <w:name w:val="Оглавление (4)"/>
    <w:basedOn w:val="a"/>
    <w:link w:val="41"/>
    <w:uiPriority w:val="99"/>
    <w:pPr>
      <w:shd w:val="clear" w:color="auto" w:fill="FFFFFF"/>
      <w:spacing w:after="300" w:line="240" w:lineRule="atLeast"/>
      <w:jc w:val="both"/>
    </w:pPr>
    <w:rPr>
      <w:rFonts w:ascii="Times New Roman" w:hAnsi="Times New Roman" w:cs="Times New Roman"/>
      <w:i/>
      <w:iCs/>
      <w:noProof/>
      <w:color w:val="auto"/>
      <w:spacing w:val="-10"/>
      <w:sz w:val="26"/>
      <w:szCs w:val="26"/>
      <w:lang w:eastAsia="ru-RU"/>
    </w:rPr>
  </w:style>
  <w:style w:type="paragraph" w:customStyle="1" w:styleId="201">
    <w:name w:val="Основной текст (20)"/>
    <w:basedOn w:val="a"/>
    <w:link w:val="200"/>
    <w:uiPriority w:val="99"/>
    <w:pPr>
      <w:shd w:val="clear" w:color="auto" w:fill="FFFFFF"/>
      <w:spacing w:line="240" w:lineRule="atLeast"/>
    </w:pPr>
    <w:rPr>
      <w:rFonts w:ascii="Times New Roman" w:hAnsi="Times New Roman" w:cs="Times New Roman"/>
      <w:noProof/>
      <w:color w:val="auto"/>
      <w:spacing w:val="-10"/>
      <w:sz w:val="8"/>
      <w:szCs w:val="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a4">
    <w:name w:val="Сноска_"/>
    <w:basedOn w:val="a0"/>
    <w:link w:val="a5"/>
    <w:uiPriority w:val="99"/>
    <w:rPr>
      <w:rFonts w:ascii="Times New Roman" w:hAnsi="Times New Roman" w:cs="Times New Roman"/>
      <w:sz w:val="26"/>
      <w:szCs w:val="26"/>
      <w:u w:val="none"/>
      <w:lang w:val="ru-RU" w:eastAsia="ru-RU"/>
    </w:rPr>
  </w:style>
  <w:style w:type="character" w:customStyle="1" w:styleId="3Exact">
    <w:name w:val="Основной текст (3) Exact"/>
    <w:basedOn w:val="a0"/>
    <w:link w:val="3"/>
    <w:uiPriority w:val="99"/>
    <w:rPr>
      <w:rFonts w:ascii="Times New Roman" w:hAnsi="Times New Roman" w:cs="Times New Roman"/>
      <w:noProof/>
      <w:spacing w:val="-7"/>
      <w:sz w:val="34"/>
      <w:szCs w:val="34"/>
      <w:u w:val="none"/>
    </w:rPr>
  </w:style>
  <w:style w:type="character" w:customStyle="1" w:styleId="1">
    <w:name w:val="Основной текст Знак1"/>
    <w:basedOn w:val="a0"/>
    <w:link w:val="a6"/>
    <w:uiPriority w:val="99"/>
    <w:rPr>
      <w:rFonts w:ascii="Times New Roman" w:hAnsi="Times New Roman" w:cs="Times New Roman"/>
      <w:sz w:val="26"/>
      <w:szCs w:val="26"/>
      <w:u w:val="none"/>
    </w:rPr>
  </w:style>
  <w:style w:type="character" w:customStyle="1" w:styleId="2">
    <w:name w:val="Основной текст (2)_"/>
    <w:basedOn w:val="a0"/>
    <w:link w:val="20"/>
    <w:uiPriority w:val="99"/>
    <w:rPr>
      <w:rFonts w:ascii="Times New Roman" w:hAnsi="Times New Roman" w:cs="Times New Roman"/>
      <w:i/>
      <w:iCs/>
      <w:spacing w:val="-10"/>
      <w:sz w:val="26"/>
      <w:szCs w:val="26"/>
      <w:u w:val="none"/>
    </w:rPr>
  </w:style>
  <w:style w:type="paragraph" w:styleId="a6">
    <w:name w:val="Body Text"/>
    <w:basedOn w:val="a"/>
    <w:link w:val="1"/>
    <w:uiPriority w:val="99"/>
    <w:pPr>
      <w:shd w:val="clear" w:color="auto" w:fill="FFFFFF"/>
      <w:spacing w:line="480" w:lineRule="exact"/>
      <w:ind w:hanging="680"/>
      <w:jc w:val="both"/>
    </w:pPr>
    <w:rPr>
      <w:rFonts w:ascii="Times New Roman" w:hAnsi="Times New Roman" w:cs="Times New Roman"/>
      <w:color w:val="auto"/>
      <w:sz w:val="26"/>
      <w:szCs w:val="26"/>
      <w:lang w:eastAsia="ru-RU"/>
    </w:rPr>
  </w:style>
  <w:style w:type="character" w:customStyle="1" w:styleId="a7">
    <w:name w:val="Основной текст Знак"/>
    <w:basedOn w:val="a0"/>
    <w:uiPriority w:val="99"/>
    <w:semiHidden/>
    <w:rPr>
      <w:rFonts w:cs="Courier New"/>
      <w:color w:val="000000"/>
      <w:lang w:val="en-US" w:eastAsia="en-US"/>
    </w:rPr>
  </w:style>
  <w:style w:type="character" w:customStyle="1" w:styleId="a8">
    <w:name w:val="Оглавление_"/>
    <w:basedOn w:val="a0"/>
    <w:link w:val="a9"/>
    <w:uiPriority w:val="99"/>
    <w:rPr>
      <w:rFonts w:ascii="Times New Roman" w:hAnsi="Times New Roman" w:cs="Times New Roman"/>
      <w:sz w:val="26"/>
      <w:szCs w:val="26"/>
      <w:u w:val="none"/>
    </w:rPr>
  </w:style>
  <w:style w:type="character" w:customStyle="1" w:styleId="22">
    <w:name w:val="Заголовок №2 (2)_"/>
    <w:basedOn w:val="a0"/>
    <w:link w:val="220"/>
    <w:uiPriority w:val="99"/>
    <w:rPr>
      <w:rFonts w:ascii="Bookman Old Style" w:hAnsi="Bookman Old Style" w:cs="Bookman Old Style"/>
      <w:b/>
      <w:bCs/>
      <w:noProof/>
      <w:sz w:val="18"/>
      <w:szCs w:val="18"/>
      <w:u w:val="none"/>
    </w:rPr>
  </w:style>
  <w:style w:type="character" w:customStyle="1" w:styleId="Exact">
    <w:name w:val="Основной текст Exact"/>
    <w:basedOn w:val="a0"/>
    <w:uiPriority w:val="99"/>
    <w:rPr>
      <w:rFonts w:ascii="Times New Roman" w:hAnsi="Times New Roman" w:cs="Times New Roman"/>
      <w:spacing w:val="3"/>
      <w:sz w:val="25"/>
      <w:szCs w:val="25"/>
      <w:u w:val="none"/>
    </w:rPr>
  </w:style>
  <w:style w:type="character" w:customStyle="1" w:styleId="21">
    <w:name w:val="Заголовок №2_"/>
    <w:basedOn w:val="a0"/>
    <w:link w:val="23"/>
    <w:uiPriority w:val="99"/>
    <w:rPr>
      <w:rFonts w:ascii="Times New Roman" w:hAnsi="Times New Roman" w:cs="Times New Roman"/>
      <w:i/>
      <w:iCs/>
      <w:noProof/>
      <w:spacing w:val="-10"/>
      <w:sz w:val="26"/>
      <w:szCs w:val="26"/>
      <w:u w:val="none"/>
    </w:rPr>
  </w:style>
  <w:style w:type="character" w:customStyle="1" w:styleId="4">
    <w:name w:val="Заголовок №4_"/>
    <w:basedOn w:val="a0"/>
    <w:link w:val="40"/>
    <w:uiPriority w:val="99"/>
    <w:rPr>
      <w:rFonts w:ascii="Times New Roman" w:hAnsi="Times New Roman" w:cs="Times New Roman"/>
      <w:i/>
      <w:iCs/>
      <w:noProof/>
      <w:spacing w:val="-10"/>
      <w:sz w:val="26"/>
      <w:szCs w:val="26"/>
      <w:u w:val="none"/>
    </w:rPr>
  </w:style>
  <w:style w:type="character" w:customStyle="1" w:styleId="aa">
    <w:name w:val="Основной текст + Курсив"/>
    <w:aliases w:val="Интервал 0 pt"/>
    <w:basedOn w:val="1"/>
    <w:uiPriority w:val="99"/>
    <w:rPr>
      <w:rFonts w:ascii="Times New Roman" w:hAnsi="Times New Roman" w:cs="Times New Roman"/>
      <w:i/>
      <w:iCs/>
      <w:noProof/>
      <w:spacing w:val="-10"/>
      <w:sz w:val="26"/>
      <w:szCs w:val="26"/>
      <w:u w:val="none"/>
    </w:rPr>
  </w:style>
  <w:style w:type="character" w:customStyle="1" w:styleId="6">
    <w:name w:val="Основной текст (6)_"/>
    <w:basedOn w:val="a0"/>
    <w:link w:val="60"/>
    <w:uiPriority w:val="99"/>
    <w:rPr>
      <w:rFonts w:ascii="Garamond" w:hAnsi="Garamond" w:cs="Garamond"/>
      <w:b/>
      <w:bCs/>
      <w:i/>
      <w:iCs/>
      <w:noProof/>
      <w:sz w:val="23"/>
      <w:szCs w:val="23"/>
      <w:u w:val="none"/>
    </w:rPr>
  </w:style>
  <w:style w:type="character" w:customStyle="1" w:styleId="9">
    <w:name w:val="Заголовок №9_"/>
    <w:basedOn w:val="a0"/>
    <w:link w:val="90"/>
    <w:uiPriority w:val="99"/>
    <w:rPr>
      <w:rFonts w:ascii="Times New Roman" w:hAnsi="Times New Roman" w:cs="Times New Roman"/>
      <w:noProof/>
      <w:sz w:val="20"/>
      <w:szCs w:val="20"/>
      <w:u w:val="none"/>
    </w:rPr>
  </w:style>
  <w:style w:type="character" w:customStyle="1" w:styleId="ab">
    <w:name w:val="Подпись к картинке_"/>
    <w:basedOn w:val="a0"/>
    <w:link w:val="10"/>
    <w:uiPriority w:val="99"/>
    <w:rPr>
      <w:rFonts w:ascii="Times New Roman" w:hAnsi="Times New Roman" w:cs="Times New Roman"/>
      <w:sz w:val="26"/>
      <w:szCs w:val="26"/>
      <w:u w:val="none"/>
    </w:rPr>
  </w:style>
  <w:style w:type="character" w:customStyle="1" w:styleId="ac">
    <w:name w:val="Подпись к картинке"/>
    <w:basedOn w:val="ab"/>
    <w:uiPriority w:val="99"/>
    <w:rPr>
      <w:rFonts w:ascii="Times New Roman" w:hAnsi="Times New Roman" w:cs="Times New Roman"/>
      <w:sz w:val="26"/>
      <w:szCs w:val="26"/>
      <w:u w:val="single"/>
    </w:rPr>
  </w:style>
  <w:style w:type="character" w:customStyle="1" w:styleId="ad">
    <w:name w:val="Колонтитул_"/>
    <w:basedOn w:val="a0"/>
    <w:link w:val="ae"/>
    <w:uiPriority w:val="99"/>
    <w:rPr>
      <w:rFonts w:ascii="Bookman Old Style" w:hAnsi="Bookman Old Style" w:cs="Bookman Old Style"/>
      <w:spacing w:val="-20"/>
      <w:sz w:val="25"/>
      <w:szCs w:val="25"/>
      <w:u w:val="none"/>
    </w:rPr>
  </w:style>
  <w:style w:type="character" w:customStyle="1" w:styleId="7">
    <w:name w:val="Основной текст (7)_"/>
    <w:basedOn w:val="a0"/>
    <w:link w:val="70"/>
    <w:uiPriority w:val="99"/>
    <w:rPr>
      <w:rFonts w:ascii="Arial Narrow" w:hAnsi="Arial Narrow" w:cs="Arial Narrow"/>
      <w:i/>
      <w:iCs/>
      <w:noProof/>
      <w:spacing w:val="-30"/>
      <w:sz w:val="25"/>
      <w:szCs w:val="25"/>
      <w:u w:val="none"/>
    </w:rPr>
  </w:style>
  <w:style w:type="character" w:customStyle="1" w:styleId="62">
    <w:name w:val="Заголовок №6 (2)_"/>
    <w:basedOn w:val="a0"/>
    <w:link w:val="620"/>
    <w:uiPriority w:val="99"/>
    <w:rPr>
      <w:rFonts w:ascii="Times New Roman" w:hAnsi="Times New Roman" w:cs="Times New Roman"/>
      <w:i/>
      <w:iCs/>
      <w:noProof/>
      <w:spacing w:val="-20"/>
      <w:sz w:val="26"/>
      <w:szCs w:val="26"/>
      <w:u w:val="none"/>
    </w:rPr>
  </w:style>
  <w:style w:type="character" w:customStyle="1" w:styleId="8">
    <w:name w:val="Основной текст (8)_"/>
    <w:basedOn w:val="a0"/>
    <w:link w:val="81"/>
    <w:uiPriority w:val="99"/>
    <w:rPr>
      <w:rFonts w:ascii="Times New Roman" w:hAnsi="Times New Roman" w:cs="Times New Roman"/>
      <w:sz w:val="28"/>
      <w:szCs w:val="28"/>
      <w:u w:val="none"/>
    </w:rPr>
  </w:style>
  <w:style w:type="character" w:customStyle="1" w:styleId="91">
    <w:name w:val="Основной текст (9)_"/>
    <w:basedOn w:val="a0"/>
    <w:link w:val="92"/>
    <w:uiPriority w:val="99"/>
    <w:rPr>
      <w:rFonts w:ascii="Times New Roman" w:hAnsi="Times New Roman" w:cs="Times New Roman"/>
      <w:b/>
      <w:bCs/>
      <w:sz w:val="26"/>
      <w:szCs w:val="26"/>
      <w:u w:val="none"/>
      <w:lang w:val="ru-RU" w:eastAsia="ru-RU"/>
    </w:rPr>
  </w:style>
  <w:style w:type="character" w:customStyle="1" w:styleId="100">
    <w:name w:val="Основной текст (10)_"/>
    <w:basedOn w:val="a0"/>
    <w:link w:val="101"/>
    <w:uiPriority w:val="99"/>
    <w:rPr>
      <w:rFonts w:ascii="Bookman Old Style" w:hAnsi="Bookman Old Style" w:cs="Bookman Old Style"/>
      <w:b/>
      <w:bCs/>
      <w:sz w:val="18"/>
      <w:szCs w:val="18"/>
      <w:u w:val="none"/>
      <w:lang w:val="ru-RU" w:eastAsia="ru-RU"/>
    </w:rPr>
  </w:style>
  <w:style w:type="character" w:customStyle="1" w:styleId="Candara">
    <w:name w:val="Основной текст + Candara"/>
    <w:aliases w:val="13,5 pt,Интервал -1 pt"/>
    <w:basedOn w:val="1"/>
    <w:uiPriority w:val="99"/>
    <w:rPr>
      <w:rFonts w:ascii="Candara" w:hAnsi="Candara" w:cs="Candara"/>
      <w:spacing w:val="-20"/>
      <w:sz w:val="27"/>
      <w:szCs w:val="27"/>
      <w:u w:val="none"/>
    </w:rPr>
  </w:style>
  <w:style w:type="character" w:customStyle="1" w:styleId="5">
    <w:name w:val="Заголовок №5_"/>
    <w:basedOn w:val="a0"/>
    <w:link w:val="50"/>
    <w:uiPriority w:val="99"/>
    <w:rPr>
      <w:rFonts w:ascii="Arial Narrow" w:hAnsi="Arial Narrow" w:cs="Arial Narrow"/>
      <w:noProof/>
      <w:spacing w:val="-20"/>
      <w:sz w:val="44"/>
      <w:szCs w:val="44"/>
      <w:u w:val="none"/>
    </w:rPr>
  </w:style>
  <w:style w:type="character" w:customStyle="1" w:styleId="11">
    <w:name w:val="Основной текст (11)_"/>
    <w:basedOn w:val="a0"/>
    <w:link w:val="110"/>
    <w:uiPriority w:val="99"/>
    <w:rPr>
      <w:rFonts w:ascii="Times New Roman" w:hAnsi="Times New Roman" w:cs="Times New Roman"/>
      <w:i/>
      <w:iCs/>
      <w:noProof/>
      <w:spacing w:val="-10"/>
      <w:sz w:val="28"/>
      <w:szCs w:val="28"/>
      <w:u w:val="none"/>
    </w:rPr>
  </w:style>
  <w:style w:type="character" w:customStyle="1" w:styleId="61">
    <w:name w:val="Заголовок №6_"/>
    <w:basedOn w:val="a0"/>
    <w:link w:val="63"/>
    <w:uiPriority w:val="99"/>
    <w:rPr>
      <w:rFonts w:ascii="Times New Roman" w:hAnsi="Times New Roman" w:cs="Times New Roman"/>
      <w:i/>
      <w:iCs/>
      <w:noProof/>
      <w:spacing w:val="-10"/>
      <w:sz w:val="26"/>
      <w:szCs w:val="26"/>
      <w:u w:val="none"/>
    </w:rPr>
  </w:style>
  <w:style w:type="character" w:customStyle="1" w:styleId="813pt">
    <w:name w:val="Основной текст (8) + 13 pt"/>
    <w:basedOn w:val="8"/>
    <w:uiPriority w:val="99"/>
    <w:rPr>
      <w:rFonts w:ascii="Times New Roman" w:hAnsi="Times New Roman" w:cs="Times New Roman"/>
      <w:sz w:val="26"/>
      <w:szCs w:val="26"/>
      <w:u w:val="single"/>
    </w:rPr>
  </w:style>
  <w:style w:type="character" w:customStyle="1" w:styleId="80">
    <w:name w:val="Основной текст (8)"/>
    <w:basedOn w:val="8"/>
    <w:uiPriority w:val="99"/>
    <w:rPr>
      <w:rFonts w:ascii="Times New Roman" w:hAnsi="Times New Roman" w:cs="Times New Roman"/>
      <w:sz w:val="28"/>
      <w:szCs w:val="28"/>
      <w:u w:val="single"/>
    </w:rPr>
  </w:style>
  <w:style w:type="character" w:customStyle="1" w:styleId="24">
    <w:name w:val="Основной текст (2) + Не курсив"/>
    <w:aliases w:val="Интервал 0 pt1"/>
    <w:basedOn w:val="2"/>
    <w:uiPriority w:val="99"/>
    <w:rPr>
      <w:rFonts w:ascii="Times New Roman" w:hAnsi="Times New Roman" w:cs="Times New Roman"/>
      <w:spacing w:val="0"/>
      <w:sz w:val="26"/>
      <w:szCs w:val="26"/>
      <w:u w:val="none"/>
    </w:rPr>
  </w:style>
  <w:style w:type="character" w:customStyle="1" w:styleId="12">
    <w:name w:val="Основной текст (12)_"/>
    <w:basedOn w:val="a0"/>
    <w:link w:val="120"/>
    <w:uiPriority w:val="99"/>
    <w:rPr>
      <w:rFonts w:ascii="Times New Roman" w:hAnsi="Times New Roman" w:cs="Times New Roman"/>
      <w:i/>
      <w:iCs/>
      <w:noProof/>
      <w:sz w:val="20"/>
      <w:szCs w:val="20"/>
      <w:u w:val="none"/>
    </w:rPr>
  </w:style>
  <w:style w:type="character" w:customStyle="1" w:styleId="30">
    <w:name w:val="Оглавление (3)_"/>
    <w:basedOn w:val="a0"/>
    <w:link w:val="31"/>
    <w:uiPriority w:val="99"/>
    <w:rPr>
      <w:rFonts w:ascii="Times New Roman" w:hAnsi="Times New Roman" w:cs="Times New Roman"/>
      <w:i/>
      <w:iCs/>
      <w:noProof/>
      <w:spacing w:val="-20"/>
      <w:sz w:val="38"/>
      <w:szCs w:val="38"/>
      <w:u w:val="none"/>
    </w:rPr>
  </w:style>
  <w:style w:type="character" w:customStyle="1" w:styleId="314">
    <w:name w:val="Оглавление (3) + 14"/>
    <w:aliases w:val="5 pt1,Не курсив,Интервал 4 pt"/>
    <w:basedOn w:val="30"/>
    <w:uiPriority w:val="99"/>
    <w:rPr>
      <w:rFonts w:ascii="Times New Roman" w:hAnsi="Times New Roman" w:cs="Times New Roman"/>
      <w:noProof/>
      <w:spacing w:val="90"/>
      <w:sz w:val="29"/>
      <w:szCs w:val="29"/>
      <w:u w:val="none"/>
    </w:rPr>
  </w:style>
  <w:style w:type="character" w:customStyle="1" w:styleId="18Exact">
    <w:name w:val="Основной текст (18) Exact"/>
    <w:basedOn w:val="a0"/>
    <w:link w:val="18"/>
    <w:uiPriority w:val="99"/>
    <w:rPr>
      <w:rFonts w:ascii="Times New Roman" w:hAnsi="Times New Roman" w:cs="Times New Roman"/>
      <w:i/>
      <w:iCs/>
      <w:noProof/>
      <w:spacing w:val="-22"/>
      <w:u w:val="none"/>
    </w:rPr>
  </w:style>
  <w:style w:type="character" w:customStyle="1" w:styleId="19">
    <w:name w:val="Основной текст (19)_"/>
    <w:basedOn w:val="a0"/>
    <w:link w:val="190"/>
    <w:uiPriority w:val="99"/>
    <w:rPr>
      <w:rFonts w:ascii="Arial Narrow" w:hAnsi="Arial Narrow" w:cs="Arial Narrow"/>
      <w:noProof/>
      <w:sz w:val="8"/>
      <w:szCs w:val="8"/>
      <w:u w:val="none"/>
    </w:rPr>
  </w:style>
  <w:style w:type="character" w:customStyle="1" w:styleId="13">
    <w:name w:val="Заголовок №1_"/>
    <w:basedOn w:val="a0"/>
    <w:link w:val="14"/>
    <w:uiPriority w:val="99"/>
    <w:rPr>
      <w:rFonts w:ascii="Arial Narrow" w:hAnsi="Arial Narrow" w:cs="Arial Narrow"/>
      <w:noProof/>
      <w:spacing w:val="-20"/>
      <w:sz w:val="44"/>
      <w:szCs w:val="44"/>
      <w:u w:val="none"/>
    </w:rPr>
  </w:style>
  <w:style w:type="character" w:customStyle="1" w:styleId="32">
    <w:name w:val="Заголовок №3 (2)_"/>
    <w:basedOn w:val="a0"/>
    <w:link w:val="320"/>
    <w:uiPriority w:val="99"/>
    <w:rPr>
      <w:rFonts w:ascii="Times New Roman" w:hAnsi="Times New Roman" w:cs="Times New Roman"/>
      <w:noProof/>
      <w:sz w:val="26"/>
      <w:szCs w:val="26"/>
      <w:u w:val="none"/>
    </w:rPr>
  </w:style>
  <w:style w:type="character" w:customStyle="1" w:styleId="13pt">
    <w:name w:val="Основной текст + Интервал 13 pt"/>
    <w:basedOn w:val="1"/>
    <w:uiPriority w:val="99"/>
    <w:rPr>
      <w:rFonts w:ascii="Times New Roman" w:hAnsi="Times New Roman" w:cs="Times New Roman"/>
      <w:spacing w:val="270"/>
      <w:sz w:val="26"/>
      <w:szCs w:val="26"/>
      <w:u w:val="none"/>
    </w:rPr>
  </w:style>
  <w:style w:type="character" w:customStyle="1" w:styleId="51">
    <w:name w:val="Оглавление (5)_"/>
    <w:basedOn w:val="a0"/>
    <w:link w:val="52"/>
    <w:uiPriority w:val="99"/>
    <w:rPr>
      <w:rFonts w:ascii="Times New Roman" w:hAnsi="Times New Roman" w:cs="Times New Roman"/>
      <w:i/>
      <w:iCs/>
      <w:noProof/>
      <w:spacing w:val="-10"/>
      <w:sz w:val="28"/>
      <w:szCs w:val="28"/>
      <w:u w:val="none"/>
    </w:rPr>
  </w:style>
  <w:style w:type="character" w:customStyle="1" w:styleId="64">
    <w:name w:val="Оглавление (6)_"/>
    <w:basedOn w:val="a0"/>
    <w:link w:val="65"/>
    <w:uiPriority w:val="99"/>
    <w:rPr>
      <w:rFonts w:ascii="Times New Roman" w:hAnsi="Times New Roman" w:cs="Times New Roman"/>
      <w:noProof/>
      <w:sz w:val="27"/>
      <w:szCs w:val="27"/>
      <w:u w:val="none"/>
    </w:rPr>
  </w:style>
  <w:style w:type="character" w:customStyle="1" w:styleId="41">
    <w:name w:val="Оглавление (4)_"/>
    <w:basedOn w:val="a0"/>
    <w:link w:val="42"/>
    <w:uiPriority w:val="99"/>
    <w:rPr>
      <w:rFonts w:ascii="Times New Roman" w:hAnsi="Times New Roman" w:cs="Times New Roman"/>
      <w:i/>
      <w:iCs/>
      <w:noProof/>
      <w:spacing w:val="-10"/>
      <w:sz w:val="26"/>
      <w:szCs w:val="26"/>
      <w:u w:val="none"/>
    </w:rPr>
  </w:style>
  <w:style w:type="character" w:customStyle="1" w:styleId="200">
    <w:name w:val="Основной текст (20)_"/>
    <w:basedOn w:val="a0"/>
    <w:link w:val="201"/>
    <w:uiPriority w:val="99"/>
    <w:rPr>
      <w:rFonts w:ascii="Times New Roman" w:hAnsi="Times New Roman" w:cs="Times New Roman"/>
      <w:noProof/>
      <w:spacing w:val="-10"/>
      <w:sz w:val="8"/>
      <w:szCs w:val="8"/>
      <w:u w:val="none"/>
    </w:rPr>
  </w:style>
  <w:style w:type="paragraph" w:customStyle="1" w:styleId="a5">
    <w:name w:val="Сноска"/>
    <w:basedOn w:val="a"/>
    <w:link w:val="a4"/>
    <w:uiPriority w:val="99"/>
    <w:pPr>
      <w:shd w:val="clear" w:color="auto" w:fill="FFFFFF"/>
      <w:spacing w:line="485" w:lineRule="exact"/>
      <w:jc w:val="both"/>
    </w:pPr>
    <w:rPr>
      <w:rFonts w:ascii="Times New Roman" w:hAnsi="Times New Roman" w:cs="Times New Roman"/>
      <w:color w:val="auto"/>
      <w:sz w:val="26"/>
      <w:szCs w:val="26"/>
      <w:lang w:val="ru-RU" w:eastAsia="ru-RU"/>
    </w:rPr>
  </w:style>
  <w:style w:type="paragraph" w:customStyle="1" w:styleId="3">
    <w:name w:val="Основной текст (3)"/>
    <w:basedOn w:val="a"/>
    <w:link w:val="3Exact"/>
    <w:uiPriority w:val="99"/>
    <w:pPr>
      <w:shd w:val="clear" w:color="auto" w:fill="FFFFFF"/>
      <w:spacing w:line="240" w:lineRule="atLeast"/>
    </w:pPr>
    <w:rPr>
      <w:rFonts w:ascii="Times New Roman" w:hAnsi="Times New Roman" w:cs="Times New Roman"/>
      <w:noProof/>
      <w:color w:val="auto"/>
      <w:spacing w:val="-7"/>
      <w:sz w:val="34"/>
      <w:szCs w:val="34"/>
      <w:lang w:eastAsia="ru-RU"/>
    </w:rPr>
  </w:style>
  <w:style w:type="paragraph" w:customStyle="1" w:styleId="20">
    <w:name w:val="Основной текст (2)"/>
    <w:basedOn w:val="a"/>
    <w:link w:val="2"/>
    <w:uiPriority w:val="99"/>
    <w:pPr>
      <w:shd w:val="clear" w:color="auto" w:fill="FFFFFF"/>
      <w:spacing w:line="240" w:lineRule="atLeast"/>
    </w:pPr>
    <w:rPr>
      <w:rFonts w:ascii="Times New Roman" w:hAnsi="Times New Roman" w:cs="Times New Roman"/>
      <w:i/>
      <w:iCs/>
      <w:color w:val="auto"/>
      <w:spacing w:val="-10"/>
      <w:sz w:val="26"/>
      <w:szCs w:val="26"/>
      <w:lang w:eastAsia="ru-RU"/>
    </w:rPr>
  </w:style>
  <w:style w:type="paragraph" w:customStyle="1" w:styleId="a9">
    <w:name w:val="Оглавление"/>
    <w:basedOn w:val="a"/>
    <w:link w:val="a8"/>
    <w:uiPriority w:val="99"/>
    <w:pPr>
      <w:shd w:val="clear" w:color="auto" w:fill="FFFFFF"/>
      <w:spacing w:before="420" w:after="720" w:line="240" w:lineRule="atLeast"/>
      <w:jc w:val="both"/>
    </w:pPr>
    <w:rPr>
      <w:rFonts w:ascii="Times New Roman" w:hAnsi="Times New Roman" w:cs="Times New Roman"/>
      <w:color w:val="auto"/>
      <w:sz w:val="26"/>
      <w:szCs w:val="26"/>
      <w:lang w:eastAsia="ru-RU"/>
    </w:rPr>
  </w:style>
  <w:style w:type="paragraph" w:customStyle="1" w:styleId="220">
    <w:name w:val="Заголовок №2 (2)"/>
    <w:basedOn w:val="a"/>
    <w:link w:val="22"/>
    <w:uiPriority w:val="99"/>
    <w:pPr>
      <w:shd w:val="clear" w:color="auto" w:fill="FFFFFF"/>
      <w:spacing w:before="300" w:line="240" w:lineRule="atLeast"/>
      <w:jc w:val="both"/>
      <w:outlineLvl w:val="1"/>
    </w:pPr>
    <w:rPr>
      <w:rFonts w:ascii="Bookman Old Style" w:hAnsi="Bookman Old Style" w:cs="Bookman Old Style"/>
      <w:b/>
      <w:bCs/>
      <w:noProof/>
      <w:color w:val="auto"/>
      <w:sz w:val="18"/>
      <w:szCs w:val="18"/>
      <w:lang w:eastAsia="ru-RU"/>
    </w:rPr>
  </w:style>
  <w:style w:type="paragraph" w:customStyle="1" w:styleId="23">
    <w:name w:val="Заголовок №2"/>
    <w:basedOn w:val="a"/>
    <w:link w:val="21"/>
    <w:uiPriority w:val="99"/>
    <w:pPr>
      <w:shd w:val="clear" w:color="auto" w:fill="FFFFFF"/>
      <w:spacing w:after="180" w:line="240" w:lineRule="atLeast"/>
      <w:jc w:val="both"/>
      <w:outlineLvl w:val="1"/>
    </w:pPr>
    <w:rPr>
      <w:rFonts w:ascii="Times New Roman" w:hAnsi="Times New Roman" w:cs="Times New Roman"/>
      <w:i/>
      <w:iCs/>
      <w:noProof/>
      <w:color w:val="auto"/>
      <w:spacing w:val="-10"/>
      <w:sz w:val="26"/>
      <w:szCs w:val="26"/>
      <w:lang w:eastAsia="ru-RU"/>
    </w:rPr>
  </w:style>
  <w:style w:type="paragraph" w:customStyle="1" w:styleId="40">
    <w:name w:val="Заголовок №4"/>
    <w:basedOn w:val="a"/>
    <w:link w:val="4"/>
    <w:uiPriority w:val="99"/>
    <w:pPr>
      <w:shd w:val="clear" w:color="auto" w:fill="FFFFFF"/>
      <w:spacing w:before="120" w:line="240" w:lineRule="atLeast"/>
      <w:outlineLvl w:val="3"/>
    </w:pPr>
    <w:rPr>
      <w:rFonts w:ascii="Times New Roman" w:hAnsi="Times New Roman" w:cs="Times New Roman"/>
      <w:i/>
      <w:iCs/>
      <w:noProof/>
      <w:color w:val="auto"/>
      <w:spacing w:val="-10"/>
      <w:sz w:val="26"/>
      <w:szCs w:val="26"/>
      <w:lang w:eastAsia="ru-RU"/>
    </w:rPr>
  </w:style>
  <w:style w:type="paragraph" w:customStyle="1" w:styleId="60">
    <w:name w:val="Основной текст (6)"/>
    <w:basedOn w:val="a"/>
    <w:link w:val="6"/>
    <w:uiPriority w:val="99"/>
    <w:pPr>
      <w:shd w:val="clear" w:color="auto" w:fill="FFFFFF"/>
      <w:spacing w:line="240" w:lineRule="atLeast"/>
    </w:pPr>
    <w:rPr>
      <w:rFonts w:ascii="Garamond" w:hAnsi="Garamond" w:cs="Garamond"/>
      <w:b/>
      <w:bCs/>
      <w:i/>
      <w:iCs/>
      <w:noProof/>
      <w:color w:val="auto"/>
      <w:sz w:val="23"/>
      <w:szCs w:val="23"/>
      <w:lang w:eastAsia="ru-RU"/>
    </w:rPr>
  </w:style>
  <w:style w:type="paragraph" w:customStyle="1" w:styleId="90">
    <w:name w:val="Заголовок №9"/>
    <w:basedOn w:val="a"/>
    <w:link w:val="9"/>
    <w:uiPriority w:val="99"/>
    <w:pPr>
      <w:shd w:val="clear" w:color="auto" w:fill="FFFFFF"/>
      <w:outlineLvl w:val="8"/>
    </w:pPr>
    <w:rPr>
      <w:rFonts w:ascii="Times New Roman" w:hAnsi="Times New Roman" w:cs="Times New Roman"/>
      <w:noProof/>
      <w:color w:val="auto"/>
      <w:sz w:val="20"/>
      <w:szCs w:val="20"/>
      <w:lang w:eastAsia="ru-RU"/>
    </w:rPr>
  </w:style>
  <w:style w:type="paragraph" w:customStyle="1" w:styleId="10">
    <w:name w:val="Подпись к картинке1"/>
    <w:basedOn w:val="a"/>
    <w:link w:val="ab"/>
    <w:uiPriority w:val="99"/>
    <w:pPr>
      <w:shd w:val="clear" w:color="auto" w:fill="FFFFFF"/>
      <w:spacing w:line="240" w:lineRule="atLeast"/>
    </w:pPr>
    <w:rPr>
      <w:rFonts w:ascii="Times New Roman" w:hAnsi="Times New Roman" w:cs="Times New Roman"/>
      <w:color w:val="auto"/>
      <w:sz w:val="26"/>
      <w:szCs w:val="26"/>
      <w:lang w:eastAsia="ru-RU"/>
    </w:rPr>
  </w:style>
  <w:style w:type="paragraph" w:customStyle="1" w:styleId="ae">
    <w:name w:val="Колонтитул"/>
    <w:basedOn w:val="a"/>
    <w:link w:val="ad"/>
    <w:uiPriority w:val="99"/>
    <w:pPr>
      <w:shd w:val="clear" w:color="auto" w:fill="FFFFFF"/>
      <w:spacing w:line="240" w:lineRule="atLeast"/>
    </w:pPr>
    <w:rPr>
      <w:rFonts w:ascii="Bookman Old Style" w:hAnsi="Bookman Old Style" w:cs="Bookman Old Style"/>
      <w:color w:val="auto"/>
      <w:spacing w:val="-20"/>
      <w:sz w:val="25"/>
      <w:szCs w:val="25"/>
      <w:lang w:eastAsia="ru-RU"/>
    </w:rPr>
  </w:style>
  <w:style w:type="paragraph" w:customStyle="1" w:styleId="70">
    <w:name w:val="Основной текст (7)"/>
    <w:basedOn w:val="a"/>
    <w:link w:val="7"/>
    <w:uiPriority w:val="99"/>
    <w:pPr>
      <w:shd w:val="clear" w:color="auto" w:fill="FFFFFF"/>
      <w:spacing w:before="240" w:line="240" w:lineRule="atLeast"/>
      <w:jc w:val="both"/>
    </w:pPr>
    <w:rPr>
      <w:rFonts w:ascii="Arial Narrow" w:hAnsi="Arial Narrow" w:cs="Arial Narrow"/>
      <w:i/>
      <w:iCs/>
      <w:noProof/>
      <w:color w:val="auto"/>
      <w:spacing w:val="-30"/>
      <w:sz w:val="25"/>
      <w:szCs w:val="25"/>
      <w:lang w:eastAsia="ru-RU"/>
    </w:rPr>
  </w:style>
  <w:style w:type="paragraph" w:customStyle="1" w:styleId="620">
    <w:name w:val="Заголовок №6 (2)"/>
    <w:basedOn w:val="a"/>
    <w:link w:val="62"/>
    <w:uiPriority w:val="99"/>
    <w:pPr>
      <w:shd w:val="clear" w:color="auto" w:fill="FFFFFF"/>
      <w:spacing w:before="60" w:after="60" w:line="240" w:lineRule="atLeast"/>
      <w:outlineLvl w:val="5"/>
    </w:pPr>
    <w:rPr>
      <w:rFonts w:ascii="Times New Roman" w:hAnsi="Times New Roman" w:cs="Times New Roman"/>
      <w:i/>
      <w:iCs/>
      <w:noProof/>
      <w:color w:val="auto"/>
      <w:spacing w:val="-20"/>
      <w:sz w:val="26"/>
      <w:szCs w:val="26"/>
      <w:lang w:eastAsia="ru-RU"/>
    </w:rPr>
  </w:style>
  <w:style w:type="paragraph" w:customStyle="1" w:styleId="81">
    <w:name w:val="Основной текст (8)1"/>
    <w:basedOn w:val="a"/>
    <w:link w:val="8"/>
    <w:uiPriority w:val="99"/>
    <w:pPr>
      <w:shd w:val="clear" w:color="auto" w:fill="FFFFFF"/>
      <w:spacing w:before="180" w:line="240" w:lineRule="atLeast"/>
      <w:jc w:val="both"/>
    </w:pPr>
    <w:rPr>
      <w:rFonts w:ascii="Times New Roman" w:hAnsi="Times New Roman" w:cs="Times New Roman"/>
      <w:color w:val="auto"/>
      <w:sz w:val="28"/>
      <w:szCs w:val="28"/>
      <w:lang w:eastAsia="ru-RU"/>
    </w:rPr>
  </w:style>
  <w:style w:type="paragraph" w:customStyle="1" w:styleId="92">
    <w:name w:val="Основной текст (9)"/>
    <w:basedOn w:val="a"/>
    <w:link w:val="91"/>
    <w:uiPriority w:val="99"/>
    <w:pPr>
      <w:shd w:val="clear" w:color="auto" w:fill="FFFFFF"/>
      <w:spacing w:line="485" w:lineRule="exact"/>
      <w:jc w:val="right"/>
    </w:pPr>
    <w:rPr>
      <w:rFonts w:ascii="Times New Roman" w:hAnsi="Times New Roman" w:cs="Times New Roman"/>
      <w:b/>
      <w:bCs/>
      <w:color w:val="auto"/>
      <w:sz w:val="26"/>
      <w:szCs w:val="26"/>
      <w:lang w:val="ru-RU" w:eastAsia="ru-RU"/>
    </w:rPr>
  </w:style>
  <w:style w:type="paragraph" w:customStyle="1" w:styleId="101">
    <w:name w:val="Основной текст (10)"/>
    <w:basedOn w:val="a"/>
    <w:link w:val="100"/>
    <w:uiPriority w:val="99"/>
    <w:pPr>
      <w:shd w:val="clear" w:color="auto" w:fill="FFFFFF"/>
      <w:spacing w:after="240" w:line="240" w:lineRule="atLeast"/>
      <w:jc w:val="both"/>
    </w:pPr>
    <w:rPr>
      <w:rFonts w:ascii="Bookman Old Style" w:hAnsi="Bookman Old Style" w:cs="Bookman Old Style"/>
      <w:b/>
      <w:bCs/>
      <w:color w:val="auto"/>
      <w:sz w:val="18"/>
      <w:szCs w:val="18"/>
      <w:lang w:val="ru-RU" w:eastAsia="ru-RU"/>
    </w:rPr>
  </w:style>
  <w:style w:type="paragraph" w:customStyle="1" w:styleId="50">
    <w:name w:val="Заголовок №5"/>
    <w:basedOn w:val="a"/>
    <w:link w:val="5"/>
    <w:uiPriority w:val="99"/>
    <w:pPr>
      <w:shd w:val="clear" w:color="auto" w:fill="FFFFFF"/>
      <w:spacing w:before="60" w:after="60" w:line="240" w:lineRule="atLeast"/>
      <w:outlineLvl w:val="4"/>
    </w:pPr>
    <w:rPr>
      <w:rFonts w:ascii="Arial Narrow" w:hAnsi="Arial Narrow" w:cs="Arial Narrow"/>
      <w:noProof/>
      <w:color w:val="auto"/>
      <w:spacing w:val="-20"/>
      <w:sz w:val="44"/>
      <w:szCs w:val="44"/>
      <w:lang w:eastAsia="ru-RU"/>
    </w:rPr>
  </w:style>
  <w:style w:type="paragraph" w:customStyle="1" w:styleId="110">
    <w:name w:val="Основной текст (11)"/>
    <w:basedOn w:val="a"/>
    <w:link w:val="11"/>
    <w:uiPriority w:val="99"/>
    <w:pPr>
      <w:shd w:val="clear" w:color="auto" w:fill="FFFFFF"/>
      <w:spacing w:before="180" w:after="60" w:line="240" w:lineRule="atLeast"/>
    </w:pPr>
    <w:rPr>
      <w:rFonts w:ascii="Times New Roman" w:hAnsi="Times New Roman" w:cs="Times New Roman"/>
      <w:i/>
      <w:iCs/>
      <w:noProof/>
      <w:color w:val="auto"/>
      <w:spacing w:val="-10"/>
      <w:sz w:val="28"/>
      <w:szCs w:val="28"/>
      <w:lang w:eastAsia="ru-RU"/>
    </w:rPr>
  </w:style>
  <w:style w:type="paragraph" w:customStyle="1" w:styleId="63">
    <w:name w:val="Заголовок №6"/>
    <w:basedOn w:val="a"/>
    <w:link w:val="61"/>
    <w:uiPriority w:val="99"/>
    <w:pPr>
      <w:shd w:val="clear" w:color="auto" w:fill="FFFFFF"/>
      <w:spacing w:line="240" w:lineRule="atLeast"/>
      <w:outlineLvl w:val="5"/>
    </w:pPr>
    <w:rPr>
      <w:rFonts w:ascii="Times New Roman" w:hAnsi="Times New Roman" w:cs="Times New Roman"/>
      <w:i/>
      <w:iCs/>
      <w:noProof/>
      <w:color w:val="auto"/>
      <w:spacing w:val="-10"/>
      <w:sz w:val="26"/>
      <w:szCs w:val="26"/>
      <w:lang w:eastAsia="ru-RU"/>
    </w:rPr>
  </w:style>
  <w:style w:type="paragraph" w:customStyle="1" w:styleId="120">
    <w:name w:val="Основной текст (12)"/>
    <w:basedOn w:val="a"/>
    <w:link w:val="12"/>
    <w:uiPriority w:val="99"/>
    <w:pPr>
      <w:shd w:val="clear" w:color="auto" w:fill="FFFFFF"/>
      <w:spacing w:after="60" w:line="187" w:lineRule="exact"/>
      <w:jc w:val="both"/>
    </w:pPr>
    <w:rPr>
      <w:rFonts w:ascii="Times New Roman" w:hAnsi="Times New Roman" w:cs="Times New Roman"/>
      <w:i/>
      <w:iCs/>
      <w:noProof/>
      <w:color w:val="auto"/>
      <w:sz w:val="20"/>
      <w:szCs w:val="20"/>
      <w:lang w:eastAsia="ru-RU"/>
    </w:rPr>
  </w:style>
  <w:style w:type="paragraph" w:customStyle="1" w:styleId="31">
    <w:name w:val="Оглавление (3)"/>
    <w:basedOn w:val="a"/>
    <w:link w:val="30"/>
    <w:uiPriority w:val="99"/>
    <w:pPr>
      <w:shd w:val="clear" w:color="auto" w:fill="FFFFFF"/>
      <w:spacing w:line="240" w:lineRule="atLeast"/>
      <w:jc w:val="both"/>
    </w:pPr>
    <w:rPr>
      <w:rFonts w:ascii="Times New Roman" w:hAnsi="Times New Roman" w:cs="Times New Roman"/>
      <w:i/>
      <w:iCs/>
      <w:noProof/>
      <w:color w:val="auto"/>
      <w:spacing w:val="-20"/>
      <w:sz w:val="38"/>
      <w:szCs w:val="38"/>
      <w:lang w:eastAsia="ru-RU"/>
    </w:rPr>
  </w:style>
  <w:style w:type="paragraph" w:customStyle="1" w:styleId="18">
    <w:name w:val="Основной текст (18)"/>
    <w:basedOn w:val="a"/>
    <w:link w:val="18Exact"/>
    <w:uiPriority w:val="99"/>
    <w:pPr>
      <w:shd w:val="clear" w:color="auto" w:fill="FFFFFF"/>
      <w:spacing w:line="240" w:lineRule="atLeast"/>
    </w:pPr>
    <w:rPr>
      <w:rFonts w:ascii="Times New Roman" w:hAnsi="Times New Roman" w:cs="Times New Roman"/>
      <w:i/>
      <w:iCs/>
      <w:noProof/>
      <w:color w:val="auto"/>
      <w:spacing w:val="-22"/>
      <w:lang w:eastAsia="ru-RU"/>
    </w:rPr>
  </w:style>
  <w:style w:type="paragraph" w:customStyle="1" w:styleId="190">
    <w:name w:val="Основной текст (19)"/>
    <w:basedOn w:val="a"/>
    <w:link w:val="19"/>
    <w:uiPriority w:val="99"/>
    <w:pPr>
      <w:shd w:val="clear" w:color="auto" w:fill="FFFFFF"/>
      <w:spacing w:after="180" w:line="240" w:lineRule="atLeast"/>
    </w:pPr>
    <w:rPr>
      <w:rFonts w:ascii="Arial Narrow" w:hAnsi="Arial Narrow" w:cs="Arial Narrow"/>
      <w:noProof/>
      <w:color w:val="auto"/>
      <w:sz w:val="8"/>
      <w:szCs w:val="8"/>
      <w:lang w:eastAsia="ru-RU"/>
    </w:rPr>
  </w:style>
  <w:style w:type="paragraph" w:customStyle="1" w:styleId="14">
    <w:name w:val="Заголовок №1"/>
    <w:basedOn w:val="a"/>
    <w:link w:val="13"/>
    <w:uiPriority w:val="99"/>
    <w:pPr>
      <w:shd w:val="clear" w:color="auto" w:fill="FFFFFF"/>
      <w:spacing w:before="420" w:line="240" w:lineRule="atLeast"/>
      <w:jc w:val="both"/>
      <w:outlineLvl w:val="0"/>
    </w:pPr>
    <w:rPr>
      <w:rFonts w:ascii="Arial Narrow" w:hAnsi="Arial Narrow" w:cs="Arial Narrow"/>
      <w:noProof/>
      <w:color w:val="auto"/>
      <w:spacing w:val="-20"/>
      <w:sz w:val="44"/>
      <w:szCs w:val="44"/>
      <w:lang w:eastAsia="ru-RU"/>
    </w:rPr>
  </w:style>
  <w:style w:type="paragraph" w:customStyle="1" w:styleId="320">
    <w:name w:val="Заголовок №3 (2)"/>
    <w:basedOn w:val="a"/>
    <w:link w:val="32"/>
    <w:uiPriority w:val="99"/>
    <w:pPr>
      <w:shd w:val="clear" w:color="auto" w:fill="FFFFFF"/>
      <w:spacing w:line="240" w:lineRule="atLeast"/>
      <w:jc w:val="center"/>
      <w:outlineLvl w:val="2"/>
    </w:pPr>
    <w:rPr>
      <w:rFonts w:ascii="Times New Roman" w:hAnsi="Times New Roman" w:cs="Times New Roman"/>
      <w:noProof/>
      <w:color w:val="auto"/>
      <w:sz w:val="26"/>
      <w:szCs w:val="26"/>
      <w:lang w:eastAsia="ru-RU"/>
    </w:rPr>
  </w:style>
  <w:style w:type="paragraph" w:customStyle="1" w:styleId="52">
    <w:name w:val="Оглавление (5)"/>
    <w:basedOn w:val="a"/>
    <w:link w:val="51"/>
    <w:uiPriority w:val="99"/>
    <w:pPr>
      <w:shd w:val="clear" w:color="auto" w:fill="FFFFFF"/>
      <w:spacing w:before="120" w:after="240" w:line="240" w:lineRule="atLeast"/>
      <w:jc w:val="both"/>
    </w:pPr>
    <w:rPr>
      <w:rFonts w:ascii="Times New Roman" w:hAnsi="Times New Roman" w:cs="Times New Roman"/>
      <w:i/>
      <w:iCs/>
      <w:noProof/>
      <w:color w:val="auto"/>
      <w:spacing w:val="-10"/>
      <w:sz w:val="28"/>
      <w:szCs w:val="28"/>
      <w:lang w:eastAsia="ru-RU"/>
    </w:rPr>
  </w:style>
  <w:style w:type="paragraph" w:customStyle="1" w:styleId="65">
    <w:name w:val="Оглавление (6)"/>
    <w:basedOn w:val="a"/>
    <w:link w:val="64"/>
    <w:uiPriority w:val="99"/>
    <w:pPr>
      <w:shd w:val="clear" w:color="auto" w:fill="FFFFFF"/>
      <w:spacing w:before="120" w:after="120" w:line="240" w:lineRule="atLeast"/>
      <w:jc w:val="both"/>
    </w:pPr>
    <w:rPr>
      <w:rFonts w:ascii="Times New Roman" w:hAnsi="Times New Roman" w:cs="Times New Roman"/>
      <w:noProof/>
      <w:color w:val="auto"/>
      <w:sz w:val="27"/>
      <w:szCs w:val="27"/>
      <w:lang w:eastAsia="ru-RU"/>
    </w:rPr>
  </w:style>
  <w:style w:type="paragraph" w:customStyle="1" w:styleId="42">
    <w:name w:val="Оглавление (4)"/>
    <w:basedOn w:val="a"/>
    <w:link w:val="41"/>
    <w:uiPriority w:val="99"/>
    <w:pPr>
      <w:shd w:val="clear" w:color="auto" w:fill="FFFFFF"/>
      <w:spacing w:after="300" w:line="240" w:lineRule="atLeast"/>
      <w:jc w:val="both"/>
    </w:pPr>
    <w:rPr>
      <w:rFonts w:ascii="Times New Roman" w:hAnsi="Times New Roman" w:cs="Times New Roman"/>
      <w:i/>
      <w:iCs/>
      <w:noProof/>
      <w:color w:val="auto"/>
      <w:spacing w:val="-10"/>
      <w:sz w:val="26"/>
      <w:szCs w:val="26"/>
      <w:lang w:eastAsia="ru-RU"/>
    </w:rPr>
  </w:style>
  <w:style w:type="paragraph" w:customStyle="1" w:styleId="201">
    <w:name w:val="Основной текст (20)"/>
    <w:basedOn w:val="a"/>
    <w:link w:val="200"/>
    <w:uiPriority w:val="99"/>
    <w:pPr>
      <w:shd w:val="clear" w:color="auto" w:fill="FFFFFF"/>
      <w:spacing w:line="240" w:lineRule="atLeast"/>
    </w:pPr>
    <w:rPr>
      <w:rFonts w:ascii="Times New Roman" w:hAnsi="Times New Roman" w:cs="Times New Roman"/>
      <w:noProof/>
      <w:color w:val="auto"/>
      <w:spacing w:val="-10"/>
      <w:sz w:val="8"/>
      <w:szCs w:val="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5515</Words>
  <Characters>31442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2012-09-18T12:51:00Z</dcterms:created>
  <dcterms:modified xsi:type="dcterms:W3CDTF">2012-09-18T12:51:00Z</dcterms:modified>
</cp:coreProperties>
</file>